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7" w:rightFromText="187" w:tblpYSpec="top"/>
        <w:tblOverlap w:val="never"/>
        <w:tblW w:w="0" w:type="auto"/>
        <w:tblBorders>
          <w:top w:val="dashed" w:sz="4" w:space="0" w:color="808080" w:themeColor="background1" w:themeShade="80"/>
          <w:insideH w:val="dashed" w:sz="4" w:space="0" w:color="7F7F7F"/>
          <w:insideV w:val="dashed" w:sz="4" w:space="0" w:color="7F7F7F"/>
        </w:tblBorders>
        <w:tblLook w:val="04A0" w:firstRow="1" w:lastRow="0" w:firstColumn="1" w:lastColumn="0" w:noHBand="0" w:noVBand="1"/>
      </w:tblPr>
      <w:tblGrid>
        <w:gridCol w:w="9576"/>
      </w:tblGrid>
      <w:tr w:rsidR="00DB3D9F" w14:paraId="461EFE82" w14:textId="77777777">
        <w:tc>
          <w:tcPr>
            <w:tcW w:w="9576" w:type="dxa"/>
          </w:tcPr>
          <w:p w14:paraId="524898E9" w14:textId="77777777" w:rsidR="00DB3D9F" w:rsidRDefault="00DB3D9F">
            <w:pPr>
              <w:pStyle w:val="HeaderFirstPage"/>
              <w:pBdr>
                <w:bottom w:val="none" w:sz="0" w:space="0" w:color="auto"/>
              </w:pBdr>
              <w:spacing w:after="0" w:line="240" w:lineRule="auto"/>
              <w:rPr>
                <w:color w:val="ED7D31" w:themeColor="accent2"/>
              </w:rPr>
            </w:pPr>
          </w:p>
        </w:tc>
      </w:tr>
    </w:tbl>
    <w:sdt>
      <w:sdtPr>
        <w:alias w:val="Resume Name"/>
        <w:tag w:val="Resume Name"/>
        <w:id w:val="2142538285"/>
        <w:placeholder>
          <w:docPart w:val="E729E927B0C445B29D420EA446DBCD76"/>
        </w:placeholder>
        <w:docPartList>
          <w:docPartGallery w:val="Quick Parts"/>
          <w:docPartCategory w:val=" Resume Name"/>
        </w:docPartList>
      </w:sdtPr>
      <w:sdtEndPr/>
      <w:sdtContent>
        <w:p w14:paraId="2E168F3A" w14:textId="77777777" w:rsidR="00DB3D9F" w:rsidRDefault="00DB3D9F">
          <w:pPr>
            <w:pStyle w:val="NoSpacing"/>
          </w:pPr>
        </w:p>
        <w:tbl>
          <w:tblPr>
            <w:tblW w:w="5059" w:type="pct"/>
            <w:jc w:val="center"/>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CellMar>
              <w:left w:w="0" w:type="dxa"/>
              <w:right w:w="0" w:type="dxa"/>
            </w:tblCellMar>
            <w:tblLook w:val="04A0" w:firstRow="1" w:lastRow="0" w:firstColumn="1" w:lastColumn="0" w:noHBand="0" w:noVBand="1"/>
          </w:tblPr>
          <w:tblGrid>
            <w:gridCol w:w="369"/>
            <w:gridCol w:w="9474"/>
          </w:tblGrid>
          <w:tr w:rsidR="00DB3D9F" w14:paraId="3FADC862" w14:textId="77777777" w:rsidTr="002F3FCD">
            <w:trPr>
              <w:trHeight w:val="1333"/>
              <w:jc w:val="center"/>
            </w:trPr>
            <w:tc>
              <w:tcPr>
                <w:tcW w:w="369" w:type="dxa"/>
                <w:shd w:val="clear" w:color="auto" w:fill="ED7D31" w:themeFill="accent2"/>
              </w:tcPr>
              <w:p w14:paraId="32818148" w14:textId="77777777" w:rsidR="00DB3D9F" w:rsidRDefault="00DB3D9F">
                <w:pPr>
                  <w:spacing w:after="0" w:line="240" w:lineRule="auto"/>
                </w:pPr>
              </w:p>
            </w:tc>
            <w:tc>
              <w:tcPr>
                <w:tcW w:w="9474" w:type="dxa"/>
                <w:tcMar>
                  <w:top w:w="360" w:type="dxa"/>
                  <w:left w:w="360" w:type="dxa"/>
                  <w:bottom w:w="360" w:type="dxa"/>
                  <w:right w:w="360" w:type="dxa"/>
                </w:tcMar>
              </w:tcPr>
              <w:p w14:paraId="2D497F80" w14:textId="77777777" w:rsidR="00DB3D9F" w:rsidRPr="00A76009" w:rsidRDefault="005224E9">
                <w:pPr>
                  <w:pStyle w:val="PersonalName"/>
                  <w:rPr>
                    <w:rFonts w:ascii="Calibri" w:hAnsi="Calibri" w:cs="Calibri"/>
                    <w:b/>
                    <w:color w:val="000000" w:themeColor="text1"/>
                  </w:rPr>
                </w:pPr>
                <w:r w:rsidRPr="00A76009">
                  <w:rPr>
                    <w:rFonts w:ascii="Calibri" w:hAnsi="Calibri" w:cs="Calibri"/>
                    <w:b/>
                    <w:color w:val="000000" w:themeColor="text1"/>
                    <w:spacing w:val="10"/>
                  </w:rPr>
                  <w:sym w:font="Wingdings 3" w:char="F07D"/>
                </w:r>
                <w:sdt>
                  <w:sdtPr>
                    <w:rPr>
                      <w:rFonts w:ascii="Calibri" w:hAnsi="Calibri" w:cs="Calibri"/>
                      <w:b/>
                      <w:color w:val="000000" w:themeColor="text1"/>
                    </w:rPr>
                    <w:id w:val="10979384"/>
                    <w:placeholder>
                      <w:docPart w:val="7028BDB3E1334344AF402D92580D26A6"/>
                    </w:placeholder>
                    <w:dataBinding w:prefixMappings="xmlns:ns0='http://schemas.openxmlformats.org/package/2006/metadata/core-properties' xmlns:ns1='http://purl.org/dc/elements/1.1/'" w:xpath="/ns0:coreProperties[1]/ns1:creator[1]" w:storeItemID="{6C3C8BC8-F283-45AE-878A-BAB7291924A1}"/>
                    <w:text/>
                  </w:sdtPr>
                  <w:sdtEndPr/>
                  <w:sdtContent>
                    <w:r w:rsidR="00A76009" w:rsidRPr="00A76009">
                      <w:rPr>
                        <w:rFonts w:ascii="Calibri" w:hAnsi="Calibri" w:cs="Calibri"/>
                        <w:b/>
                        <w:color w:val="000000" w:themeColor="text1"/>
                      </w:rPr>
                      <w:t>Yousoof Zain</w:t>
                    </w:r>
                    <w:r w:rsidR="00C12A70">
                      <w:rPr>
                        <w:rFonts w:ascii="Calibri" w:hAnsi="Calibri" w:cs="Calibri"/>
                        <w:b/>
                        <w:color w:val="000000" w:themeColor="text1"/>
                      </w:rPr>
                      <w:t xml:space="preserve"> Mohamed Naufel</w:t>
                    </w:r>
                  </w:sdtContent>
                </w:sdt>
              </w:p>
              <w:p w14:paraId="77AD0AE4" w14:textId="77777777" w:rsidR="00DB3D9F" w:rsidRPr="00A76009" w:rsidRDefault="00A76009">
                <w:pPr>
                  <w:pStyle w:val="AddressText"/>
                  <w:spacing w:line="240" w:lineRule="auto"/>
                  <w:rPr>
                    <w:rFonts w:ascii="Calibri" w:hAnsi="Calibri" w:cs="Calibri"/>
                    <w:i/>
                    <w:color w:val="000000" w:themeColor="text1"/>
                    <w:sz w:val="24"/>
                    <w:szCs w:val="24"/>
                  </w:rPr>
                </w:pPr>
                <w:r w:rsidRPr="00A76009">
                  <w:rPr>
                    <w:rFonts w:ascii="Calibri" w:hAnsi="Calibri" w:cs="Calibri"/>
                    <w:i/>
                    <w:color w:val="000000" w:themeColor="text1"/>
                    <w:sz w:val="24"/>
                    <w:szCs w:val="24"/>
                  </w:rPr>
                  <w:t>Date of Birth: 22/03/1995</w:t>
                </w:r>
              </w:p>
              <w:p w14:paraId="4487D247" w14:textId="77777777" w:rsidR="00A76009" w:rsidRPr="00A76009" w:rsidRDefault="00A76009">
                <w:pPr>
                  <w:pStyle w:val="AddressText"/>
                  <w:spacing w:line="240" w:lineRule="auto"/>
                  <w:rPr>
                    <w:rFonts w:ascii="Calibri" w:hAnsi="Calibri" w:cs="Calibri"/>
                    <w:i/>
                    <w:color w:val="000000" w:themeColor="text1"/>
                    <w:sz w:val="24"/>
                    <w:szCs w:val="24"/>
                  </w:rPr>
                </w:pPr>
                <w:proofErr w:type="spellStart"/>
                <w:r w:rsidRPr="00A76009">
                  <w:rPr>
                    <w:rFonts w:ascii="Calibri" w:hAnsi="Calibri" w:cs="Calibri"/>
                    <w:i/>
                    <w:color w:val="000000" w:themeColor="text1"/>
                    <w:sz w:val="24"/>
                    <w:szCs w:val="24"/>
                  </w:rPr>
                  <w:t>P.O.Box</w:t>
                </w:r>
                <w:proofErr w:type="spellEnd"/>
                <w:r w:rsidRPr="00A76009">
                  <w:rPr>
                    <w:rFonts w:ascii="Calibri" w:hAnsi="Calibri" w:cs="Calibri"/>
                    <w:i/>
                    <w:color w:val="000000" w:themeColor="text1"/>
                    <w:sz w:val="24"/>
                    <w:szCs w:val="24"/>
                  </w:rPr>
                  <w:t>: 43916</w:t>
                </w:r>
              </w:p>
              <w:p w14:paraId="299AB49A" w14:textId="77777777" w:rsidR="00A76009" w:rsidRPr="00A76009" w:rsidRDefault="00A76009">
                <w:pPr>
                  <w:pStyle w:val="AddressText"/>
                  <w:spacing w:line="240" w:lineRule="auto"/>
                  <w:rPr>
                    <w:rFonts w:ascii="Calibri" w:hAnsi="Calibri" w:cs="Calibri"/>
                    <w:i/>
                    <w:color w:val="000000" w:themeColor="text1"/>
                    <w:sz w:val="24"/>
                    <w:szCs w:val="24"/>
                  </w:rPr>
                </w:pPr>
                <w:r w:rsidRPr="00A76009">
                  <w:rPr>
                    <w:rFonts w:ascii="Calibri" w:hAnsi="Calibri" w:cs="Calibri"/>
                    <w:i/>
                    <w:color w:val="000000" w:themeColor="text1"/>
                    <w:sz w:val="24"/>
                    <w:szCs w:val="24"/>
                  </w:rPr>
                  <w:t>Abu Dhabi, United Arab Emirates</w:t>
                </w:r>
              </w:p>
              <w:p w14:paraId="2F0F4460" w14:textId="77777777" w:rsidR="00DB3D9F" w:rsidRPr="00A76009" w:rsidRDefault="00A76009">
                <w:pPr>
                  <w:pStyle w:val="AddressText"/>
                  <w:spacing w:line="240" w:lineRule="auto"/>
                  <w:rPr>
                    <w:rFonts w:ascii="Calibri" w:hAnsi="Calibri" w:cs="Calibri"/>
                    <w:i/>
                    <w:color w:val="000000" w:themeColor="text1"/>
                    <w:sz w:val="24"/>
                    <w:szCs w:val="24"/>
                  </w:rPr>
                </w:pPr>
                <w:r w:rsidRPr="00A76009">
                  <w:rPr>
                    <w:rFonts w:ascii="Calibri" w:hAnsi="Calibri" w:cs="Calibri"/>
                    <w:i/>
                    <w:color w:val="000000" w:themeColor="text1"/>
                    <w:sz w:val="24"/>
                    <w:szCs w:val="24"/>
                  </w:rPr>
                  <w:t>Mobile: (971) 52 6141877</w:t>
                </w:r>
              </w:p>
              <w:p w14:paraId="77BED4D6" w14:textId="77777777" w:rsidR="00DB3D9F" w:rsidRPr="00A76009" w:rsidRDefault="00A76009">
                <w:pPr>
                  <w:pStyle w:val="AddressText"/>
                  <w:spacing w:line="240" w:lineRule="auto"/>
                  <w:rPr>
                    <w:rFonts w:ascii="Calibri" w:hAnsi="Calibri" w:cs="Calibri"/>
                    <w:i/>
                    <w:color w:val="000000" w:themeColor="text1"/>
                    <w:sz w:val="24"/>
                    <w:szCs w:val="24"/>
                  </w:rPr>
                </w:pPr>
                <w:r w:rsidRPr="00A76009">
                  <w:rPr>
                    <w:rFonts w:ascii="Calibri" w:hAnsi="Calibri" w:cs="Calibri"/>
                    <w:i/>
                    <w:color w:val="000000" w:themeColor="text1"/>
                    <w:sz w:val="24"/>
                    <w:szCs w:val="24"/>
                  </w:rPr>
                  <w:t>E-mail: yousoofzain92@gmail.com</w:t>
                </w:r>
              </w:p>
              <w:p w14:paraId="6EF81E42" w14:textId="77777777" w:rsidR="00DB3D9F" w:rsidRPr="00A76009" w:rsidRDefault="00DB3D9F" w:rsidP="00A76009">
                <w:pPr>
                  <w:pStyle w:val="AddressText"/>
                  <w:spacing w:line="240" w:lineRule="auto"/>
                  <w:jc w:val="center"/>
                  <w:rPr>
                    <w:rFonts w:ascii="Calibri" w:hAnsi="Calibri" w:cs="Calibri"/>
                    <w:color w:val="000000" w:themeColor="text1"/>
                    <w:sz w:val="24"/>
                  </w:rPr>
                </w:pPr>
              </w:p>
            </w:tc>
          </w:tr>
        </w:tbl>
        <w:p w14:paraId="08ED1B91" w14:textId="77777777" w:rsidR="00DB3D9F" w:rsidRDefault="002846D0">
          <w:pPr>
            <w:pStyle w:val="NoSpacing"/>
          </w:pPr>
        </w:p>
      </w:sdtContent>
    </w:sdt>
    <w:p w14:paraId="0B47337D" w14:textId="77777777" w:rsidR="00DB3D9F" w:rsidRDefault="00DB3D9F">
      <w:pPr>
        <w:pStyle w:val="NoSpacing"/>
      </w:pPr>
    </w:p>
    <w:tbl>
      <w:tblPr>
        <w:tblW w:w="5188" w:type="pct"/>
        <w:jc w:val="center"/>
        <w:tbl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insideH w:val="single" w:sz="6" w:space="0" w:color="8EAADB" w:themeColor="accent1" w:themeTint="99"/>
          <w:insideV w:val="single" w:sz="6" w:space="0" w:color="8EAADB" w:themeColor="accent1" w:themeTint="99"/>
        </w:tblBorders>
        <w:tblCellMar>
          <w:left w:w="0" w:type="dxa"/>
          <w:right w:w="0" w:type="dxa"/>
        </w:tblCellMar>
        <w:tblLook w:val="0680" w:firstRow="0" w:lastRow="0" w:firstColumn="1" w:lastColumn="0" w:noHBand="1" w:noVBand="1"/>
      </w:tblPr>
      <w:tblGrid>
        <w:gridCol w:w="365"/>
        <w:gridCol w:w="9343"/>
        <w:gridCol w:w="21"/>
      </w:tblGrid>
      <w:tr w:rsidR="00905178" w14:paraId="43874825" w14:textId="77777777" w:rsidTr="00905178">
        <w:trPr>
          <w:trHeight w:val="7410"/>
          <w:jc w:val="center"/>
        </w:trPr>
        <w:tc>
          <w:tcPr>
            <w:tcW w:w="365" w:type="dxa"/>
            <w:shd w:val="clear" w:color="auto" w:fill="8EAADB" w:themeFill="accent1" w:themeFillTint="99"/>
          </w:tcPr>
          <w:p w14:paraId="458F0386" w14:textId="77777777" w:rsidR="00905178" w:rsidRDefault="00905178">
            <w:pPr>
              <w:spacing w:after="0" w:line="240" w:lineRule="auto"/>
            </w:pPr>
          </w:p>
        </w:tc>
        <w:tc>
          <w:tcPr>
            <w:tcW w:w="9342" w:type="dxa"/>
            <w:tcMar>
              <w:top w:w="360" w:type="dxa"/>
              <w:left w:w="360" w:type="dxa"/>
              <w:bottom w:w="360" w:type="dxa"/>
              <w:right w:w="360" w:type="dxa"/>
            </w:tcMar>
          </w:tcPr>
          <w:p w14:paraId="1A86FF9A" w14:textId="77777777" w:rsidR="00905178" w:rsidRPr="00953BCD" w:rsidRDefault="00905178">
            <w:pPr>
              <w:pStyle w:val="Section"/>
              <w:rPr>
                <w:rFonts w:ascii="Calibri" w:hAnsi="Calibri" w:cs="Calibri"/>
                <w:color w:val="000000" w:themeColor="text1"/>
                <w:sz w:val="28"/>
                <w:szCs w:val="28"/>
                <w:u w:val="single"/>
              </w:rPr>
            </w:pPr>
            <w:r w:rsidRPr="00953BCD">
              <w:rPr>
                <w:rFonts w:ascii="Calibri" w:hAnsi="Calibri" w:cs="Calibri"/>
                <w:color w:val="000000" w:themeColor="text1"/>
                <w:sz w:val="32"/>
                <w:szCs w:val="32"/>
                <w:u w:val="single"/>
              </w:rPr>
              <w:t>JOB</w:t>
            </w:r>
            <w:r w:rsidRPr="00953BCD">
              <w:rPr>
                <w:rFonts w:ascii="Calibri" w:hAnsi="Calibri" w:cs="Calibri"/>
                <w:color w:val="000000" w:themeColor="text1"/>
                <w:sz w:val="28"/>
                <w:szCs w:val="28"/>
                <w:u w:val="single"/>
              </w:rPr>
              <w:t xml:space="preserve"> </w:t>
            </w:r>
            <w:r w:rsidRPr="00953BCD">
              <w:rPr>
                <w:rFonts w:ascii="Calibri" w:hAnsi="Calibri" w:cs="Calibri"/>
                <w:color w:val="000000" w:themeColor="text1"/>
                <w:sz w:val="32"/>
                <w:szCs w:val="32"/>
                <w:u w:val="single"/>
              </w:rPr>
              <w:t>OBJECTIVES</w:t>
            </w:r>
          </w:p>
          <w:p w14:paraId="48087B34" w14:textId="77777777" w:rsidR="00905178" w:rsidRDefault="00905178">
            <w:pPr>
              <w:pStyle w:val="SubsectionText"/>
              <w:rPr>
                <w:sz w:val="24"/>
                <w:szCs w:val="24"/>
              </w:rPr>
            </w:pPr>
          </w:p>
          <w:p w14:paraId="086B65F1" w14:textId="77777777" w:rsidR="00905178" w:rsidRDefault="00905178">
            <w:pPr>
              <w:pStyle w:val="SubsectionText"/>
              <w:rPr>
                <w:rFonts w:ascii="Calibri" w:hAnsi="Calibri" w:cs="Calibri"/>
                <w:sz w:val="24"/>
                <w:szCs w:val="24"/>
              </w:rPr>
            </w:pPr>
            <w:r w:rsidRPr="00953BCD">
              <w:rPr>
                <w:rFonts w:ascii="Calibri" w:hAnsi="Calibri" w:cs="Calibri"/>
                <w:sz w:val="24"/>
                <w:szCs w:val="24"/>
              </w:rPr>
              <w:t>A mature professional seeking employment in a well reputed organization to expand my experience and put all skills to use.</w:t>
            </w:r>
          </w:p>
          <w:p w14:paraId="1B327F2F" w14:textId="77777777" w:rsidR="00905178" w:rsidRPr="00953BCD" w:rsidRDefault="00905178">
            <w:pPr>
              <w:pStyle w:val="SubsectionText"/>
              <w:rPr>
                <w:rFonts w:ascii="Calibri" w:hAnsi="Calibri" w:cs="Calibri"/>
                <w:sz w:val="24"/>
                <w:szCs w:val="24"/>
              </w:rPr>
            </w:pPr>
          </w:p>
          <w:p w14:paraId="7B45DD20" w14:textId="77777777" w:rsidR="00905178" w:rsidRPr="00953BCD" w:rsidRDefault="00905178">
            <w:pPr>
              <w:pStyle w:val="Section"/>
              <w:rPr>
                <w:rFonts w:ascii="Calibri" w:hAnsi="Calibri" w:cs="Calibri"/>
                <w:color w:val="000000" w:themeColor="text1"/>
                <w:sz w:val="32"/>
                <w:szCs w:val="32"/>
                <w:u w:val="single"/>
              </w:rPr>
            </w:pPr>
            <w:r w:rsidRPr="00953BCD">
              <w:rPr>
                <w:rFonts w:ascii="Calibri" w:hAnsi="Calibri" w:cs="Calibri"/>
                <w:color w:val="000000" w:themeColor="text1"/>
                <w:sz w:val="32"/>
                <w:szCs w:val="32"/>
                <w:u w:val="single"/>
              </w:rPr>
              <w:t>EDUCATION</w:t>
            </w:r>
          </w:p>
          <w:p w14:paraId="42411786" w14:textId="77777777" w:rsidR="00905178" w:rsidRDefault="00905178" w:rsidP="002F3FCD">
            <w:pPr>
              <w:pStyle w:val="ListBullet"/>
              <w:numPr>
                <w:ilvl w:val="0"/>
                <w:numId w:val="0"/>
              </w:numPr>
              <w:spacing w:after="0" w:line="240" w:lineRule="auto"/>
              <w:ind w:left="360" w:hanging="360"/>
              <w:rPr>
                <w:sz w:val="24"/>
                <w:szCs w:val="24"/>
              </w:rPr>
            </w:pPr>
          </w:p>
          <w:p w14:paraId="5630561B" w14:textId="77777777" w:rsidR="00905178" w:rsidRPr="00953BCD" w:rsidRDefault="00905178" w:rsidP="00953BCD">
            <w:pPr>
              <w:pStyle w:val="SubsectionText"/>
              <w:rPr>
                <w:rFonts w:ascii="Calibri" w:hAnsi="Calibri" w:cs="Calibri"/>
                <w:sz w:val="24"/>
                <w:szCs w:val="24"/>
              </w:rPr>
            </w:pPr>
            <w:r w:rsidRPr="00953BCD">
              <w:rPr>
                <w:rFonts w:ascii="Calibri" w:hAnsi="Calibri" w:cs="Calibri"/>
                <w:sz w:val="24"/>
                <w:szCs w:val="24"/>
              </w:rPr>
              <w:t xml:space="preserve">IGCSE from Wycherley International School, Sri Lanka (2013) in English, Mathematics, </w:t>
            </w:r>
          </w:p>
          <w:p w14:paraId="17642F44" w14:textId="77777777" w:rsidR="00905178" w:rsidRDefault="00905178" w:rsidP="0026294B">
            <w:pPr>
              <w:pStyle w:val="SubsectionText"/>
              <w:rPr>
                <w:rFonts w:ascii="Calibri" w:hAnsi="Calibri" w:cs="Calibri"/>
                <w:sz w:val="24"/>
                <w:szCs w:val="24"/>
              </w:rPr>
            </w:pPr>
            <w:r w:rsidRPr="00953BCD">
              <w:rPr>
                <w:rFonts w:ascii="Calibri" w:hAnsi="Calibri" w:cs="Calibri"/>
                <w:sz w:val="24"/>
                <w:szCs w:val="24"/>
              </w:rPr>
              <w:t>Physics, Chemistry and Biology</w:t>
            </w:r>
            <w:r>
              <w:rPr>
                <w:rFonts w:ascii="Calibri" w:hAnsi="Calibri" w:cs="Calibri"/>
                <w:sz w:val="24"/>
                <w:szCs w:val="24"/>
              </w:rPr>
              <w:t>.</w:t>
            </w:r>
          </w:p>
          <w:p w14:paraId="7975F4EE" w14:textId="77777777" w:rsidR="00905178" w:rsidRDefault="00905178" w:rsidP="0026294B">
            <w:pPr>
              <w:pStyle w:val="SubsectionText"/>
              <w:rPr>
                <w:rFonts w:ascii="Calibri" w:hAnsi="Calibri" w:cs="Calibri"/>
                <w:sz w:val="24"/>
                <w:szCs w:val="24"/>
              </w:rPr>
            </w:pPr>
          </w:p>
          <w:p w14:paraId="3D423543" w14:textId="77777777" w:rsidR="00905178" w:rsidRDefault="00905178" w:rsidP="003E71FC">
            <w:pPr>
              <w:pStyle w:val="ListBullet"/>
              <w:numPr>
                <w:ilvl w:val="0"/>
                <w:numId w:val="0"/>
              </w:numPr>
              <w:rPr>
                <w:rFonts w:ascii="Calibri" w:hAnsi="Calibri" w:cs="Calibri"/>
                <w:sz w:val="24"/>
                <w:szCs w:val="24"/>
              </w:rPr>
            </w:pPr>
            <w:r w:rsidRPr="003E71FC">
              <w:rPr>
                <w:rFonts w:ascii="Calibri" w:hAnsi="Calibri" w:cs="Calibri"/>
                <w:b/>
                <w:sz w:val="28"/>
                <w:szCs w:val="28"/>
              </w:rPr>
              <w:t>TRAININGS</w:t>
            </w:r>
          </w:p>
          <w:p w14:paraId="30022D46" w14:textId="77777777" w:rsidR="00905178" w:rsidRPr="00D97F9E" w:rsidRDefault="00905178" w:rsidP="000777A9">
            <w:pPr>
              <w:pStyle w:val="SubsectionText"/>
              <w:numPr>
                <w:ilvl w:val="0"/>
                <w:numId w:val="45"/>
              </w:numPr>
              <w:rPr>
                <w:rFonts w:ascii="Calibri" w:hAnsi="Calibri" w:cs="Calibri"/>
                <w:sz w:val="24"/>
                <w:szCs w:val="24"/>
              </w:rPr>
            </w:pPr>
            <w:r w:rsidRPr="00D97F9E">
              <w:rPr>
                <w:rFonts w:ascii="Calibri" w:hAnsi="Calibri" w:cs="Calibri"/>
                <w:sz w:val="24"/>
                <w:szCs w:val="24"/>
              </w:rPr>
              <w:t xml:space="preserve">Programs Of Emergency Response in different levels courses In </w:t>
            </w:r>
            <w:proofErr w:type="spellStart"/>
            <w:r w:rsidRPr="00D97F9E">
              <w:rPr>
                <w:rFonts w:ascii="Calibri" w:hAnsi="Calibri" w:cs="Calibri"/>
                <w:sz w:val="24"/>
                <w:szCs w:val="24"/>
              </w:rPr>
              <w:t>Sanid</w:t>
            </w:r>
            <w:proofErr w:type="spellEnd"/>
          </w:p>
          <w:p w14:paraId="5E8F996A" w14:textId="77777777" w:rsidR="00905178" w:rsidRPr="00D97F9E" w:rsidRDefault="00905178" w:rsidP="000777A9">
            <w:pPr>
              <w:pStyle w:val="SubsectionText"/>
              <w:numPr>
                <w:ilvl w:val="0"/>
                <w:numId w:val="45"/>
              </w:numPr>
              <w:rPr>
                <w:rFonts w:ascii="Calibri" w:hAnsi="Calibri" w:cs="Calibri"/>
                <w:sz w:val="24"/>
                <w:szCs w:val="24"/>
              </w:rPr>
            </w:pPr>
            <w:r w:rsidRPr="00D97F9E">
              <w:rPr>
                <w:rFonts w:ascii="Calibri" w:hAnsi="Calibri" w:cs="Calibri"/>
                <w:sz w:val="24"/>
                <w:szCs w:val="24"/>
              </w:rPr>
              <w:t xml:space="preserve">Programs Of Safety Officers Course In </w:t>
            </w:r>
            <w:proofErr w:type="spellStart"/>
            <w:r w:rsidRPr="00D97F9E">
              <w:rPr>
                <w:rFonts w:ascii="Calibri" w:hAnsi="Calibri" w:cs="Calibri"/>
                <w:sz w:val="24"/>
                <w:szCs w:val="24"/>
              </w:rPr>
              <w:t>Sanid</w:t>
            </w:r>
            <w:proofErr w:type="spellEnd"/>
          </w:p>
          <w:p w14:paraId="45FD602F" w14:textId="77777777" w:rsidR="00905178" w:rsidRPr="00D97F9E" w:rsidRDefault="00905178" w:rsidP="000777A9">
            <w:pPr>
              <w:pStyle w:val="SubsectionText"/>
              <w:numPr>
                <w:ilvl w:val="0"/>
                <w:numId w:val="45"/>
              </w:numPr>
              <w:rPr>
                <w:rFonts w:ascii="Calibri" w:hAnsi="Calibri" w:cs="Calibri"/>
                <w:sz w:val="24"/>
                <w:szCs w:val="24"/>
              </w:rPr>
            </w:pPr>
            <w:r w:rsidRPr="00D97F9E">
              <w:rPr>
                <w:rFonts w:ascii="Calibri" w:hAnsi="Calibri" w:cs="Calibri"/>
                <w:sz w:val="24"/>
                <w:szCs w:val="24"/>
              </w:rPr>
              <w:t xml:space="preserve">Programs of Events Management  course in </w:t>
            </w:r>
            <w:proofErr w:type="spellStart"/>
            <w:r w:rsidRPr="00D97F9E">
              <w:rPr>
                <w:rFonts w:ascii="Calibri" w:hAnsi="Calibri" w:cs="Calibri"/>
                <w:sz w:val="24"/>
                <w:szCs w:val="24"/>
              </w:rPr>
              <w:t>Takatof</w:t>
            </w:r>
            <w:proofErr w:type="spellEnd"/>
          </w:p>
          <w:p w14:paraId="245FBB66" w14:textId="77777777" w:rsidR="00905178" w:rsidRPr="00D97F9E" w:rsidRDefault="00905178" w:rsidP="000777A9">
            <w:pPr>
              <w:pStyle w:val="SubsectionText"/>
              <w:numPr>
                <w:ilvl w:val="0"/>
                <w:numId w:val="45"/>
              </w:numPr>
              <w:rPr>
                <w:rFonts w:ascii="Calibri" w:hAnsi="Calibri" w:cs="Calibri"/>
                <w:sz w:val="24"/>
                <w:szCs w:val="24"/>
              </w:rPr>
            </w:pPr>
            <w:r w:rsidRPr="00D97F9E">
              <w:rPr>
                <w:rFonts w:ascii="Calibri" w:hAnsi="Calibri" w:cs="Calibri"/>
                <w:sz w:val="24"/>
                <w:szCs w:val="24"/>
              </w:rPr>
              <w:t xml:space="preserve">Programs of </w:t>
            </w:r>
            <w:proofErr w:type="spellStart"/>
            <w:r w:rsidRPr="00D97F9E">
              <w:rPr>
                <w:rFonts w:ascii="Calibri" w:hAnsi="Calibri" w:cs="Calibri"/>
                <w:sz w:val="24"/>
                <w:szCs w:val="24"/>
              </w:rPr>
              <w:t>Kafaat</w:t>
            </w:r>
            <w:proofErr w:type="spellEnd"/>
            <w:r w:rsidRPr="00D97F9E">
              <w:rPr>
                <w:rFonts w:ascii="Calibri" w:hAnsi="Calibri" w:cs="Calibri"/>
                <w:sz w:val="24"/>
                <w:szCs w:val="24"/>
              </w:rPr>
              <w:t xml:space="preserve"> Of Soft Skills or (Social Enterprise)</w:t>
            </w:r>
          </w:p>
          <w:p w14:paraId="07A5071C" w14:textId="77777777" w:rsidR="00905178" w:rsidRPr="00D97F9E" w:rsidRDefault="00905178" w:rsidP="000777A9">
            <w:pPr>
              <w:pStyle w:val="SubsectionText"/>
              <w:numPr>
                <w:ilvl w:val="0"/>
                <w:numId w:val="45"/>
              </w:numPr>
              <w:rPr>
                <w:rFonts w:ascii="Calibri" w:hAnsi="Calibri" w:cs="Calibri"/>
                <w:sz w:val="24"/>
                <w:szCs w:val="24"/>
              </w:rPr>
            </w:pPr>
            <w:r w:rsidRPr="00D97F9E">
              <w:rPr>
                <w:rFonts w:ascii="Calibri" w:hAnsi="Calibri" w:cs="Calibri"/>
                <w:sz w:val="24"/>
                <w:szCs w:val="24"/>
              </w:rPr>
              <w:t xml:space="preserve">Programs of Medical/Healthy Athletes First Edition Course for World Games Olympics </w:t>
            </w:r>
          </w:p>
          <w:p w14:paraId="610E627C" w14:textId="77777777" w:rsidR="00905178" w:rsidRPr="00D97F9E" w:rsidRDefault="00905178" w:rsidP="000777A9">
            <w:pPr>
              <w:pStyle w:val="SubsectionText"/>
              <w:numPr>
                <w:ilvl w:val="0"/>
                <w:numId w:val="45"/>
              </w:numPr>
              <w:rPr>
                <w:rFonts w:ascii="Calibri" w:hAnsi="Calibri" w:cs="Calibri"/>
                <w:sz w:val="24"/>
                <w:szCs w:val="24"/>
              </w:rPr>
            </w:pPr>
            <w:r w:rsidRPr="00D97F9E">
              <w:rPr>
                <w:rFonts w:ascii="Calibri" w:hAnsi="Calibri" w:cs="Calibri"/>
                <w:sz w:val="24"/>
                <w:szCs w:val="24"/>
              </w:rPr>
              <w:t xml:space="preserve">Training program of Financing for SMEs and Startups for </w:t>
            </w:r>
            <w:proofErr w:type="spellStart"/>
            <w:r w:rsidRPr="00D97F9E">
              <w:rPr>
                <w:rFonts w:ascii="Calibri" w:hAnsi="Calibri" w:cs="Calibri"/>
                <w:sz w:val="24"/>
                <w:szCs w:val="24"/>
              </w:rPr>
              <w:t>kafaat</w:t>
            </w:r>
            <w:proofErr w:type="spellEnd"/>
            <w:r w:rsidRPr="00D97F9E">
              <w:rPr>
                <w:rFonts w:ascii="Calibri" w:hAnsi="Calibri" w:cs="Calibri"/>
                <w:sz w:val="24"/>
                <w:szCs w:val="24"/>
              </w:rPr>
              <w:t xml:space="preserve">   </w:t>
            </w:r>
          </w:p>
          <w:p w14:paraId="7FE51A6A" w14:textId="77777777" w:rsidR="00905178" w:rsidRPr="00D97F9E" w:rsidRDefault="00905178" w:rsidP="000777A9">
            <w:pPr>
              <w:pStyle w:val="SubsectionText"/>
              <w:numPr>
                <w:ilvl w:val="0"/>
                <w:numId w:val="45"/>
              </w:numPr>
              <w:rPr>
                <w:rFonts w:ascii="Calibri" w:hAnsi="Calibri" w:cs="Calibri"/>
                <w:sz w:val="24"/>
                <w:szCs w:val="24"/>
              </w:rPr>
            </w:pPr>
            <w:r w:rsidRPr="00D97F9E">
              <w:rPr>
                <w:rFonts w:eastAsia="Times New Roman"/>
                <w:sz w:val="24"/>
                <w:szCs w:val="24"/>
              </w:rPr>
              <w:t>Training program of CPR for Abu Dhabi Municipality</w:t>
            </w:r>
          </w:p>
          <w:p w14:paraId="13335FE1" w14:textId="77777777" w:rsidR="00905178" w:rsidRPr="00D97F9E" w:rsidRDefault="00905178" w:rsidP="000777A9">
            <w:pPr>
              <w:pStyle w:val="SubsectionText"/>
              <w:numPr>
                <w:ilvl w:val="0"/>
                <w:numId w:val="45"/>
              </w:numPr>
              <w:rPr>
                <w:rFonts w:ascii="Calibri" w:hAnsi="Calibri" w:cs="Calibri"/>
                <w:sz w:val="24"/>
                <w:szCs w:val="24"/>
              </w:rPr>
            </w:pPr>
            <w:r w:rsidRPr="00D97F9E">
              <w:rPr>
                <w:rFonts w:eastAsia="Times New Roman"/>
                <w:sz w:val="24"/>
                <w:szCs w:val="24"/>
              </w:rPr>
              <w:t>Training program of Fire Extinguisher for Abu Dhabi Municipality</w:t>
            </w:r>
          </w:p>
          <w:p w14:paraId="34F1E885" w14:textId="77777777" w:rsidR="00905178" w:rsidRPr="00D97F9E" w:rsidRDefault="00905178" w:rsidP="000777A9">
            <w:pPr>
              <w:pStyle w:val="SubsectionText"/>
              <w:numPr>
                <w:ilvl w:val="0"/>
                <w:numId w:val="45"/>
              </w:numPr>
              <w:rPr>
                <w:rFonts w:ascii="Calibri" w:hAnsi="Calibri" w:cs="Calibri"/>
                <w:sz w:val="24"/>
                <w:szCs w:val="24"/>
              </w:rPr>
            </w:pPr>
            <w:r w:rsidRPr="00D97F9E">
              <w:rPr>
                <w:rFonts w:ascii="Calibri" w:hAnsi="Calibri" w:cs="Calibri"/>
                <w:sz w:val="24"/>
                <w:szCs w:val="24"/>
              </w:rPr>
              <w:lastRenderedPageBreak/>
              <w:t xml:space="preserve">Training program of National Security for Abu Dhabi </w:t>
            </w:r>
            <w:r w:rsidR="00A16339" w:rsidRPr="00D97F9E">
              <w:rPr>
                <w:rFonts w:ascii="Calibri" w:hAnsi="Calibri" w:cs="Calibri"/>
                <w:sz w:val="24"/>
                <w:szCs w:val="24"/>
              </w:rPr>
              <w:t>Municipality</w:t>
            </w:r>
          </w:p>
          <w:p w14:paraId="3F720F7B" w14:textId="77777777" w:rsidR="00905178" w:rsidRPr="00D97F9E" w:rsidRDefault="00905178" w:rsidP="000777A9">
            <w:pPr>
              <w:pStyle w:val="SubsectionText"/>
              <w:numPr>
                <w:ilvl w:val="0"/>
                <w:numId w:val="45"/>
              </w:numPr>
              <w:rPr>
                <w:rFonts w:ascii="Calibri" w:hAnsi="Calibri" w:cs="Calibri"/>
                <w:sz w:val="24"/>
                <w:szCs w:val="24"/>
              </w:rPr>
            </w:pPr>
            <w:r w:rsidRPr="00D97F9E">
              <w:rPr>
                <w:rFonts w:ascii="Calibri" w:hAnsi="Calibri" w:cs="Calibri"/>
                <w:sz w:val="24"/>
                <w:szCs w:val="24"/>
              </w:rPr>
              <w:t xml:space="preserve">Training program of volunteerism and team spirit for Emirates Council For Work Relation Development </w:t>
            </w:r>
          </w:p>
          <w:p w14:paraId="15C8C15F" w14:textId="77777777" w:rsidR="00905178" w:rsidRPr="00D97F9E" w:rsidRDefault="00905178" w:rsidP="000777A9">
            <w:pPr>
              <w:pStyle w:val="SubsectionText"/>
              <w:numPr>
                <w:ilvl w:val="0"/>
                <w:numId w:val="45"/>
              </w:numPr>
              <w:rPr>
                <w:rFonts w:ascii="Calibri" w:hAnsi="Calibri" w:cs="Calibri"/>
                <w:sz w:val="24"/>
                <w:szCs w:val="24"/>
              </w:rPr>
            </w:pPr>
            <w:r w:rsidRPr="00D97F9E">
              <w:rPr>
                <w:rFonts w:ascii="Calibri" w:hAnsi="Calibri" w:cs="Calibri"/>
                <w:sz w:val="24"/>
                <w:szCs w:val="24"/>
              </w:rPr>
              <w:t xml:space="preserve">Training Program of Aircraft Emergency Specialization Training For </w:t>
            </w:r>
            <w:proofErr w:type="spellStart"/>
            <w:r w:rsidRPr="00D97F9E">
              <w:rPr>
                <w:rFonts w:ascii="Calibri" w:hAnsi="Calibri" w:cs="Calibri"/>
                <w:sz w:val="24"/>
                <w:szCs w:val="24"/>
              </w:rPr>
              <w:t>Sanid</w:t>
            </w:r>
            <w:proofErr w:type="spellEnd"/>
          </w:p>
          <w:p w14:paraId="51AF0B43" w14:textId="77777777" w:rsidR="002019B8" w:rsidRPr="00D97F9E" w:rsidRDefault="00905178" w:rsidP="000777A9">
            <w:pPr>
              <w:pStyle w:val="SubsectionText"/>
              <w:numPr>
                <w:ilvl w:val="0"/>
                <w:numId w:val="45"/>
              </w:numPr>
              <w:rPr>
                <w:rFonts w:ascii="Calibri" w:hAnsi="Calibri" w:cs="Calibri"/>
                <w:sz w:val="24"/>
                <w:szCs w:val="24"/>
              </w:rPr>
            </w:pPr>
            <w:r w:rsidRPr="00D97F9E">
              <w:rPr>
                <w:rFonts w:ascii="Calibri" w:hAnsi="Calibri" w:cs="Calibri"/>
                <w:sz w:val="24"/>
                <w:szCs w:val="24"/>
              </w:rPr>
              <w:t xml:space="preserve">Training </w:t>
            </w:r>
            <w:r w:rsidR="009C063F" w:rsidRPr="00D97F9E">
              <w:rPr>
                <w:rFonts w:ascii="Calibri" w:hAnsi="Calibri" w:cs="Calibri"/>
                <w:sz w:val="24"/>
                <w:szCs w:val="24"/>
              </w:rPr>
              <w:t xml:space="preserve"> Program </w:t>
            </w:r>
            <w:r w:rsidRPr="00D97F9E">
              <w:rPr>
                <w:rFonts w:ascii="Calibri" w:hAnsi="Calibri" w:cs="Calibri"/>
                <w:sz w:val="24"/>
                <w:szCs w:val="24"/>
              </w:rPr>
              <w:t>For We Are All Police Communit</w:t>
            </w:r>
            <w:r w:rsidR="00512134" w:rsidRPr="00D97F9E">
              <w:rPr>
                <w:rFonts w:ascii="Calibri" w:hAnsi="Calibri" w:cs="Calibri"/>
                <w:sz w:val="24"/>
                <w:szCs w:val="24"/>
              </w:rPr>
              <w:t xml:space="preserve">y </w:t>
            </w:r>
          </w:p>
          <w:p w14:paraId="434FFA8E" w14:textId="77777777" w:rsidR="00D43D42" w:rsidRPr="00D97F9E" w:rsidRDefault="00E6487B" w:rsidP="000777A9">
            <w:pPr>
              <w:pStyle w:val="SubsectionText"/>
              <w:numPr>
                <w:ilvl w:val="0"/>
                <w:numId w:val="45"/>
              </w:numPr>
              <w:rPr>
                <w:rFonts w:ascii="Calibri" w:hAnsi="Calibri" w:cs="Calibri"/>
                <w:sz w:val="24"/>
                <w:szCs w:val="24"/>
              </w:rPr>
            </w:pPr>
            <w:r w:rsidRPr="00D97F9E">
              <w:rPr>
                <w:rFonts w:ascii="Calibri" w:hAnsi="Calibri" w:cs="Calibri"/>
                <w:sz w:val="24"/>
                <w:szCs w:val="24"/>
              </w:rPr>
              <w:t xml:space="preserve">Training Program </w:t>
            </w:r>
            <w:r w:rsidR="00CD76C4" w:rsidRPr="00D97F9E">
              <w:rPr>
                <w:rFonts w:ascii="Calibri" w:hAnsi="Calibri" w:cs="Calibri"/>
                <w:sz w:val="24"/>
                <w:szCs w:val="24"/>
              </w:rPr>
              <w:t xml:space="preserve">Of </w:t>
            </w:r>
            <w:r w:rsidR="00DD1BF4" w:rsidRPr="00D97F9E">
              <w:rPr>
                <w:rFonts w:ascii="Calibri" w:hAnsi="Calibri" w:cs="Calibri"/>
                <w:sz w:val="24"/>
                <w:szCs w:val="24"/>
              </w:rPr>
              <w:t>Clean Water</w:t>
            </w:r>
            <w:r w:rsidR="002B0506" w:rsidRPr="00D97F9E">
              <w:rPr>
                <w:rFonts w:ascii="Calibri" w:hAnsi="Calibri" w:cs="Calibri"/>
                <w:sz w:val="24"/>
                <w:szCs w:val="24"/>
              </w:rPr>
              <w:t xml:space="preserve"> Science </w:t>
            </w:r>
            <w:r w:rsidR="007B60DC" w:rsidRPr="00D97F9E">
              <w:rPr>
                <w:rFonts w:ascii="Calibri" w:hAnsi="Calibri" w:cs="Calibri"/>
                <w:sz w:val="24"/>
                <w:szCs w:val="24"/>
              </w:rPr>
              <w:t>Workshop</w:t>
            </w:r>
          </w:p>
          <w:p w14:paraId="6E4C0508" w14:textId="77777777" w:rsidR="002E5EA7" w:rsidRPr="00D97F9E" w:rsidRDefault="00AC60C0" w:rsidP="000777A9">
            <w:pPr>
              <w:pStyle w:val="SubsectionText"/>
              <w:numPr>
                <w:ilvl w:val="0"/>
                <w:numId w:val="45"/>
              </w:numPr>
              <w:rPr>
                <w:rFonts w:ascii="Calibri" w:hAnsi="Calibri" w:cs="Calibri"/>
                <w:sz w:val="24"/>
                <w:szCs w:val="24"/>
              </w:rPr>
            </w:pPr>
            <w:r w:rsidRPr="00D97F9E">
              <w:rPr>
                <w:rFonts w:ascii="Calibri" w:hAnsi="Calibri" w:cs="Calibri"/>
                <w:sz w:val="24"/>
                <w:szCs w:val="24"/>
              </w:rPr>
              <w:t xml:space="preserve">Training Program </w:t>
            </w:r>
            <w:r w:rsidR="002176BF" w:rsidRPr="00D97F9E">
              <w:rPr>
                <w:rFonts w:ascii="Calibri" w:hAnsi="Calibri" w:cs="Calibri"/>
                <w:sz w:val="24"/>
                <w:szCs w:val="24"/>
              </w:rPr>
              <w:t>For Emirates Foundation</w:t>
            </w:r>
            <w:r w:rsidR="00460385" w:rsidRPr="00D97F9E">
              <w:rPr>
                <w:rFonts w:ascii="Calibri" w:hAnsi="Calibri" w:cs="Calibri"/>
                <w:sz w:val="24"/>
                <w:szCs w:val="24"/>
              </w:rPr>
              <w:t xml:space="preserve"> Youth</w:t>
            </w:r>
            <w:r w:rsidR="002176BF" w:rsidRPr="00D97F9E">
              <w:rPr>
                <w:rFonts w:ascii="Calibri" w:hAnsi="Calibri" w:cs="Calibri"/>
                <w:sz w:val="24"/>
                <w:szCs w:val="24"/>
              </w:rPr>
              <w:t xml:space="preserve"> Advisory </w:t>
            </w:r>
          </w:p>
          <w:p w14:paraId="7569EFE0" w14:textId="77777777" w:rsidR="002D6D42" w:rsidRDefault="00257749" w:rsidP="000777A9">
            <w:pPr>
              <w:pStyle w:val="SubsectionText"/>
              <w:numPr>
                <w:ilvl w:val="0"/>
                <w:numId w:val="45"/>
              </w:numPr>
              <w:rPr>
                <w:rFonts w:ascii="Calibri" w:hAnsi="Calibri" w:cs="Calibri"/>
                <w:sz w:val="24"/>
                <w:szCs w:val="24"/>
              </w:rPr>
            </w:pPr>
            <w:r w:rsidRPr="00D97F9E">
              <w:rPr>
                <w:rFonts w:ascii="Calibri" w:hAnsi="Calibri" w:cs="Calibri"/>
                <w:sz w:val="24"/>
                <w:szCs w:val="24"/>
              </w:rPr>
              <w:t xml:space="preserve">Training Course Of Training Of Trainers Of </w:t>
            </w:r>
            <w:proofErr w:type="spellStart"/>
            <w:r w:rsidRPr="00D97F9E">
              <w:rPr>
                <w:rFonts w:ascii="Calibri" w:hAnsi="Calibri" w:cs="Calibri"/>
                <w:sz w:val="24"/>
                <w:szCs w:val="24"/>
              </w:rPr>
              <w:t>Saif</w:t>
            </w:r>
            <w:proofErr w:type="spellEnd"/>
            <w:r w:rsidRPr="00D97F9E">
              <w:rPr>
                <w:rFonts w:ascii="Calibri" w:hAnsi="Calibri" w:cs="Calibri"/>
                <w:sz w:val="24"/>
                <w:szCs w:val="24"/>
              </w:rPr>
              <w:t xml:space="preserve"> Mohamed Training </w:t>
            </w:r>
            <w:r w:rsidR="00E84658" w:rsidRPr="00D97F9E">
              <w:rPr>
                <w:rFonts w:ascii="Calibri" w:hAnsi="Calibri" w:cs="Calibri"/>
                <w:sz w:val="24"/>
                <w:szCs w:val="24"/>
              </w:rPr>
              <w:t>Institute</w:t>
            </w:r>
          </w:p>
          <w:p w14:paraId="7C245AD5" w14:textId="20330637" w:rsidR="00D97F9E" w:rsidRDefault="00A75226" w:rsidP="000777A9">
            <w:pPr>
              <w:pStyle w:val="SubsectionText"/>
              <w:numPr>
                <w:ilvl w:val="0"/>
                <w:numId w:val="45"/>
              </w:numPr>
              <w:rPr>
                <w:rFonts w:ascii="Calibri" w:hAnsi="Calibri" w:cs="Calibri"/>
                <w:sz w:val="24"/>
                <w:szCs w:val="24"/>
              </w:rPr>
            </w:pPr>
            <w:r>
              <w:rPr>
                <w:rFonts w:ascii="Calibri" w:hAnsi="Calibri" w:cs="Calibri"/>
                <w:sz w:val="24"/>
                <w:szCs w:val="24"/>
              </w:rPr>
              <w:t>Training Program Of Logistics Officers Fo</w:t>
            </w:r>
            <w:r w:rsidR="0073518F">
              <w:rPr>
                <w:rFonts w:ascii="Calibri" w:hAnsi="Calibri" w:cs="Calibri"/>
                <w:sz w:val="24"/>
                <w:szCs w:val="24"/>
              </w:rPr>
              <w:t xml:space="preserve">r </w:t>
            </w:r>
            <w:proofErr w:type="spellStart"/>
            <w:r w:rsidR="0073518F">
              <w:rPr>
                <w:rFonts w:ascii="Calibri" w:hAnsi="Calibri" w:cs="Calibri"/>
                <w:sz w:val="24"/>
                <w:szCs w:val="24"/>
              </w:rPr>
              <w:t>Sanid</w:t>
            </w:r>
            <w:proofErr w:type="spellEnd"/>
            <w:r w:rsidR="0073518F">
              <w:rPr>
                <w:rFonts w:ascii="Calibri" w:hAnsi="Calibri" w:cs="Calibri"/>
                <w:sz w:val="24"/>
                <w:szCs w:val="24"/>
              </w:rPr>
              <w:t xml:space="preserve"> Emergency Response</w:t>
            </w:r>
          </w:p>
          <w:p w14:paraId="1B55E33D" w14:textId="750BB868" w:rsidR="00A75226" w:rsidRPr="0009750B" w:rsidRDefault="00A75226" w:rsidP="000777A9">
            <w:pPr>
              <w:pStyle w:val="SubsectionText"/>
              <w:numPr>
                <w:ilvl w:val="0"/>
                <w:numId w:val="45"/>
              </w:numPr>
              <w:rPr>
                <w:rFonts w:ascii="Calibri" w:hAnsi="Calibri" w:cs="Calibri"/>
                <w:sz w:val="24"/>
                <w:szCs w:val="24"/>
              </w:rPr>
            </w:pPr>
            <w:r>
              <w:rPr>
                <w:rFonts w:ascii="Calibri" w:hAnsi="Calibri" w:cs="Calibri"/>
                <w:sz w:val="24"/>
                <w:szCs w:val="24"/>
              </w:rPr>
              <w:t>Training Program Of American Sign Language In Beginners Level By Hand</w:t>
            </w:r>
            <w:r w:rsidR="0073518F">
              <w:rPr>
                <w:rFonts w:ascii="Calibri" w:hAnsi="Calibri" w:cs="Calibri"/>
                <w:sz w:val="24"/>
                <w:szCs w:val="24"/>
              </w:rPr>
              <w:t xml:space="preserve"> speakers</w:t>
            </w:r>
          </w:p>
          <w:p w14:paraId="657312A6" w14:textId="10F0A870" w:rsidR="0073518F" w:rsidRDefault="0073518F" w:rsidP="000777A9">
            <w:pPr>
              <w:pStyle w:val="SubsectionText"/>
              <w:numPr>
                <w:ilvl w:val="0"/>
                <w:numId w:val="45"/>
              </w:numPr>
              <w:rPr>
                <w:rFonts w:ascii="Calibri" w:hAnsi="Calibri" w:cs="Calibri"/>
                <w:sz w:val="24"/>
                <w:szCs w:val="24"/>
              </w:rPr>
            </w:pPr>
            <w:r>
              <w:rPr>
                <w:rFonts w:ascii="Calibri" w:hAnsi="Calibri" w:cs="Calibri"/>
                <w:sz w:val="24"/>
                <w:szCs w:val="24"/>
              </w:rPr>
              <w:t>Training Program Of Develop, Communication And Leadership</w:t>
            </w:r>
          </w:p>
          <w:p w14:paraId="345991BB" w14:textId="6B38825B" w:rsidR="00B11A44" w:rsidRDefault="00B11A44" w:rsidP="000777A9">
            <w:pPr>
              <w:pStyle w:val="SubsectionText"/>
              <w:numPr>
                <w:ilvl w:val="0"/>
                <w:numId w:val="45"/>
              </w:numPr>
              <w:rPr>
                <w:rFonts w:ascii="Calibri" w:hAnsi="Calibri" w:cs="Calibri"/>
                <w:sz w:val="24"/>
                <w:szCs w:val="24"/>
              </w:rPr>
            </w:pPr>
            <w:r>
              <w:rPr>
                <w:rFonts w:ascii="Calibri" w:hAnsi="Calibri" w:cs="Calibri"/>
                <w:sz w:val="24"/>
                <w:szCs w:val="24"/>
              </w:rPr>
              <w:t xml:space="preserve">Training Program Of Protocol And Etiquette By Emirates Diplomatic Academy And </w:t>
            </w:r>
            <w:proofErr w:type="spellStart"/>
            <w:r>
              <w:rPr>
                <w:rFonts w:ascii="Calibri" w:hAnsi="Calibri" w:cs="Calibri"/>
                <w:sz w:val="24"/>
                <w:szCs w:val="24"/>
              </w:rPr>
              <w:t>Masdar</w:t>
            </w:r>
            <w:proofErr w:type="spellEnd"/>
          </w:p>
          <w:p w14:paraId="7617623C" w14:textId="77777777" w:rsidR="00CE173E" w:rsidRDefault="0009750B" w:rsidP="000777A9">
            <w:pPr>
              <w:pStyle w:val="SubsectionText"/>
              <w:numPr>
                <w:ilvl w:val="0"/>
                <w:numId w:val="45"/>
              </w:numPr>
              <w:rPr>
                <w:rFonts w:ascii="Calibri" w:hAnsi="Calibri" w:cs="Calibri"/>
                <w:sz w:val="24"/>
                <w:szCs w:val="24"/>
              </w:rPr>
            </w:pPr>
            <w:r>
              <w:rPr>
                <w:rFonts w:ascii="Arial" w:hAnsi="Arial" w:cs="Arial"/>
                <w:color w:val="222222"/>
                <w:shd w:val="clear" w:color="auto" w:fill="FFFFFF"/>
              </w:rPr>
              <w:t xml:space="preserve">Training Program Of Household Risk Course By Abu Dhabi Civil Defense For </w:t>
            </w:r>
            <w:proofErr w:type="spellStart"/>
            <w:r>
              <w:rPr>
                <w:rFonts w:ascii="Arial" w:hAnsi="Arial" w:cs="Arial"/>
                <w:color w:val="222222"/>
                <w:shd w:val="clear" w:color="auto" w:fill="FFFFFF"/>
              </w:rPr>
              <w:t>Yas</w:t>
            </w:r>
            <w:proofErr w:type="spellEnd"/>
            <w:r>
              <w:rPr>
                <w:rFonts w:ascii="Arial" w:hAnsi="Arial" w:cs="Arial"/>
                <w:color w:val="222222"/>
                <w:shd w:val="clear" w:color="auto" w:fill="FFFFFF"/>
              </w:rPr>
              <w:t xml:space="preserve"> Volunteers Team</w:t>
            </w:r>
          </w:p>
          <w:p w14:paraId="4666F646" w14:textId="77777777" w:rsidR="006F3D0B" w:rsidRPr="006F3D0B" w:rsidRDefault="00CE173E" w:rsidP="000777A9">
            <w:pPr>
              <w:pStyle w:val="SubsectionText"/>
              <w:numPr>
                <w:ilvl w:val="0"/>
                <w:numId w:val="45"/>
              </w:numPr>
              <w:rPr>
                <w:rFonts w:ascii="Calibri" w:hAnsi="Calibri" w:cs="Calibri"/>
                <w:sz w:val="24"/>
                <w:szCs w:val="24"/>
              </w:rPr>
            </w:pPr>
            <w:r w:rsidRPr="00CE173E">
              <w:rPr>
                <w:rFonts w:eastAsia="Times New Roman"/>
              </w:rPr>
              <w:t xml:space="preserve">Training program Of </w:t>
            </w:r>
            <w:proofErr w:type="spellStart"/>
            <w:r w:rsidRPr="00CE173E">
              <w:rPr>
                <w:rFonts w:eastAsia="Times New Roman"/>
              </w:rPr>
              <w:t>Takatof</w:t>
            </w:r>
            <w:proofErr w:type="spellEnd"/>
            <w:r w:rsidRPr="00CE173E">
              <w:rPr>
                <w:rFonts w:eastAsia="Times New Roman"/>
              </w:rPr>
              <w:t xml:space="preserve"> Volunteering Essentials Course (TVEC) For Making A New </w:t>
            </w:r>
            <w:r w:rsidR="006F3D0B">
              <w:rPr>
                <w:rFonts w:eastAsia="Times New Roman"/>
              </w:rPr>
              <w:t>Project</w:t>
            </w:r>
          </w:p>
          <w:p w14:paraId="509B3DA2" w14:textId="77777777" w:rsidR="00B2252D" w:rsidRDefault="006F3D0B" w:rsidP="000777A9">
            <w:pPr>
              <w:pStyle w:val="SubsectionText"/>
              <w:numPr>
                <w:ilvl w:val="0"/>
                <w:numId w:val="45"/>
              </w:numPr>
              <w:rPr>
                <w:rFonts w:ascii="Calibri" w:hAnsi="Calibri" w:cs="Calibri"/>
                <w:sz w:val="24"/>
                <w:szCs w:val="24"/>
              </w:rPr>
            </w:pPr>
            <w:r w:rsidRPr="006F3D0B">
              <w:rPr>
                <w:rFonts w:eastAsia="Times New Roman"/>
              </w:rPr>
              <w:t xml:space="preserve">Training Program Of First Aid Course For </w:t>
            </w:r>
            <w:proofErr w:type="spellStart"/>
            <w:r w:rsidRPr="006F3D0B">
              <w:rPr>
                <w:rFonts w:eastAsia="Times New Roman"/>
              </w:rPr>
              <w:t>Zayed</w:t>
            </w:r>
            <w:proofErr w:type="spellEnd"/>
            <w:r w:rsidRPr="006F3D0B">
              <w:rPr>
                <w:rFonts w:eastAsia="Times New Roman"/>
              </w:rPr>
              <w:t xml:space="preserve"> Search And Research Volunteer Team</w:t>
            </w:r>
          </w:p>
          <w:p w14:paraId="641CC4EF" w14:textId="77777777" w:rsidR="00165C25" w:rsidRDefault="00B2252D" w:rsidP="000777A9">
            <w:pPr>
              <w:pStyle w:val="SubsectionText"/>
              <w:numPr>
                <w:ilvl w:val="0"/>
                <w:numId w:val="45"/>
              </w:numPr>
              <w:rPr>
                <w:rFonts w:ascii="Calibri" w:hAnsi="Calibri" w:cs="Calibri"/>
                <w:sz w:val="24"/>
                <w:szCs w:val="24"/>
              </w:rPr>
            </w:pPr>
            <w:r w:rsidRPr="00B2252D">
              <w:rPr>
                <w:rFonts w:eastAsia="Times New Roman"/>
              </w:rPr>
              <w:t xml:space="preserve">Training Program Toastmasters For </w:t>
            </w:r>
            <w:proofErr w:type="spellStart"/>
            <w:r w:rsidRPr="00B2252D">
              <w:rPr>
                <w:rFonts w:eastAsia="Times New Roman"/>
              </w:rPr>
              <w:t>Kaafat</w:t>
            </w:r>
            <w:proofErr w:type="spellEnd"/>
          </w:p>
          <w:p w14:paraId="6CE3F0D4" w14:textId="77777777" w:rsidR="000777A9" w:rsidRPr="000777A9" w:rsidRDefault="00165C25" w:rsidP="000777A9">
            <w:pPr>
              <w:pStyle w:val="SubsectionText"/>
              <w:numPr>
                <w:ilvl w:val="0"/>
                <w:numId w:val="45"/>
              </w:numPr>
              <w:rPr>
                <w:rFonts w:ascii="Calibri" w:hAnsi="Calibri" w:cs="Calibri"/>
                <w:sz w:val="24"/>
                <w:szCs w:val="24"/>
              </w:rPr>
            </w:pPr>
            <w:r w:rsidRPr="00165C25">
              <w:rPr>
                <w:rFonts w:eastAsia="Times New Roman"/>
              </w:rPr>
              <w:t xml:space="preserve">Training Program Of First Aid Advanced Course For </w:t>
            </w:r>
            <w:proofErr w:type="spellStart"/>
            <w:r w:rsidRPr="00165C25">
              <w:rPr>
                <w:rFonts w:eastAsia="Times New Roman"/>
              </w:rPr>
              <w:t>Zayed</w:t>
            </w:r>
            <w:proofErr w:type="spellEnd"/>
            <w:r w:rsidRPr="00165C25">
              <w:rPr>
                <w:rFonts w:eastAsia="Times New Roman"/>
              </w:rPr>
              <w:t xml:space="preserve"> Search And Research Volunteer Team</w:t>
            </w:r>
          </w:p>
          <w:p w14:paraId="3C58C79E" w14:textId="77777777" w:rsidR="007E30A9" w:rsidRPr="007E30A9" w:rsidRDefault="000777A9" w:rsidP="007E30A9">
            <w:pPr>
              <w:pStyle w:val="SubsectionText"/>
              <w:numPr>
                <w:ilvl w:val="0"/>
                <w:numId w:val="45"/>
              </w:numPr>
              <w:rPr>
                <w:rFonts w:ascii="Calibri" w:hAnsi="Calibri" w:cs="Calibri"/>
                <w:sz w:val="24"/>
                <w:szCs w:val="24"/>
              </w:rPr>
            </w:pPr>
            <w:r w:rsidRPr="000777A9">
              <w:rPr>
                <w:rFonts w:eastAsia="Times New Roman"/>
              </w:rPr>
              <w:t xml:space="preserve">Trainings How To Become Better Speaker One Day Workshop By Harry </w:t>
            </w:r>
            <w:proofErr w:type="spellStart"/>
            <w:r w:rsidRPr="000777A9">
              <w:rPr>
                <w:rFonts w:eastAsia="Times New Roman"/>
              </w:rPr>
              <w:t>Singha</w:t>
            </w:r>
            <w:proofErr w:type="spellEnd"/>
            <w:r w:rsidRPr="000777A9">
              <w:rPr>
                <w:rFonts w:eastAsia="Times New Roman"/>
              </w:rPr>
              <w:t xml:space="preserve"> For </w:t>
            </w:r>
            <w:proofErr w:type="spellStart"/>
            <w:r w:rsidRPr="000777A9">
              <w:rPr>
                <w:rFonts w:eastAsia="Times New Roman"/>
              </w:rPr>
              <w:t>Kaafat</w:t>
            </w:r>
            <w:proofErr w:type="spellEnd"/>
            <w:r w:rsidRPr="000777A9">
              <w:rPr>
                <w:rFonts w:eastAsia="Times New Roman"/>
              </w:rPr>
              <w:t xml:space="preserve"> Emirates Foundation(2019)</w:t>
            </w:r>
          </w:p>
          <w:p w14:paraId="7D2BBF43" w14:textId="77777777" w:rsidR="009559F9" w:rsidRDefault="007E30A9" w:rsidP="00CE173E">
            <w:pPr>
              <w:pStyle w:val="SubsectionText"/>
              <w:numPr>
                <w:ilvl w:val="0"/>
                <w:numId w:val="45"/>
              </w:numPr>
              <w:rPr>
                <w:rFonts w:ascii="Calibri" w:hAnsi="Calibri" w:cs="Calibri"/>
                <w:sz w:val="24"/>
                <w:szCs w:val="24"/>
              </w:rPr>
            </w:pPr>
            <w:r w:rsidRPr="007E30A9">
              <w:rPr>
                <w:rFonts w:eastAsia="Times New Roman"/>
              </w:rPr>
              <w:t xml:space="preserve">Training Program Of Swift Water Rescue Course For </w:t>
            </w:r>
            <w:proofErr w:type="spellStart"/>
            <w:r w:rsidRPr="007E30A9">
              <w:rPr>
                <w:rFonts w:eastAsia="Times New Roman"/>
              </w:rPr>
              <w:t>Zayed</w:t>
            </w:r>
            <w:proofErr w:type="spellEnd"/>
            <w:r w:rsidRPr="007E30A9">
              <w:rPr>
                <w:rFonts w:eastAsia="Times New Roman"/>
              </w:rPr>
              <w:t xml:space="preserve"> Search And Rescue Volunteer Team(2019)</w:t>
            </w:r>
          </w:p>
          <w:p w14:paraId="6FDCFBE5" w14:textId="77777777" w:rsidR="009559F9" w:rsidRPr="009559F9" w:rsidRDefault="003C776B" w:rsidP="00CE173E">
            <w:pPr>
              <w:pStyle w:val="SubsectionText"/>
              <w:numPr>
                <w:ilvl w:val="0"/>
                <w:numId w:val="45"/>
              </w:numPr>
              <w:rPr>
                <w:rFonts w:ascii="Calibri" w:hAnsi="Calibri" w:cs="Calibri"/>
                <w:sz w:val="24"/>
                <w:szCs w:val="24"/>
              </w:rPr>
            </w:pPr>
            <w:r w:rsidRPr="009559F9">
              <w:rPr>
                <w:rFonts w:eastAsia="Times New Roman"/>
              </w:rPr>
              <w:t xml:space="preserve">Training Program Of </w:t>
            </w:r>
            <w:r w:rsidRPr="009559F9">
              <w:rPr>
                <w:rFonts w:eastAsia="Times New Roman"/>
              </w:rPr>
              <w:t>Workshop For What If You Could Design The Future Of Volunteering In Abu Dhabi? For The Department Of Community Development Abu Dhabi(2019)</w:t>
            </w:r>
          </w:p>
          <w:p w14:paraId="230AD210" w14:textId="77777777" w:rsidR="00CA36F9" w:rsidRPr="00CA36F9" w:rsidRDefault="004B2726" w:rsidP="00CE173E">
            <w:pPr>
              <w:pStyle w:val="SubsectionText"/>
              <w:numPr>
                <w:ilvl w:val="0"/>
                <w:numId w:val="45"/>
              </w:numPr>
              <w:rPr>
                <w:rFonts w:ascii="Calibri" w:hAnsi="Calibri" w:cs="Calibri"/>
                <w:sz w:val="24"/>
                <w:szCs w:val="24"/>
              </w:rPr>
            </w:pPr>
            <w:r>
              <w:rPr>
                <w:rFonts w:eastAsia="Times New Roman"/>
              </w:rPr>
              <w:t xml:space="preserve">Trainings Program </w:t>
            </w:r>
            <w:r>
              <w:rPr>
                <w:rFonts w:eastAsia="Times New Roman"/>
              </w:rPr>
              <w:t>For Abu Dhabi Animals Welfare Workshop Introductions(2019)</w:t>
            </w:r>
          </w:p>
          <w:p w14:paraId="7F53FEB5" w14:textId="77777777" w:rsidR="000C0C4C" w:rsidRPr="000C0C4C" w:rsidRDefault="00014F92" w:rsidP="00CE173E">
            <w:pPr>
              <w:pStyle w:val="SubsectionText"/>
              <w:numPr>
                <w:ilvl w:val="0"/>
                <w:numId w:val="45"/>
              </w:numPr>
              <w:rPr>
                <w:rFonts w:ascii="Calibri" w:hAnsi="Calibri" w:cs="Calibri"/>
                <w:sz w:val="24"/>
                <w:szCs w:val="24"/>
              </w:rPr>
            </w:pPr>
            <w:r>
              <w:rPr>
                <w:rFonts w:eastAsia="Times New Roman"/>
              </w:rPr>
              <w:t>Trainings Of Basics UAE Special Olympics Committee(2019)</w:t>
            </w:r>
          </w:p>
          <w:p w14:paraId="0D439A94" w14:textId="78B97F42" w:rsidR="00CE173E" w:rsidRPr="009559F9" w:rsidRDefault="00014F92" w:rsidP="00CE173E">
            <w:pPr>
              <w:pStyle w:val="SubsectionText"/>
              <w:numPr>
                <w:ilvl w:val="0"/>
                <w:numId w:val="45"/>
              </w:numPr>
              <w:rPr>
                <w:rFonts w:ascii="Calibri" w:hAnsi="Calibri" w:cs="Calibri"/>
                <w:sz w:val="24"/>
                <w:szCs w:val="24"/>
              </w:rPr>
            </w:pPr>
            <w:r>
              <w:rPr>
                <w:rFonts w:eastAsia="Times New Roman"/>
              </w:rPr>
              <w:br/>
            </w:r>
            <w:r w:rsidR="003C776B" w:rsidRPr="009559F9">
              <w:rPr>
                <w:rFonts w:eastAsia="Times New Roman"/>
              </w:rPr>
              <w:br/>
            </w:r>
          </w:p>
          <w:p w14:paraId="5D947BB1" w14:textId="77777777" w:rsidR="00CE173E" w:rsidRPr="00CE173E" w:rsidRDefault="00CE173E" w:rsidP="00CE173E">
            <w:pPr>
              <w:pStyle w:val="SubsectionText"/>
              <w:rPr>
                <w:rFonts w:ascii="Calibri" w:hAnsi="Calibri" w:cs="Calibri"/>
                <w:sz w:val="24"/>
                <w:szCs w:val="24"/>
              </w:rPr>
            </w:pPr>
          </w:p>
          <w:p w14:paraId="6EE753A6" w14:textId="77777777" w:rsidR="00D43D42" w:rsidRPr="00D97F9E" w:rsidRDefault="002019B8" w:rsidP="00D43D42">
            <w:pPr>
              <w:pStyle w:val="SubsectionText"/>
              <w:ind w:left="360"/>
              <w:rPr>
                <w:rFonts w:ascii="Calibri" w:hAnsi="Calibri" w:cs="Calibri"/>
                <w:b/>
                <w:sz w:val="24"/>
                <w:szCs w:val="24"/>
                <w:u w:val="single"/>
              </w:rPr>
            </w:pPr>
            <w:r w:rsidRPr="00D97F9E">
              <w:rPr>
                <w:rFonts w:ascii="Calibri" w:hAnsi="Calibri" w:cs="Calibri"/>
                <w:b/>
                <w:sz w:val="24"/>
                <w:szCs w:val="24"/>
                <w:u w:val="single"/>
              </w:rPr>
              <w:t>LANGUAGES</w:t>
            </w:r>
          </w:p>
          <w:p w14:paraId="3B80EFC1" w14:textId="77777777" w:rsidR="006B3571" w:rsidRPr="006B3571" w:rsidRDefault="00905178" w:rsidP="00D43D42">
            <w:pPr>
              <w:pStyle w:val="SubsectionText"/>
              <w:ind w:left="360"/>
              <w:rPr>
                <w:rFonts w:ascii="Calibri" w:hAnsi="Calibri" w:cs="Calibri"/>
                <w:b/>
                <w:sz w:val="32"/>
                <w:szCs w:val="32"/>
                <w:u w:val="single"/>
              </w:rPr>
            </w:pPr>
            <w:r w:rsidRPr="00E129CD">
              <w:rPr>
                <w:sz w:val="24"/>
                <w:szCs w:val="24"/>
              </w:rPr>
              <w:t xml:space="preserve">English, Malayalam, Tamil </w:t>
            </w:r>
            <w:r w:rsidR="0094767B">
              <w:rPr>
                <w:sz w:val="24"/>
                <w:szCs w:val="24"/>
              </w:rPr>
              <w:t>A</w:t>
            </w:r>
            <w:r w:rsidRPr="00E129CD">
              <w:rPr>
                <w:sz w:val="24"/>
                <w:szCs w:val="24"/>
              </w:rPr>
              <w:t>nd Urdu    Fluent</w:t>
            </w:r>
          </w:p>
          <w:p w14:paraId="5C7AA10B" w14:textId="77777777" w:rsidR="00905178" w:rsidRPr="006B3571" w:rsidRDefault="00905178" w:rsidP="006B3571">
            <w:pPr>
              <w:pStyle w:val="SubsectionText"/>
              <w:ind w:left="360"/>
              <w:rPr>
                <w:rFonts w:ascii="Calibri" w:hAnsi="Calibri" w:cs="Calibri"/>
                <w:b/>
                <w:sz w:val="32"/>
                <w:szCs w:val="32"/>
                <w:u w:val="single"/>
              </w:rPr>
            </w:pPr>
            <w:r w:rsidRPr="00E129CD">
              <w:rPr>
                <w:sz w:val="24"/>
                <w:szCs w:val="24"/>
              </w:rPr>
              <w:t xml:space="preserve">Arabic </w:t>
            </w:r>
            <w:r w:rsidR="0094767B">
              <w:rPr>
                <w:sz w:val="24"/>
                <w:szCs w:val="24"/>
              </w:rPr>
              <w:t>A</w:t>
            </w:r>
            <w:r w:rsidRPr="00E129CD">
              <w:rPr>
                <w:sz w:val="24"/>
                <w:szCs w:val="24"/>
              </w:rPr>
              <w:t xml:space="preserve">nd Sinhala                </w:t>
            </w:r>
            <w:r w:rsidR="0094767B">
              <w:rPr>
                <w:sz w:val="24"/>
                <w:szCs w:val="24"/>
              </w:rPr>
              <w:t xml:space="preserve">         </w:t>
            </w:r>
            <w:r w:rsidRPr="00E129CD">
              <w:rPr>
                <w:sz w:val="24"/>
                <w:szCs w:val="24"/>
              </w:rPr>
              <w:t xml:space="preserve">           Fair</w:t>
            </w:r>
          </w:p>
          <w:p w14:paraId="67810C58" w14:textId="77777777" w:rsidR="00905178" w:rsidRDefault="00905178" w:rsidP="00597793">
            <w:pPr>
              <w:pStyle w:val="Section"/>
              <w:rPr>
                <w:rFonts w:ascii="Calibri" w:hAnsi="Calibri" w:cs="Calibri"/>
                <w:color w:val="000000" w:themeColor="text1"/>
                <w:sz w:val="32"/>
                <w:szCs w:val="32"/>
                <w:u w:val="single"/>
              </w:rPr>
            </w:pPr>
          </w:p>
          <w:p w14:paraId="5CC374A4" w14:textId="77777777" w:rsidR="00905178" w:rsidRDefault="00905178" w:rsidP="00597793">
            <w:pPr>
              <w:pStyle w:val="Section"/>
              <w:rPr>
                <w:rFonts w:ascii="Calibri" w:hAnsi="Calibri" w:cs="Calibri"/>
                <w:color w:val="000000" w:themeColor="text1"/>
                <w:sz w:val="32"/>
                <w:szCs w:val="32"/>
                <w:u w:val="single"/>
              </w:rPr>
            </w:pPr>
          </w:p>
          <w:p w14:paraId="515EAE44" w14:textId="77777777" w:rsidR="00905178" w:rsidRPr="00597793" w:rsidRDefault="00905178" w:rsidP="00597793">
            <w:pPr>
              <w:pStyle w:val="Section"/>
              <w:rPr>
                <w:rFonts w:ascii="Calibri" w:hAnsi="Calibri" w:cs="Calibri"/>
                <w:color w:val="000000" w:themeColor="text1"/>
                <w:sz w:val="32"/>
                <w:szCs w:val="32"/>
                <w:u w:val="single"/>
              </w:rPr>
            </w:pPr>
            <w:r>
              <w:rPr>
                <w:rFonts w:ascii="Calibri" w:hAnsi="Calibri" w:cs="Calibri"/>
                <w:color w:val="000000" w:themeColor="text1"/>
                <w:sz w:val="32"/>
                <w:szCs w:val="32"/>
                <w:u w:val="single"/>
              </w:rPr>
              <w:t xml:space="preserve">WORK </w:t>
            </w:r>
            <w:r w:rsidRPr="00953BCD">
              <w:rPr>
                <w:rFonts w:ascii="Calibri" w:hAnsi="Calibri" w:cs="Calibri"/>
                <w:color w:val="000000" w:themeColor="text1"/>
                <w:sz w:val="32"/>
                <w:szCs w:val="32"/>
                <w:u w:val="single"/>
              </w:rPr>
              <w:t>EXPERIENCE</w:t>
            </w:r>
          </w:p>
          <w:p w14:paraId="385035C1" w14:textId="77777777" w:rsidR="00905178" w:rsidRPr="00597793" w:rsidRDefault="00905178" w:rsidP="00597793">
            <w:pPr>
              <w:pStyle w:val="ListBullet"/>
              <w:numPr>
                <w:ilvl w:val="0"/>
                <w:numId w:val="0"/>
              </w:numPr>
              <w:rPr>
                <w:rFonts w:ascii="Calibri" w:hAnsi="Calibri" w:cs="Calibri"/>
                <w:b/>
                <w:sz w:val="28"/>
                <w:szCs w:val="28"/>
              </w:rPr>
            </w:pPr>
          </w:p>
          <w:p w14:paraId="782AF8CA" w14:textId="77777777" w:rsidR="00905178" w:rsidRPr="00597793" w:rsidRDefault="00905178" w:rsidP="00597793">
            <w:pPr>
              <w:pStyle w:val="ListBullet"/>
              <w:numPr>
                <w:ilvl w:val="0"/>
                <w:numId w:val="0"/>
              </w:numPr>
              <w:rPr>
                <w:rFonts w:ascii="Calibri" w:hAnsi="Calibri" w:cs="Calibri"/>
                <w:b/>
                <w:sz w:val="28"/>
                <w:szCs w:val="28"/>
              </w:rPr>
            </w:pPr>
            <w:r w:rsidRPr="00597793">
              <w:rPr>
                <w:rFonts w:ascii="Calibri" w:hAnsi="Calibri" w:cs="Calibri"/>
                <w:b/>
                <w:sz w:val="28"/>
                <w:szCs w:val="28"/>
              </w:rPr>
              <w:t>Paid Jobs:</w:t>
            </w:r>
          </w:p>
          <w:p w14:paraId="239748C2" w14:textId="77777777" w:rsidR="00905178" w:rsidRPr="00D97F9E" w:rsidRDefault="00905178" w:rsidP="000777A9">
            <w:pPr>
              <w:pStyle w:val="ListParagraph"/>
              <w:numPr>
                <w:ilvl w:val="0"/>
                <w:numId w:val="45"/>
              </w:numPr>
              <w:rPr>
                <w:sz w:val="24"/>
                <w:szCs w:val="24"/>
              </w:rPr>
            </w:pPr>
            <w:r w:rsidRPr="00D97F9E">
              <w:rPr>
                <w:sz w:val="24"/>
                <w:szCs w:val="24"/>
              </w:rPr>
              <w:t>Worked as freelancer in Vibes Events,</w:t>
            </w:r>
            <w:r w:rsidR="00E84658">
              <w:rPr>
                <w:sz w:val="24"/>
                <w:szCs w:val="24"/>
              </w:rPr>
              <w:t xml:space="preserve"> </w:t>
            </w:r>
            <w:proofErr w:type="spellStart"/>
            <w:r w:rsidRPr="00D97F9E">
              <w:rPr>
                <w:sz w:val="24"/>
                <w:szCs w:val="24"/>
              </w:rPr>
              <w:t>Hostex</w:t>
            </w:r>
            <w:proofErr w:type="spellEnd"/>
            <w:r w:rsidRPr="00D97F9E">
              <w:rPr>
                <w:sz w:val="24"/>
                <w:szCs w:val="24"/>
              </w:rPr>
              <w:t xml:space="preserve"> Events,</w:t>
            </w:r>
            <w:r w:rsidR="00E84658">
              <w:rPr>
                <w:sz w:val="24"/>
                <w:szCs w:val="24"/>
              </w:rPr>
              <w:t xml:space="preserve"> </w:t>
            </w:r>
            <w:r w:rsidR="00E84658" w:rsidRPr="00D97F9E">
              <w:rPr>
                <w:sz w:val="24"/>
                <w:szCs w:val="24"/>
              </w:rPr>
              <w:t>Class act</w:t>
            </w:r>
            <w:r w:rsidR="002767A6" w:rsidRPr="00D97F9E">
              <w:rPr>
                <w:sz w:val="24"/>
                <w:szCs w:val="24"/>
              </w:rPr>
              <w:t>,</w:t>
            </w:r>
            <w:r w:rsidR="00E84658">
              <w:rPr>
                <w:sz w:val="24"/>
                <w:szCs w:val="24"/>
              </w:rPr>
              <w:t xml:space="preserve"> </w:t>
            </w:r>
            <w:proofErr w:type="spellStart"/>
            <w:r w:rsidRPr="00D97F9E">
              <w:rPr>
                <w:sz w:val="24"/>
                <w:szCs w:val="24"/>
              </w:rPr>
              <w:t>Takatof</w:t>
            </w:r>
            <w:proofErr w:type="spellEnd"/>
            <w:r w:rsidRPr="00D97F9E">
              <w:rPr>
                <w:sz w:val="24"/>
                <w:szCs w:val="24"/>
              </w:rPr>
              <w:t xml:space="preserve">(emirates Foundation),Fatima </w:t>
            </w:r>
            <w:proofErr w:type="spellStart"/>
            <w:r w:rsidRPr="00D97F9E">
              <w:rPr>
                <w:sz w:val="24"/>
                <w:szCs w:val="24"/>
              </w:rPr>
              <w:t>Bint</w:t>
            </w:r>
            <w:proofErr w:type="spellEnd"/>
            <w:r w:rsidRPr="00D97F9E">
              <w:rPr>
                <w:sz w:val="24"/>
                <w:szCs w:val="24"/>
              </w:rPr>
              <w:t xml:space="preserve"> </w:t>
            </w:r>
            <w:proofErr w:type="spellStart"/>
            <w:r w:rsidRPr="00D97F9E">
              <w:rPr>
                <w:sz w:val="24"/>
                <w:szCs w:val="24"/>
              </w:rPr>
              <w:t>Hazza</w:t>
            </w:r>
            <w:proofErr w:type="spellEnd"/>
            <w:r w:rsidRPr="00D97F9E">
              <w:rPr>
                <w:sz w:val="24"/>
                <w:szCs w:val="24"/>
              </w:rPr>
              <w:t xml:space="preserve"> Cultural Foundation, </w:t>
            </w:r>
            <w:proofErr w:type="spellStart"/>
            <w:r w:rsidRPr="00D97F9E">
              <w:rPr>
                <w:sz w:val="24"/>
                <w:szCs w:val="24"/>
              </w:rPr>
              <w:t>Absher</w:t>
            </w:r>
            <w:proofErr w:type="spellEnd"/>
            <w:r w:rsidRPr="00D97F9E">
              <w:rPr>
                <w:sz w:val="24"/>
                <w:szCs w:val="24"/>
              </w:rPr>
              <w:t xml:space="preserve"> group</w:t>
            </w:r>
            <w:r w:rsidR="00AE3E9E">
              <w:rPr>
                <w:sz w:val="24"/>
                <w:szCs w:val="24"/>
              </w:rPr>
              <w:t xml:space="preserve">, </w:t>
            </w:r>
            <w:proofErr w:type="spellStart"/>
            <w:r w:rsidR="00AE3E9E">
              <w:rPr>
                <w:sz w:val="24"/>
                <w:szCs w:val="24"/>
              </w:rPr>
              <w:t>Saif</w:t>
            </w:r>
            <w:proofErr w:type="spellEnd"/>
            <w:r w:rsidR="00AE3E9E">
              <w:rPr>
                <w:sz w:val="24"/>
                <w:szCs w:val="24"/>
              </w:rPr>
              <w:t xml:space="preserve"> Mohamed Training Centre </w:t>
            </w:r>
            <w:r w:rsidRPr="00D97F9E">
              <w:rPr>
                <w:sz w:val="24"/>
                <w:szCs w:val="24"/>
              </w:rPr>
              <w:t>(2016-Present)</w:t>
            </w:r>
          </w:p>
          <w:p w14:paraId="7DCEF930" w14:textId="77777777" w:rsidR="00905178" w:rsidRPr="00D97F9E" w:rsidRDefault="00905178" w:rsidP="000777A9">
            <w:pPr>
              <w:pStyle w:val="ListParagraph"/>
              <w:numPr>
                <w:ilvl w:val="0"/>
                <w:numId w:val="45"/>
              </w:numPr>
              <w:rPr>
                <w:sz w:val="24"/>
                <w:szCs w:val="24"/>
              </w:rPr>
            </w:pPr>
            <w:r w:rsidRPr="00D97F9E">
              <w:rPr>
                <w:sz w:val="24"/>
                <w:szCs w:val="24"/>
              </w:rPr>
              <w:t xml:space="preserve">Worked as a (Badge </w:t>
            </w:r>
            <w:r w:rsidR="00E84658">
              <w:rPr>
                <w:sz w:val="24"/>
                <w:szCs w:val="24"/>
              </w:rPr>
              <w:t>S</w:t>
            </w:r>
            <w:r w:rsidRPr="00D97F9E">
              <w:rPr>
                <w:sz w:val="24"/>
                <w:szCs w:val="24"/>
              </w:rPr>
              <w:t>canner,</w:t>
            </w:r>
            <w:r w:rsidR="00E84658">
              <w:rPr>
                <w:sz w:val="24"/>
                <w:szCs w:val="24"/>
              </w:rPr>
              <w:t xml:space="preserve"> </w:t>
            </w:r>
            <w:r w:rsidRPr="00D97F9E">
              <w:rPr>
                <w:sz w:val="24"/>
                <w:szCs w:val="24"/>
              </w:rPr>
              <w:t>Survey team) in ADIPEC (2016-Present)</w:t>
            </w:r>
          </w:p>
          <w:p w14:paraId="083AA7EB" w14:textId="77777777" w:rsidR="00905178" w:rsidRPr="00D97F9E" w:rsidRDefault="00905178" w:rsidP="000777A9">
            <w:pPr>
              <w:pStyle w:val="ListParagraph"/>
              <w:numPr>
                <w:ilvl w:val="0"/>
                <w:numId w:val="45"/>
              </w:numPr>
              <w:rPr>
                <w:sz w:val="24"/>
                <w:szCs w:val="24"/>
              </w:rPr>
            </w:pPr>
            <w:r w:rsidRPr="00D97F9E">
              <w:rPr>
                <w:sz w:val="24"/>
                <w:szCs w:val="24"/>
              </w:rPr>
              <w:t>Worked as a customer service in Formulae 1 (2016)</w:t>
            </w:r>
          </w:p>
          <w:p w14:paraId="4D48910D" w14:textId="42B1D4CE" w:rsidR="00905178" w:rsidRPr="00D97F9E" w:rsidRDefault="00905178" w:rsidP="000777A9">
            <w:pPr>
              <w:pStyle w:val="ListParagraph"/>
              <w:numPr>
                <w:ilvl w:val="0"/>
                <w:numId w:val="45"/>
              </w:numPr>
              <w:rPr>
                <w:sz w:val="24"/>
                <w:szCs w:val="24"/>
              </w:rPr>
            </w:pPr>
            <w:r w:rsidRPr="00D97F9E">
              <w:rPr>
                <w:sz w:val="24"/>
                <w:szCs w:val="24"/>
              </w:rPr>
              <w:t>Worked as an usher in the stage play of Tariq Ali Heart fo</w:t>
            </w:r>
            <w:r w:rsidR="00901718">
              <w:rPr>
                <w:sz w:val="24"/>
                <w:szCs w:val="24"/>
              </w:rPr>
              <w:t>r Sale organized by MBC Channel</w:t>
            </w:r>
            <w:r w:rsidRPr="00D97F9E">
              <w:rPr>
                <w:sz w:val="24"/>
                <w:szCs w:val="24"/>
              </w:rPr>
              <w:t>(2016</w:t>
            </w:r>
            <w:r w:rsidR="00935A1C">
              <w:rPr>
                <w:sz w:val="24"/>
                <w:szCs w:val="24"/>
              </w:rPr>
              <w:t>,2019</w:t>
            </w:r>
            <w:r w:rsidRPr="00D97F9E">
              <w:rPr>
                <w:sz w:val="24"/>
                <w:szCs w:val="24"/>
              </w:rPr>
              <w:t>)</w:t>
            </w:r>
          </w:p>
          <w:p w14:paraId="73F17FC7" w14:textId="77777777" w:rsidR="00905178" w:rsidRPr="00D97F9E" w:rsidRDefault="00905178" w:rsidP="000777A9">
            <w:pPr>
              <w:pStyle w:val="ListParagraph"/>
              <w:numPr>
                <w:ilvl w:val="0"/>
                <w:numId w:val="45"/>
              </w:numPr>
              <w:rPr>
                <w:sz w:val="24"/>
                <w:szCs w:val="24"/>
              </w:rPr>
            </w:pPr>
            <w:r w:rsidRPr="00D97F9E">
              <w:rPr>
                <w:sz w:val="24"/>
                <w:szCs w:val="24"/>
              </w:rPr>
              <w:t xml:space="preserve">Worked as an Ushering in the conference of The </w:t>
            </w:r>
            <w:proofErr w:type="spellStart"/>
            <w:r w:rsidRPr="00D97F9E">
              <w:rPr>
                <w:sz w:val="24"/>
                <w:szCs w:val="24"/>
              </w:rPr>
              <w:t>Khalifa</w:t>
            </w:r>
            <w:proofErr w:type="spellEnd"/>
            <w:r w:rsidRPr="00D97F9E">
              <w:rPr>
                <w:sz w:val="24"/>
                <w:szCs w:val="24"/>
              </w:rPr>
              <w:t xml:space="preserve"> Award f</w:t>
            </w:r>
            <w:r w:rsidR="00901718">
              <w:rPr>
                <w:sz w:val="24"/>
                <w:szCs w:val="24"/>
              </w:rPr>
              <w:t>or education organized by KAEIC</w:t>
            </w:r>
            <w:r w:rsidRPr="00D97F9E">
              <w:rPr>
                <w:sz w:val="24"/>
                <w:szCs w:val="24"/>
              </w:rPr>
              <w:t>(2016)</w:t>
            </w:r>
          </w:p>
          <w:p w14:paraId="12BFF041" w14:textId="77777777" w:rsidR="00905178" w:rsidRPr="00D97F9E" w:rsidRDefault="00E84658" w:rsidP="000777A9">
            <w:pPr>
              <w:pStyle w:val="ListParagraph"/>
              <w:numPr>
                <w:ilvl w:val="0"/>
                <w:numId w:val="45"/>
              </w:numPr>
              <w:rPr>
                <w:sz w:val="24"/>
                <w:szCs w:val="24"/>
              </w:rPr>
            </w:pPr>
            <w:r w:rsidRPr="00D97F9E">
              <w:rPr>
                <w:sz w:val="24"/>
                <w:szCs w:val="24"/>
              </w:rPr>
              <w:t>Sheikh</w:t>
            </w:r>
            <w:r w:rsidR="00905178" w:rsidRPr="00D97F9E">
              <w:rPr>
                <w:sz w:val="24"/>
                <w:szCs w:val="24"/>
              </w:rPr>
              <w:t xml:space="preserve"> Sultan Bin </w:t>
            </w:r>
            <w:proofErr w:type="spellStart"/>
            <w:r w:rsidR="00905178" w:rsidRPr="00D97F9E">
              <w:rPr>
                <w:sz w:val="24"/>
                <w:szCs w:val="24"/>
              </w:rPr>
              <w:t>Zayed</w:t>
            </w:r>
            <w:proofErr w:type="spellEnd"/>
            <w:r w:rsidR="00901718">
              <w:rPr>
                <w:sz w:val="24"/>
                <w:szCs w:val="24"/>
              </w:rPr>
              <w:t xml:space="preserve"> Heritage Festival As Volunteer</w:t>
            </w:r>
            <w:r w:rsidR="00905178" w:rsidRPr="00D97F9E">
              <w:rPr>
                <w:sz w:val="24"/>
                <w:szCs w:val="24"/>
              </w:rPr>
              <w:t>(2017)</w:t>
            </w:r>
          </w:p>
          <w:p w14:paraId="6870A3EF" w14:textId="77777777" w:rsidR="00D14E0F" w:rsidRDefault="00905178" w:rsidP="000777A9">
            <w:pPr>
              <w:pStyle w:val="ListParagraph"/>
              <w:numPr>
                <w:ilvl w:val="0"/>
                <w:numId w:val="45"/>
              </w:numPr>
              <w:rPr>
                <w:sz w:val="24"/>
                <w:szCs w:val="24"/>
              </w:rPr>
            </w:pPr>
            <w:r w:rsidRPr="00D97F9E">
              <w:rPr>
                <w:sz w:val="24"/>
                <w:szCs w:val="24"/>
              </w:rPr>
              <w:t xml:space="preserve">Abu Dhabi International Book Fair-Worked As Exhibitor For Fatima </w:t>
            </w:r>
            <w:proofErr w:type="spellStart"/>
            <w:r w:rsidRPr="00D97F9E">
              <w:rPr>
                <w:sz w:val="24"/>
                <w:szCs w:val="24"/>
              </w:rPr>
              <w:t>Bint</w:t>
            </w:r>
            <w:proofErr w:type="spellEnd"/>
            <w:r w:rsidRPr="00D97F9E">
              <w:rPr>
                <w:sz w:val="24"/>
                <w:szCs w:val="24"/>
              </w:rPr>
              <w:t xml:space="preserve"> </w:t>
            </w:r>
            <w:proofErr w:type="spellStart"/>
            <w:r w:rsidR="00D14E0F">
              <w:rPr>
                <w:sz w:val="24"/>
                <w:szCs w:val="24"/>
              </w:rPr>
              <w:t>Hazza</w:t>
            </w:r>
            <w:proofErr w:type="spellEnd"/>
            <w:r w:rsidR="00D14E0F">
              <w:rPr>
                <w:sz w:val="24"/>
                <w:szCs w:val="24"/>
              </w:rPr>
              <w:t xml:space="preserve">  </w:t>
            </w:r>
          </w:p>
          <w:p w14:paraId="444DFC1D" w14:textId="77777777" w:rsidR="00D14E0F" w:rsidRDefault="00905178" w:rsidP="000777A9">
            <w:pPr>
              <w:pStyle w:val="ListParagraph"/>
              <w:numPr>
                <w:ilvl w:val="0"/>
                <w:numId w:val="45"/>
              </w:numPr>
              <w:rPr>
                <w:sz w:val="24"/>
                <w:szCs w:val="24"/>
              </w:rPr>
            </w:pPr>
            <w:r w:rsidRPr="00D14E0F">
              <w:rPr>
                <w:sz w:val="24"/>
                <w:szCs w:val="24"/>
              </w:rPr>
              <w:t>Cultural Foundation(2017)</w:t>
            </w:r>
          </w:p>
          <w:p w14:paraId="7ECDBAC6" w14:textId="77777777" w:rsidR="00D14E0F" w:rsidRPr="00D14E0F" w:rsidRDefault="00905178" w:rsidP="000777A9">
            <w:pPr>
              <w:pStyle w:val="ListParagraph"/>
              <w:numPr>
                <w:ilvl w:val="0"/>
                <w:numId w:val="45"/>
              </w:numPr>
              <w:rPr>
                <w:sz w:val="24"/>
                <w:szCs w:val="24"/>
              </w:rPr>
            </w:pPr>
            <w:r w:rsidRPr="00D14E0F">
              <w:rPr>
                <w:rFonts w:eastAsia="Times New Roman"/>
                <w:sz w:val="24"/>
                <w:szCs w:val="24"/>
              </w:rPr>
              <w:t xml:space="preserve">This New </w:t>
            </w:r>
            <w:r w:rsidR="00AE3E9E" w:rsidRPr="00D14E0F">
              <w:rPr>
                <w:rFonts w:eastAsia="Times New Roman"/>
                <w:sz w:val="24"/>
                <w:szCs w:val="24"/>
              </w:rPr>
              <w:t>Year’s</w:t>
            </w:r>
            <w:r w:rsidRPr="00D14E0F">
              <w:rPr>
                <w:rFonts w:eastAsia="Times New Roman"/>
                <w:sz w:val="24"/>
                <w:szCs w:val="24"/>
              </w:rPr>
              <w:t xml:space="preserve"> Eve There's No Place Like Abu Dhabi For </w:t>
            </w:r>
            <w:r w:rsidR="00E84658" w:rsidRPr="00D14E0F">
              <w:rPr>
                <w:rFonts w:eastAsia="Times New Roman"/>
                <w:sz w:val="24"/>
                <w:szCs w:val="24"/>
              </w:rPr>
              <w:t>Class act</w:t>
            </w:r>
            <w:r w:rsidR="00901718" w:rsidRPr="00D14E0F">
              <w:rPr>
                <w:rFonts w:eastAsia="Times New Roman"/>
                <w:sz w:val="24"/>
                <w:szCs w:val="24"/>
              </w:rPr>
              <w:t xml:space="preserve"> Events as ticketing</w:t>
            </w:r>
            <w:r w:rsidRPr="00D14E0F">
              <w:rPr>
                <w:rFonts w:eastAsia="Times New Roman"/>
                <w:sz w:val="24"/>
                <w:szCs w:val="24"/>
              </w:rPr>
              <w:t>(2017,2018)</w:t>
            </w:r>
          </w:p>
          <w:p w14:paraId="7338B575" w14:textId="2CB5889C" w:rsidR="006147DA" w:rsidRPr="007E30A9" w:rsidRDefault="00D14E0F" w:rsidP="007E30A9">
            <w:pPr>
              <w:pStyle w:val="ListParagraph"/>
              <w:numPr>
                <w:ilvl w:val="0"/>
                <w:numId w:val="45"/>
              </w:numPr>
              <w:rPr>
                <w:sz w:val="24"/>
                <w:szCs w:val="24"/>
              </w:rPr>
            </w:pPr>
            <w:r>
              <w:rPr>
                <w:rFonts w:eastAsia="Times New Roman"/>
                <w:sz w:val="24"/>
                <w:szCs w:val="24"/>
              </w:rPr>
              <w:t>Worked For SMT For The Train Of Trainers As Organizer(2018)</w:t>
            </w:r>
          </w:p>
          <w:p w14:paraId="0849CD25" w14:textId="75FC64CF" w:rsidR="00901718" w:rsidRPr="000777A9" w:rsidRDefault="00901718" w:rsidP="000777A9">
            <w:pPr>
              <w:rPr>
                <w:sz w:val="24"/>
                <w:szCs w:val="24"/>
              </w:rPr>
            </w:pPr>
          </w:p>
          <w:p w14:paraId="124FC8C7" w14:textId="77777777" w:rsidR="00905178" w:rsidRPr="00D97F9E" w:rsidRDefault="00905178" w:rsidP="0081544E">
            <w:pPr>
              <w:pStyle w:val="ListParagraph"/>
              <w:rPr>
                <w:sz w:val="22"/>
                <w:szCs w:val="22"/>
              </w:rPr>
            </w:pPr>
          </w:p>
          <w:p w14:paraId="19D646F3" w14:textId="77777777" w:rsidR="00905178" w:rsidRPr="0081544E" w:rsidRDefault="00905178" w:rsidP="0081544E">
            <w:pPr>
              <w:rPr>
                <w:sz w:val="24"/>
                <w:szCs w:val="24"/>
              </w:rPr>
            </w:pPr>
            <w:r w:rsidRPr="0081544E">
              <w:rPr>
                <w:sz w:val="24"/>
                <w:szCs w:val="24"/>
              </w:rPr>
              <w:t xml:space="preserve">Award Experience </w:t>
            </w:r>
          </w:p>
          <w:p w14:paraId="4C6C84C9" w14:textId="77777777" w:rsidR="00905178" w:rsidRDefault="00905178" w:rsidP="000777A9">
            <w:pPr>
              <w:pStyle w:val="ListParagraph"/>
              <w:numPr>
                <w:ilvl w:val="0"/>
                <w:numId w:val="45"/>
              </w:numPr>
              <w:rPr>
                <w:sz w:val="24"/>
                <w:szCs w:val="24"/>
              </w:rPr>
            </w:pPr>
            <w:r>
              <w:rPr>
                <w:sz w:val="24"/>
                <w:szCs w:val="24"/>
              </w:rPr>
              <w:t>A</w:t>
            </w:r>
            <w:r w:rsidRPr="002D6FB2">
              <w:rPr>
                <w:sz w:val="24"/>
                <w:szCs w:val="24"/>
              </w:rPr>
              <w:t xml:space="preserve">warded </w:t>
            </w:r>
            <w:r>
              <w:rPr>
                <w:sz w:val="24"/>
                <w:szCs w:val="24"/>
              </w:rPr>
              <w:t>F</w:t>
            </w:r>
            <w:r w:rsidRPr="002D6FB2">
              <w:rPr>
                <w:sz w:val="24"/>
                <w:szCs w:val="24"/>
              </w:rPr>
              <w:t>or</w:t>
            </w:r>
            <w:r>
              <w:rPr>
                <w:sz w:val="24"/>
                <w:szCs w:val="24"/>
              </w:rPr>
              <w:t xml:space="preserve"> The</w:t>
            </w:r>
            <w:r w:rsidRPr="002D6FB2">
              <w:rPr>
                <w:sz w:val="24"/>
                <w:szCs w:val="24"/>
              </w:rPr>
              <w:t xml:space="preserve"> </w:t>
            </w:r>
            <w:r>
              <w:rPr>
                <w:sz w:val="24"/>
                <w:szCs w:val="24"/>
              </w:rPr>
              <w:t>B</w:t>
            </w:r>
            <w:r w:rsidRPr="002D6FB2">
              <w:rPr>
                <w:sz w:val="24"/>
                <w:szCs w:val="24"/>
              </w:rPr>
              <w:t xml:space="preserve">est </w:t>
            </w:r>
            <w:r>
              <w:rPr>
                <w:sz w:val="24"/>
                <w:szCs w:val="24"/>
              </w:rPr>
              <w:t>V</w:t>
            </w:r>
            <w:r w:rsidRPr="002D6FB2">
              <w:rPr>
                <w:sz w:val="24"/>
                <w:szCs w:val="24"/>
              </w:rPr>
              <w:t xml:space="preserve">olunteer </w:t>
            </w:r>
            <w:r>
              <w:rPr>
                <w:sz w:val="24"/>
                <w:szCs w:val="24"/>
              </w:rPr>
              <w:t>I</w:t>
            </w:r>
            <w:r w:rsidRPr="002D6FB2">
              <w:rPr>
                <w:sz w:val="24"/>
                <w:szCs w:val="24"/>
              </w:rPr>
              <w:t xml:space="preserve">n </w:t>
            </w:r>
            <w:proofErr w:type="spellStart"/>
            <w:r>
              <w:rPr>
                <w:sz w:val="24"/>
                <w:szCs w:val="24"/>
              </w:rPr>
              <w:t>T</w:t>
            </w:r>
            <w:r w:rsidRPr="002D6FB2">
              <w:rPr>
                <w:sz w:val="24"/>
                <w:szCs w:val="24"/>
              </w:rPr>
              <w:t>akatof</w:t>
            </w:r>
            <w:proofErr w:type="spellEnd"/>
            <w:r w:rsidRPr="002D6FB2">
              <w:rPr>
                <w:sz w:val="24"/>
                <w:szCs w:val="24"/>
              </w:rPr>
              <w:t xml:space="preserve"> </w:t>
            </w:r>
            <w:r>
              <w:rPr>
                <w:sz w:val="24"/>
                <w:szCs w:val="24"/>
              </w:rPr>
              <w:t>From (Emirates Foundation)Or (</w:t>
            </w:r>
            <w:hyperlink r:id="rId9" w:history="1">
              <w:r w:rsidRPr="000C3B91">
                <w:rPr>
                  <w:rStyle w:val="Hyperlink"/>
                  <w:sz w:val="24"/>
                  <w:szCs w:val="24"/>
                </w:rPr>
                <w:t>www.Volunteers.Ae</w:t>
              </w:r>
            </w:hyperlink>
            <w:r>
              <w:rPr>
                <w:sz w:val="24"/>
                <w:szCs w:val="24"/>
              </w:rPr>
              <w:t>) In</w:t>
            </w:r>
            <w:r w:rsidR="00942D1C">
              <w:rPr>
                <w:sz w:val="24"/>
                <w:szCs w:val="24"/>
              </w:rPr>
              <w:t xml:space="preserve"> </w:t>
            </w:r>
            <w:r w:rsidRPr="002D6FB2">
              <w:rPr>
                <w:sz w:val="24"/>
                <w:szCs w:val="24"/>
              </w:rPr>
              <w:t xml:space="preserve">Abu </w:t>
            </w:r>
            <w:r>
              <w:rPr>
                <w:sz w:val="24"/>
                <w:szCs w:val="24"/>
              </w:rPr>
              <w:t>D</w:t>
            </w:r>
            <w:r w:rsidRPr="002D6FB2">
              <w:rPr>
                <w:sz w:val="24"/>
                <w:szCs w:val="24"/>
              </w:rPr>
              <w:t xml:space="preserve">habi </w:t>
            </w:r>
            <w:r>
              <w:rPr>
                <w:sz w:val="24"/>
                <w:szCs w:val="24"/>
              </w:rPr>
              <w:t>B</w:t>
            </w:r>
            <w:r w:rsidRPr="002D6FB2">
              <w:rPr>
                <w:sz w:val="24"/>
                <w:szCs w:val="24"/>
              </w:rPr>
              <w:t xml:space="preserve">y Sheikh </w:t>
            </w:r>
            <w:r>
              <w:rPr>
                <w:sz w:val="24"/>
                <w:szCs w:val="24"/>
              </w:rPr>
              <w:t>S</w:t>
            </w:r>
            <w:r w:rsidRPr="002D6FB2">
              <w:rPr>
                <w:sz w:val="24"/>
                <w:szCs w:val="24"/>
              </w:rPr>
              <w:t xml:space="preserve">ultan </w:t>
            </w:r>
            <w:r>
              <w:rPr>
                <w:sz w:val="24"/>
                <w:szCs w:val="24"/>
              </w:rPr>
              <w:t>B</w:t>
            </w:r>
            <w:r w:rsidRPr="002D6FB2">
              <w:rPr>
                <w:sz w:val="24"/>
                <w:szCs w:val="24"/>
              </w:rPr>
              <w:t xml:space="preserve">in </w:t>
            </w:r>
            <w:proofErr w:type="spellStart"/>
            <w:r>
              <w:rPr>
                <w:sz w:val="24"/>
                <w:szCs w:val="24"/>
              </w:rPr>
              <w:t>T</w:t>
            </w:r>
            <w:r w:rsidRPr="002D6FB2">
              <w:rPr>
                <w:sz w:val="24"/>
                <w:szCs w:val="24"/>
              </w:rPr>
              <w:t>hanoon</w:t>
            </w:r>
            <w:proofErr w:type="spellEnd"/>
            <w:r w:rsidRPr="002D6FB2">
              <w:rPr>
                <w:sz w:val="24"/>
                <w:szCs w:val="24"/>
              </w:rPr>
              <w:t xml:space="preserve"> </w:t>
            </w:r>
            <w:r>
              <w:rPr>
                <w:sz w:val="24"/>
                <w:szCs w:val="24"/>
              </w:rPr>
              <w:t>A</w:t>
            </w:r>
            <w:r w:rsidRPr="002D6FB2">
              <w:rPr>
                <w:sz w:val="24"/>
                <w:szCs w:val="24"/>
              </w:rPr>
              <w:t xml:space="preserve">l </w:t>
            </w:r>
            <w:proofErr w:type="spellStart"/>
            <w:r>
              <w:rPr>
                <w:sz w:val="24"/>
                <w:szCs w:val="24"/>
              </w:rPr>
              <w:t>N</w:t>
            </w:r>
            <w:r w:rsidRPr="002D6FB2">
              <w:rPr>
                <w:sz w:val="24"/>
                <w:szCs w:val="24"/>
              </w:rPr>
              <w:t>ahyan</w:t>
            </w:r>
            <w:proofErr w:type="spellEnd"/>
            <w:r>
              <w:rPr>
                <w:sz w:val="24"/>
                <w:szCs w:val="24"/>
              </w:rPr>
              <w:t>(2017)</w:t>
            </w:r>
          </w:p>
          <w:p w14:paraId="7A2EE8CF" w14:textId="77777777" w:rsidR="00511179" w:rsidRDefault="00D97F9E" w:rsidP="000777A9">
            <w:pPr>
              <w:pStyle w:val="ListParagraph"/>
              <w:numPr>
                <w:ilvl w:val="0"/>
                <w:numId w:val="45"/>
              </w:numPr>
              <w:rPr>
                <w:sz w:val="24"/>
                <w:szCs w:val="24"/>
              </w:rPr>
            </w:pPr>
            <w:r>
              <w:rPr>
                <w:sz w:val="24"/>
                <w:szCs w:val="24"/>
              </w:rPr>
              <w:t xml:space="preserve">Award For The Best Volunteer From The Sheikh Salem Bin Sultan Bin </w:t>
            </w:r>
            <w:proofErr w:type="spellStart"/>
            <w:r>
              <w:rPr>
                <w:sz w:val="24"/>
                <w:szCs w:val="24"/>
              </w:rPr>
              <w:t>Saqar</w:t>
            </w:r>
            <w:proofErr w:type="spellEnd"/>
            <w:r>
              <w:rPr>
                <w:sz w:val="24"/>
                <w:szCs w:val="24"/>
              </w:rPr>
              <w:t xml:space="preserve"> Al </w:t>
            </w:r>
            <w:proofErr w:type="spellStart"/>
            <w:r>
              <w:rPr>
                <w:sz w:val="24"/>
                <w:szCs w:val="24"/>
              </w:rPr>
              <w:t>Qasmi</w:t>
            </w:r>
            <w:proofErr w:type="spellEnd"/>
            <w:r>
              <w:rPr>
                <w:sz w:val="24"/>
                <w:szCs w:val="24"/>
              </w:rPr>
              <w:t xml:space="preserve"> In </w:t>
            </w:r>
            <w:proofErr w:type="spellStart"/>
            <w:r>
              <w:rPr>
                <w:sz w:val="24"/>
                <w:szCs w:val="24"/>
              </w:rPr>
              <w:t>Ras</w:t>
            </w:r>
            <w:proofErr w:type="spellEnd"/>
            <w:r>
              <w:rPr>
                <w:sz w:val="24"/>
                <w:szCs w:val="24"/>
              </w:rPr>
              <w:t xml:space="preserve"> Al </w:t>
            </w:r>
            <w:proofErr w:type="spellStart"/>
            <w:r>
              <w:rPr>
                <w:sz w:val="24"/>
                <w:szCs w:val="24"/>
              </w:rPr>
              <w:t>Khaimah</w:t>
            </w:r>
            <w:proofErr w:type="spellEnd"/>
            <w:r>
              <w:rPr>
                <w:sz w:val="24"/>
                <w:szCs w:val="24"/>
              </w:rPr>
              <w:t xml:space="preserve">, U.A.E(2018) </w:t>
            </w:r>
          </w:p>
          <w:p w14:paraId="74A64C93" w14:textId="77777777" w:rsidR="00DD2A26" w:rsidRDefault="00DD2A26" w:rsidP="000777A9">
            <w:pPr>
              <w:pStyle w:val="ListParagraph"/>
              <w:numPr>
                <w:ilvl w:val="0"/>
                <w:numId w:val="45"/>
              </w:numPr>
              <w:rPr>
                <w:sz w:val="24"/>
                <w:szCs w:val="24"/>
              </w:rPr>
            </w:pPr>
            <w:r>
              <w:rPr>
                <w:sz w:val="24"/>
                <w:szCs w:val="24"/>
              </w:rPr>
              <w:t xml:space="preserve">Award For The Best Volunteer From The Group Of Al </w:t>
            </w:r>
            <w:proofErr w:type="spellStart"/>
            <w:r>
              <w:rPr>
                <w:sz w:val="24"/>
                <w:szCs w:val="24"/>
              </w:rPr>
              <w:t>Khair</w:t>
            </w:r>
            <w:proofErr w:type="spellEnd"/>
            <w:r>
              <w:rPr>
                <w:sz w:val="24"/>
                <w:szCs w:val="24"/>
              </w:rPr>
              <w:t xml:space="preserve"> Ambassador Volunteering Group(2018)</w:t>
            </w:r>
          </w:p>
          <w:p w14:paraId="2AD49B84" w14:textId="77777777" w:rsidR="00905178" w:rsidRDefault="00DD2A26" w:rsidP="000777A9">
            <w:pPr>
              <w:pStyle w:val="ListParagraph"/>
              <w:numPr>
                <w:ilvl w:val="0"/>
                <w:numId w:val="45"/>
              </w:numPr>
              <w:rPr>
                <w:sz w:val="24"/>
                <w:szCs w:val="24"/>
              </w:rPr>
            </w:pPr>
            <w:r>
              <w:rPr>
                <w:sz w:val="24"/>
                <w:szCs w:val="24"/>
              </w:rPr>
              <w:t xml:space="preserve"> </w:t>
            </w:r>
            <w:r w:rsidR="00A75226">
              <w:rPr>
                <w:sz w:val="24"/>
                <w:szCs w:val="24"/>
              </w:rPr>
              <w:t xml:space="preserve">Awarded For The Best Volunteer In Abu Dhabi By Sheikh Salam Bin Khalid Al </w:t>
            </w:r>
            <w:r w:rsidR="00A75226">
              <w:rPr>
                <w:sz w:val="24"/>
                <w:szCs w:val="24"/>
              </w:rPr>
              <w:lastRenderedPageBreak/>
              <w:t xml:space="preserve">Amir And Al </w:t>
            </w:r>
            <w:proofErr w:type="spellStart"/>
            <w:r w:rsidR="00A75226">
              <w:rPr>
                <w:sz w:val="24"/>
                <w:szCs w:val="24"/>
              </w:rPr>
              <w:t>Khair</w:t>
            </w:r>
            <w:proofErr w:type="spellEnd"/>
            <w:r w:rsidR="00A75226">
              <w:rPr>
                <w:sz w:val="24"/>
                <w:szCs w:val="24"/>
              </w:rPr>
              <w:t xml:space="preserve"> Ambassador Volunteering Group In Al </w:t>
            </w:r>
            <w:proofErr w:type="spellStart"/>
            <w:r w:rsidR="00A75226">
              <w:rPr>
                <w:sz w:val="24"/>
                <w:szCs w:val="24"/>
              </w:rPr>
              <w:t>Ain</w:t>
            </w:r>
            <w:proofErr w:type="spellEnd"/>
            <w:r w:rsidR="00A75226">
              <w:rPr>
                <w:sz w:val="24"/>
                <w:szCs w:val="24"/>
              </w:rPr>
              <w:t xml:space="preserve"> (2018)</w:t>
            </w:r>
          </w:p>
          <w:p w14:paraId="395ED106" w14:textId="2F3D0C15" w:rsidR="00D14E0F" w:rsidRDefault="00520F6F" w:rsidP="000777A9">
            <w:pPr>
              <w:pStyle w:val="ListParagraph"/>
              <w:numPr>
                <w:ilvl w:val="0"/>
                <w:numId w:val="45"/>
              </w:numPr>
              <w:rPr>
                <w:sz w:val="24"/>
                <w:szCs w:val="24"/>
              </w:rPr>
            </w:pPr>
            <w:r>
              <w:rPr>
                <w:sz w:val="24"/>
                <w:szCs w:val="24"/>
              </w:rPr>
              <w:t>Awarded For The Best Volunteer In The Team In Abu Dhabi By Happiness Imprint Volunteering Group(2018)</w:t>
            </w:r>
          </w:p>
          <w:p w14:paraId="54053CAC" w14:textId="716A2161" w:rsidR="00520F6F" w:rsidRDefault="00A22E5F" w:rsidP="000777A9">
            <w:pPr>
              <w:pStyle w:val="ListParagraph"/>
              <w:numPr>
                <w:ilvl w:val="0"/>
                <w:numId w:val="45"/>
              </w:numPr>
              <w:rPr>
                <w:sz w:val="24"/>
                <w:szCs w:val="24"/>
              </w:rPr>
            </w:pPr>
            <w:r w:rsidRPr="00A22E5F">
              <w:rPr>
                <w:sz w:val="24"/>
                <w:szCs w:val="24"/>
              </w:rPr>
              <w:t>Awarded For The Best Logistic Volunteer For AFC Asian Cup From The Abu Dhabi Sports Council(2019)</w:t>
            </w:r>
          </w:p>
          <w:p w14:paraId="12E0B317" w14:textId="1039BBE4" w:rsidR="008179C3" w:rsidRPr="00D14E0F" w:rsidRDefault="008179C3" w:rsidP="000777A9">
            <w:pPr>
              <w:pStyle w:val="ListParagraph"/>
              <w:numPr>
                <w:ilvl w:val="0"/>
                <w:numId w:val="45"/>
              </w:numPr>
              <w:rPr>
                <w:sz w:val="24"/>
                <w:szCs w:val="24"/>
              </w:rPr>
            </w:pPr>
            <w:r w:rsidRPr="008179C3">
              <w:rPr>
                <w:sz w:val="24"/>
                <w:szCs w:val="24"/>
              </w:rPr>
              <w:t xml:space="preserve">Awarded For The Best Logistic Volunteer In Abu Dhabi For AFC Asian Cup From Sheikh </w:t>
            </w:r>
            <w:proofErr w:type="spellStart"/>
            <w:r w:rsidRPr="008179C3">
              <w:rPr>
                <w:sz w:val="24"/>
                <w:szCs w:val="24"/>
              </w:rPr>
              <w:t>Nahyan</w:t>
            </w:r>
            <w:proofErr w:type="spellEnd"/>
            <w:r w:rsidRPr="008179C3">
              <w:rPr>
                <w:sz w:val="24"/>
                <w:szCs w:val="24"/>
              </w:rPr>
              <w:t xml:space="preserve"> Bin </w:t>
            </w:r>
            <w:proofErr w:type="spellStart"/>
            <w:r w:rsidRPr="008179C3">
              <w:rPr>
                <w:sz w:val="24"/>
                <w:szCs w:val="24"/>
              </w:rPr>
              <w:t>Zayed</w:t>
            </w:r>
            <w:proofErr w:type="spellEnd"/>
            <w:r w:rsidRPr="008179C3">
              <w:rPr>
                <w:sz w:val="24"/>
                <w:szCs w:val="24"/>
              </w:rPr>
              <w:t xml:space="preserve"> Al </w:t>
            </w:r>
            <w:proofErr w:type="spellStart"/>
            <w:r w:rsidRPr="008179C3">
              <w:rPr>
                <w:sz w:val="24"/>
                <w:szCs w:val="24"/>
              </w:rPr>
              <w:t>Nahyan</w:t>
            </w:r>
            <w:proofErr w:type="spellEnd"/>
            <w:r w:rsidRPr="008179C3">
              <w:rPr>
                <w:sz w:val="24"/>
                <w:szCs w:val="24"/>
              </w:rPr>
              <w:t>(2019)</w:t>
            </w:r>
          </w:p>
          <w:p w14:paraId="0585A442" w14:textId="77777777" w:rsidR="00905178" w:rsidRDefault="00905178" w:rsidP="00E129CD">
            <w:pPr>
              <w:pStyle w:val="ListBullet"/>
              <w:numPr>
                <w:ilvl w:val="0"/>
                <w:numId w:val="0"/>
              </w:numPr>
              <w:rPr>
                <w:rFonts w:ascii="Calibri" w:hAnsi="Calibri" w:cs="Calibri"/>
                <w:b/>
                <w:sz w:val="28"/>
                <w:szCs w:val="28"/>
              </w:rPr>
            </w:pPr>
            <w:r w:rsidRPr="00E129CD">
              <w:rPr>
                <w:rFonts w:ascii="Calibri" w:hAnsi="Calibri" w:cs="Calibri"/>
                <w:b/>
                <w:sz w:val="28"/>
                <w:szCs w:val="28"/>
              </w:rPr>
              <w:t>Volunteering experiences</w:t>
            </w:r>
            <w:r>
              <w:rPr>
                <w:rFonts w:ascii="Calibri" w:hAnsi="Calibri" w:cs="Calibri"/>
                <w:b/>
                <w:sz w:val="28"/>
                <w:szCs w:val="28"/>
              </w:rPr>
              <w:t>:</w:t>
            </w:r>
          </w:p>
          <w:p w14:paraId="72FB199E" w14:textId="77777777" w:rsidR="00905178" w:rsidRPr="00150A00" w:rsidRDefault="00905178" w:rsidP="000777A9">
            <w:pPr>
              <w:pStyle w:val="ListParagraph"/>
              <w:numPr>
                <w:ilvl w:val="0"/>
                <w:numId w:val="45"/>
              </w:numPr>
              <w:rPr>
                <w:sz w:val="24"/>
                <w:szCs w:val="24"/>
              </w:rPr>
            </w:pPr>
            <w:r w:rsidRPr="00150A00">
              <w:rPr>
                <w:sz w:val="24"/>
                <w:szCs w:val="24"/>
              </w:rPr>
              <w:t>Worked as a volunteer for Emi</w:t>
            </w:r>
            <w:r w:rsidR="0030107F" w:rsidRPr="00150A00">
              <w:rPr>
                <w:sz w:val="24"/>
                <w:szCs w:val="24"/>
              </w:rPr>
              <w:t>rates Foundation UAE (</w:t>
            </w:r>
            <w:proofErr w:type="spellStart"/>
            <w:r w:rsidR="0030107F" w:rsidRPr="00150A00">
              <w:rPr>
                <w:sz w:val="24"/>
                <w:szCs w:val="24"/>
              </w:rPr>
              <w:t>Takatof</w:t>
            </w:r>
            <w:proofErr w:type="spellEnd"/>
            <w:r w:rsidR="0030107F" w:rsidRPr="00150A00">
              <w:rPr>
                <w:sz w:val="24"/>
                <w:szCs w:val="24"/>
              </w:rPr>
              <w:t xml:space="preserve"> ,</w:t>
            </w:r>
            <w:r w:rsidRPr="00150A00">
              <w:rPr>
                <w:sz w:val="24"/>
                <w:szCs w:val="24"/>
              </w:rPr>
              <w:t>SANID</w:t>
            </w:r>
            <w:r w:rsidR="0030107F" w:rsidRPr="00150A00">
              <w:rPr>
                <w:sz w:val="24"/>
                <w:szCs w:val="24"/>
              </w:rPr>
              <w:t xml:space="preserve">&amp; </w:t>
            </w:r>
            <w:proofErr w:type="spellStart"/>
            <w:r w:rsidR="0030107F" w:rsidRPr="00150A00">
              <w:rPr>
                <w:sz w:val="24"/>
                <w:szCs w:val="24"/>
              </w:rPr>
              <w:t>Kafaat</w:t>
            </w:r>
            <w:proofErr w:type="spellEnd"/>
            <w:r w:rsidRPr="00150A00">
              <w:rPr>
                <w:sz w:val="24"/>
                <w:szCs w:val="24"/>
              </w:rPr>
              <w:t xml:space="preserve">), Al </w:t>
            </w:r>
            <w:proofErr w:type="spellStart"/>
            <w:r w:rsidRPr="00150A00">
              <w:rPr>
                <w:sz w:val="24"/>
                <w:szCs w:val="24"/>
              </w:rPr>
              <w:t>Absher</w:t>
            </w:r>
            <w:proofErr w:type="spellEnd"/>
            <w:r w:rsidR="0030107F" w:rsidRPr="00150A00">
              <w:rPr>
                <w:sz w:val="24"/>
                <w:szCs w:val="24"/>
              </w:rPr>
              <w:t xml:space="preserve"> </w:t>
            </w:r>
            <w:proofErr w:type="spellStart"/>
            <w:r w:rsidR="0030107F" w:rsidRPr="00150A00">
              <w:rPr>
                <w:sz w:val="24"/>
                <w:szCs w:val="24"/>
              </w:rPr>
              <w:t>Ya</w:t>
            </w:r>
            <w:proofErr w:type="spellEnd"/>
            <w:r w:rsidR="0030107F" w:rsidRPr="00150A00">
              <w:rPr>
                <w:sz w:val="24"/>
                <w:szCs w:val="24"/>
              </w:rPr>
              <w:t xml:space="preserve"> </w:t>
            </w:r>
            <w:proofErr w:type="spellStart"/>
            <w:r w:rsidR="0030107F" w:rsidRPr="00150A00">
              <w:rPr>
                <w:sz w:val="24"/>
                <w:szCs w:val="24"/>
              </w:rPr>
              <w:t>Watan</w:t>
            </w:r>
            <w:proofErr w:type="spellEnd"/>
            <w:r w:rsidRPr="00150A00">
              <w:rPr>
                <w:sz w:val="24"/>
                <w:szCs w:val="24"/>
              </w:rPr>
              <w:t xml:space="preserve">, Al </w:t>
            </w:r>
            <w:proofErr w:type="spellStart"/>
            <w:r w:rsidRPr="00150A00">
              <w:rPr>
                <w:sz w:val="24"/>
                <w:szCs w:val="24"/>
              </w:rPr>
              <w:t>Watanae</w:t>
            </w:r>
            <w:proofErr w:type="spellEnd"/>
            <w:r w:rsidRPr="00150A00">
              <w:rPr>
                <w:sz w:val="24"/>
                <w:szCs w:val="24"/>
              </w:rPr>
              <w:t xml:space="preserve">, </w:t>
            </w:r>
            <w:proofErr w:type="spellStart"/>
            <w:r w:rsidRPr="00150A00">
              <w:rPr>
                <w:sz w:val="24"/>
                <w:szCs w:val="24"/>
              </w:rPr>
              <w:t>Ruhool</w:t>
            </w:r>
            <w:proofErr w:type="spellEnd"/>
            <w:r w:rsidRPr="00150A00">
              <w:rPr>
                <w:sz w:val="24"/>
                <w:szCs w:val="24"/>
              </w:rPr>
              <w:t xml:space="preserve"> </w:t>
            </w:r>
            <w:proofErr w:type="spellStart"/>
            <w:r w:rsidRPr="00150A00">
              <w:rPr>
                <w:sz w:val="24"/>
                <w:szCs w:val="24"/>
              </w:rPr>
              <w:t>Emarat</w:t>
            </w:r>
            <w:proofErr w:type="spellEnd"/>
            <w:r w:rsidRPr="00150A00">
              <w:rPr>
                <w:sz w:val="24"/>
                <w:szCs w:val="24"/>
              </w:rPr>
              <w:t>,</w:t>
            </w:r>
            <w:r w:rsidR="00150A00" w:rsidRPr="00150A00">
              <w:rPr>
                <w:sz w:val="24"/>
                <w:szCs w:val="24"/>
              </w:rPr>
              <w:t xml:space="preserve"> </w:t>
            </w:r>
            <w:proofErr w:type="spellStart"/>
            <w:r w:rsidR="00150A00" w:rsidRPr="00150A00">
              <w:rPr>
                <w:sz w:val="24"/>
                <w:szCs w:val="24"/>
              </w:rPr>
              <w:t>Farker</w:t>
            </w:r>
            <w:proofErr w:type="spellEnd"/>
            <w:r w:rsidR="00150A00" w:rsidRPr="00150A00">
              <w:rPr>
                <w:sz w:val="24"/>
                <w:szCs w:val="24"/>
              </w:rPr>
              <w:t xml:space="preserve"> Al </w:t>
            </w:r>
            <w:proofErr w:type="spellStart"/>
            <w:r w:rsidR="00150A00" w:rsidRPr="00150A00">
              <w:rPr>
                <w:sz w:val="24"/>
                <w:szCs w:val="24"/>
              </w:rPr>
              <w:t>Watan</w:t>
            </w:r>
            <w:proofErr w:type="spellEnd"/>
            <w:r w:rsidR="00150A00" w:rsidRPr="00150A00">
              <w:rPr>
                <w:sz w:val="24"/>
                <w:szCs w:val="24"/>
              </w:rPr>
              <w:t xml:space="preserve">, </w:t>
            </w:r>
            <w:proofErr w:type="spellStart"/>
            <w:r w:rsidRPr="00150A00">
              <w:rPr>
                <w:sz w:val="24"/>
                <w:szCs w:val="24"/>
              </w:rPr>
              <w:t>Asaad</w:t>
            </w:r>
            <w:proofErr w:type="spellEnd"/>
            <w:r w:rsidRPr="00150A00">
              <w:rPr>
                <w:sz w:val="24"/>
                <w:szCs w:val="24"/>
              </w:rPr>
              <w:t xml:space="preserve"> </w:t>
            </w:r>
            <w:proofErr w:type="spellStart"/>
            <w:r w:rsidRPr="00150A00">
              <w:rPr>
                <w:sz w:val="24"/>
                <w:szCs w:val="24"/>
              </w:rPr>
              <w:t>Shaab</w:t>
            </w:r>
            <w:proofErr w:type="spellEnd"/>
            <w:r w:rsidRPr="00150A00">
              <w:rPr>
                <w:sz w:val="24"/>
                <w:szCs w:val="24"/>
              </w:rPr>
              <w:t>, Gulf Multi s</w:t>
            </w:r>
            <w:r w:rsidR="00150A00" w:rsidRPr="00150A00">
              <w:rPr>
                <w:sz w:val="24"/>
                <w:szCs w:val="24"/>
              </w:rPr>
              <w:t xml:space="preserve">port, Abu Dhabi Sports Council, </w:t>
            </w:r>
            <w:r w:rsidRPr="00150A00">
              <w:rPr>
                <w:sz w:val="24"/>
                <w:szCs w:val="24"/>
              </w:rPr>
              <w:t xml:space="preserve">Beacon Of Hope, </w:t>
            </w:r>
            <w:proofErr w:type="spellStart"/>
            <w:r w:rsidRPr="00150A00">
              <w:rPr>
                <w:sz w:val="24"/>
                <w:szCs w:val="24"/>
              </w:rPr>
              <w:t>Wanna</w:t>
            </w:r>
            <w:proofErr w:type="spellEnd"/>
            <w:r w:rsidRPr="00150A00">
              <w:rPr>
                <w:sz w:val="24"/>
                <w:szCs w:val="24"/>
              </w:rPr>
              <w:t xml:space="preserve"> Read, Make A Wish, World Skill Abu Dhabi, Emirates Red Cr</w:t>
            </w:r>
            <w:r w:rsidR="0030107F" w:rsidRPr="00150A00">
              <w:rPr>
                <w:sz w:val="24"/>
                <w:szCs w:val="24"/>
              </w:rPr>
              <w:t>escent, Flash Entertainment,</w:t>
            </w:r>
            <w:r w:rsidR="00150A00" w:rsidRPr="00150A00">
              <w:rPr>
                <w:sz w:val="24"/>
                <w:szCs w:val="24"/>
              </w:rPr>
              <w:t xml:space="preserve"> </w:t>
            </w:r>
            <w:r w:rsidRPr="00150A00">
              <w:rPr>
                <w:sz w:val="24"/>
                <w:szCs w:val="24"/>
              </w:rPr>
              <w:t xml:space="preserve">Al </w:t>
            </w:r>
            <w:proofErr w:type="spellStart"/>
            <w:r w:rsidRPr="00150A00">
              <w:rPr>
                <w:sz w:val="24"/>
                <w:szCs w:val="24"/>
              </w:rPr>
              <w:t>Saiqah</w:t>
            </w:r>
            <w:proofErr w:type="spellEnd"/>
            <w:r w:rsidRPr="00150A00">
              <w:rPr>
                <w:sz w:val="24"/>
                <w:szCs w:val="24"/>
              </w:rPr>
              <w:t xml:space="preserve"> Events,</w:t>
            </w:r>
            <w:r w:rsidR="00150A00" w:rsidRPr="00150A00">
              <w:rPr>
                <w:sz w:val="24"/>
                <w:szCs w:val="24"/>
              </w:rPr>
              <w:t xml:space="preserve"> </w:t>
            </w:r>
            <w:r w:rsidRPr="00150A00">
              <w:rPr>
                <w:sz w:val="24"/>
                <w:szCs w:val="24"/>
              </w:rPr>
              <w:t xml:space="preserve">Happiness Imprint, Al </w:t>
            </w:r>
            <w:proofErr w:type="spellStart"/>
            <w:r w:rsidRPr="00150A00">
              <w:rPr>
                <w:sz w:val="24"/>
                <w:szCs w:val="24"/>
              </w:rPr>
              <w:t>wajeb</w:t>
            </w:r>
            <w:proofErr w:type="spellEnd"/>
            <w:r w:rsidRPr="00150A00">
              <w:rPr>
                <w:sz w:val="24"/>
                <w:szCs w:val="24"/>
              </w:rPr>
              <w:t>,</w:t>
            </w:r>
            <w:r w:rsidR="00150A00" w:rsidRPr="00150A00">
              <w:rPr>
                <w:sz w:val="24"/>
                <w:szCs w:val="24"/>
              </w:rPr>
              <w:t xml:space="preserve"> </w:t>
            </w:r>
            <w:proofErr w:type="spellStart"/>
            <w:r w:rsidR="00150A00" w:rsidRPr="00150A00">
              <w:rPr>
                <w:sz w:val="24"/>
                <w:szCs w:val="24"/>
              </w:rPr>
              <w:t>Fazza</w:t>
            </w:r>
            <w:proofErr w:type="spellEnd"/>
            <w:r w:rsidR="00150A00" w:rsidRPr="00150A00">
              <w:rPr>
                <w:sz w:val="24"/>
                <w:szCs w:val="24"/>
              </w:rPr>
              <w:t xml:space="preserve"> </w:t>
            </w:r>
            <w:r w:rsidRPr="00150A00">
              <w:rPr>
                <w:sz w:val="24"/>
                <w:szCs w:val="24"/>
              </w:rPr>
              <w:t>,Expo 2020,</w:t>
            </w:r>
            <w:r w:rsidR="00150A00" w:rsidRPr="00150A00">
              <w:rPr>
                <w:sz w:val="24"/>
                <w:szCs w:val="24"/>
              </w:rPr>
              <w:t xml:space="preserve"> </w:t>
            </w:r>
            <w:r w:rsidRPr="00150A00">
              <w:rPr>
                <w:sz w:val="24"/>
                <w:szCs w:val="24"/>
              </w:rPr>
              <w:t>Pride Of Abu Dhabi,</w:t>
            </w:r>
            <w:r w:rsidR="00150A00" w:rsidRPr="00150A00">
              <w:rPr>
                <w:sz w:val="24"/>
                <w:szCs w:val="24"/>
              </w:rPr>
              <w:t xml:space="preserve"> </w:t>
            </w:r>
            <w:r w:rsidRPr="00150A00">
              <w:rPr>
                <w:sz w:val="24"/>
                <w:szCs w:val="24"/>
              </w:rPr>
              <w:t xml:space="preserve">Abu </w:t>
            </w:r>
            <w:r w:rsidR="00E84658" w:rsidRPr="00150A00">
              <w:rPr>
                <w:sz w:val="24"/>
                <w:szCs w:val="24"/>
              </w:rPr>
              <w:t>Dhabi</w:t>
            </w:r>
            <w:r w:rsidRPr="00150A00">
              <w:rPr>
                <w:sz w:val="24"/>
                <w:szCs w:val="24"/>
              </w:rPr>
              <w:t xml:space="preserve"> chamber</w:t>
            </w:r>
            <w:r w:rsidR="00150A00" w:rsidRPr="00150A00">
              <w:rPr>
                <w:sz w:val="24"/>
                <w:szCs w:val="24"/>
              </w:rPr>
              <w:t xml:space="preserve">, </w:t>
            </w:r>
            <w:r w:rsidRPr="00150A00">
              <w:rPr>
                <w:sz w:val="24"/>
                <w:szCs w:val="24"/>
              </w:rPr>
              <w:t>Emirati Marshal,</w:t>
            </w:r>
            <w:r w:rsidR="00150A00" w:rsidRPr="00150A00">
              <w:rPr>
                <w:sz w:val="24"/>
                <w:szCs w:val="24"/>
              </w:rPr>
              <w:t xml:space="preserve"> </w:t>
            </w:r>
            <w:r w:rsidRPr="00150A00">
              <w:rPr>
                <w:sz w:val="24"/>
                <w:szCs w:val="24"/>
              </w:rPr>
              <w:t>We Are All police,</w:t>
            </w:r>
            <w:r w:rsidRPr="00150A00">
              <w:rPr>
                <w:rFonts w:eastAsia="Times New Roman"/>
                <w:sz w:val="24"/>
                <w:szCs w:val="24"/>
              </w:rPr>
              <w:t xml:space="preserve"> Emirates Council For Work Relation Development</w:t>
            </w:r>
            <w:r w:rsidR="00150A00" w:rsidRPr="00150A00">
              <w:rPr>
                <w:rFonts w:eastAsia="Times New Roman"/>
                <w:sz w:val="24"/>
                <w:szCs w:val="24"/>
              </w:rPr>
              <w:t xml:space="preserve">, Special Olympics, Emirates Public Relations Association, </w:t>
            </w:r>
            <w:proofErr w:type="spellStart"/>
            <w:r w:rsidR="00150A00" w:rsidRPr="00150A00">
              <w:rPr>
                <w:rFonts w:eastAsia="Times New Roman"/>
                <w:sz w:val="24"/>
                <w:szCs w:val="24"/>
              </w:rPr>
              <w:t>Volunteers.Ae</w:t>
            </w:r>
            <w:proofErr w:type="spellEnd"/>
            <w:r w:rsidR="001055A6">
              <w:rPr>
                <w:rFonts w:eastAsia="Times New Roman"/>
                <w:sz w:val="24"/>
                <w:szCs w:val="24"/>
              </w:rPr>
              <w:t xml:space="preserve">, Al </w:t>
            </w:r>
            <w:commentRangeStart w:id="0"/>
            <w:commentRangeStart w:id="1"/>
            <w:proofErr w:type="spellStart"/>
            <w:r w:rsidR="001055A6">
              <w:rPr>
                <w:rFonts w:eastAsia="Times New Roman"/>
                <w:sz w:val="24"/>
                <w:szCs w:val="24"/>
              </w:rPr>
              <w:t>Khair</w:t>
            </w:r>
            <w:commentRangeEnd w:id="0"/>
            <w:proofErr w:type="spellEnd"/>
            <w:r w:rsidR="00A16339">
              <w:rPr>
                <w:rStyle w:val="CommentReference"/>
              </w:rPr>
              <w:commentReference w:id="0"/>
            </w:r>
            <w:commentRangeEnd w:id="1"/>
            <w:r w:rsidR="0073518F">
              <w:rPr>
                <w:rStyle w:val="CommentReference"/>
              </w:rPr>
              <w:commentReference w:id="1"/>
            </w:r>
            <w:r w:rsidR="001055A6">
              <w:rPr>
                <w:rFonts w:eastAsia="Times New Roman"/>
                <w:sz w:val="24"/>
                <w:szCs w:val="24"/>
              </w:rPr>
              <w:t xml:space="preserve"> </w:t>
            </w:r>
            <w:r w:rsidR="00A16339">
              <w:rPr>
                <w:rFonts w:eastAsia="Times New Roman"/>
                <w:sz w:val="24"/>
                <w:szCs w:val="24"/>
              </w:rPr>
              <w:t>Ambassador</w:t>
            </w:r>
            <w:r w:rsidR="005F5D12">
              <w:rPr>
                <w:rFonts w:eastAsia="Times New Roman"/>
                <w:sz w:val="24"/>
                <w:szCs w:val="24"/>
              </w:rPr>
              <w:t>,</w:t>
            </w:r>
            <w:r w:rsidR="00A16339">
              <w:rPr>
                <w:rFonts w:eastAsia="Times New Roman"/>
                <w:sz w:val="24"/>
                <w:szCs w:val="24"/>
              </w:rPr>
              <w:t xml:space="preserve"> </w:t>
            </w:r>
            <w:r w:rsidR="005F5D12">
              <w:rPr>
                <w:rFonts w:eastAsia="Times New Roman"/>
                <w:sz w:val="24"/>
                <w:szCs w:val="24"/>
              </w:rPr>
              <w:t>Dopamine Team</w:t>
            </w:r>
            <w:r w:rsidR="00AE3E9E">
              <w:rPr>
                <w:rFonts w:eastAsia="Times New Roman"/>
                <w:sz w:val="24"/>
                <w:szCs w:val="24"/>
              </w:rPr>
              <w:t xml:space="preserve">, </w:t>
            </w:r>
            <w:proofErr w:type="spellStart"/>
            <w:r w:rsidR="00AE3E9E">
              <w:rPr>
                <w:rFonts w:eastAsia="Times New Roman"/>
                <w:sz w:val="24"/>
                <w:szCs w:val="24"/>
              </w:rPr>
              <w:t>Mubarakah</w:t>
            </w:r>
            <w:proofErr w:type="spellEnd"/>
            <w:r w:rsidR="00AE3E9E">
              <w:rPr>
                <w:rFonts w:eastAsia="Times New Roman"/>
                <w:sz w:val="24"/>
                <w:szCs w:val="24"/>
              </w:rPr>
              <w:t xml:space="preserve"> Foundation, </w:t>
            </w:r>
            <w:proofErr w:type="spellStart"/>
            <w:r w:rsidR="00AE3E9E">
              <w:rPr>
                <w:rFonts w:eastAsia="Times New Roman"/>
                <w:sz w:val="24"/>
                <w:szCs w:val="24"/>
              </w:rPr>
              <w:t>Shabana</w:t>
            </w:r>
            <w:proofErr w:type="spellEnd"/>
            <w:r w:rsidR="00AE3E9E">
              <w:rPr>
                <w:rFonts w:eastAsia="Times New Roman"/>
                <w:sz w:val="24"/>
                <w:szCs w:val="24"/>
              </w:rPr>
              <w:t xml:space="preserve"> </w:t>
            </w:r>
            <w:r w:rsidR="001055A6">
              <w:rPr>
                <w:rFonts w:eastAsia="Times New Roman"/>
                <w:sz w:val="24"/>
                <w:szCs w:val="24"/>
              </w:rPr>
              <w:t xml:space="preserve"> </w:t>
            </w:r>
            <w:r w:rsidRPr="00150A00">
              <w:rPr>
                <w:sz w:val="24"/>
                <w:szCs w:val="24"/>
              </w:rPr>
              <w:t>(2016 - Present)</w:t>
            </w:r>
          </w:p>
          <w:p w14:paraId="2612B198" w14:textId="77777777" w:rsidR="00905178" w:rsidRPr="007A7602" w:rsidRDefault="00905178" w:rsidP="009B0FD6">
            <w:pPr>
              <w:pStyle w:val="ListParagraph"/>
              <w:rPr>
                <w:sz w:val="24"/>
                <w:szCs w:val="24"/>
              </w:rPr>
            </w:pPr>
          </w:p>
          <w:p w14:paraId="3633DCFA" w14:textId="77777777" w:rsidR="00905178" w:rsidRPr="00D97F9E" w:rsidRDefault="00905178" w:rsidP="000777A9">
            <w:pPr>
              <w:pStyle w:val="ListParagraph"/>
              <w:numPr>
                <w:ilvl w:val="0"/>
                <w:numId w:val="45"/>
              </w:numPr>
              <w:rPr>
                <w:sz w:val="22"/>
                <w:szCs w:val="22"/>
              </w:rPr>
            </w:pPr>
            <w:r w:rsidRPr="00D97F9E">
              <w:rPr>
                <w:sz w:val="22"/>
                <w:szCs w:val="22"/>
              </w:rPr>
              <w:t>Salesperson in  Abu Dhabi Book Fair (2</w:t>
            </w:r>
            <w:r w:rsidR="004F651D">
              <w:rPr>
                <w:sz w:val="22"/>
                <w:szCs w:val="22"/>
              </w:rPr>
              <w:t>016,2017</w:t>
            </w:r>
            <w:r w:rsidRPr="00D97F9E">
              <w:rPr>
                <w:sz w:val="22"/>
                <w:szCs w:val="22"/>
              </w:rPr>
              <w:t>)</w:t>
            </w:r>
          </w:p>
          <w:p w14:paraId="7EB1249B" w14:textId="77777777" w:rsidR="00905178" w:rsidRPr="00D97F9E" w:rsidRDefault="00905178" w:rsidP="000777A9">
            <w:pPr>
              <w:pStyle w:val="ListParagraph"/>
              <w:numPr>
                <w:ilvl w:val="0"/>
                <w:numId w:val="45"/>
              </w:numPr>
              <w:rPr>
                <w:sz w:val="22"/>
                <w:szCs w:val="22"/>
              </w:rPr>
            </w:pPr>
            <w:r w:rsidRPr="00D97F9E">
              <w:rPr>
                <w:sz w:val="22"/>
                <w:szCs w:val="22"/>
              </w:rPr>
              <w:t>Receptionist in Emirates Islamic Bank(2016)</w:t>
            </w:r>
          </w:p>
          <w:p w14:paraId="6CD63A94" w14:textId="77777777" w:rsidR="00905178" w:rsidRPr="00D97F9E" w:rsidRDefault="00905178" w:rsidP="000777A9">
            <w:pPr>
              <w:pStyle w:val="ListParagraph"/>
              <w:numPr>
                <w:ilvl w:val="0"/>
                <w:numId w:val="45"/>
              </w:numPr>
              <w:rPr>
                <w:sz w:val="22"/>
                <w:szCs w:val="22"/>
              </w:rPr>
            </w:pPr>
            <w:r w:rsidRPr="00D97F9E">
              <w:rPr>
                <w:sz w:val="22"/>
                <w:szCs w:val="22"/>
              </w:rPr>
              <w:t xml:space="preserve">Organizer in charity programs, handy camp programs and summer camp programs by </w:t>
            </w:r>
            <w:proofErr w:type="spellStart"/>
            <w:r w:rsidRPr="00D97F9E">
              <w:rPr>
                <w:sz w:val="22"/>
                <w:szCs w:val="22"/>
              </w:rPr>
              <w:t>Takatof</w:t>
            </w:r>
            <w:proofErr w:type="spellEnd"/>
            <w:r w:rsidRPr="00D97F9E">
              <w:rPr>
                <w:sz w:val="22"/>
                <w:szCs w:val="22"/>
              </w:rPr>
              <w:t xml:space="preserve"> and Al </w:t>
            </w:r>
            <w:proofErr w:type="spellStart"/>
            <w:r w:rsidRPr="00D97F9E">
              <w:rPr>
                <w:sz w:val="22"/>
                <w:szCs w:val="22"/>
              </w:rPr>
              <w:t>Absher</w:t>
            </w:r>
            <w:proofErr w:type="spellEnd"/>
            <w:r w:rsidRPr="00D97F9E">
              <w:rPr>
                <w:sz w:val="22"/>
                <w:szCs w:val="22"/>
              </w:rPr>
              <w:t>(2016 - Present)</w:t>
            </w:r>
          </w:p>
          <w:p w14:paraId="71922BBC" w14:textId="77777777" w:rsidR="00905178" w:rsidRPr="00D97F9E" w:rsidRDefault="00905178" w:rsidP="000777A9">
            <w:pPr>
              <w:pStyle w:val="ListParagraph"/>
              <w:numPr>
                <w:ilvl w:val="0"/>
                <w:numId w:val="45"/>
              </w:numPr>
              <w:rPr>
                <w:sz w:val="22"/>
                <w:szCs w:val="22"/>
              </w:rPr>
            </w:pPr>
            <w:r w:rsidRPr="00D97F9E">
              <w:rPr>
                <w:sz w:val="22"/>
                <w:szCs w:val="22"/>
              </w:rPr>
              <w:t xml:space="preserve">Customer satisfaction survey for </w:t>
            </w:r>
            <w:proofErr w:type="spellStart"/>
            <w:r w:rsidRPr="00D97F9E">
              <w:rPr>
                <w:sz w:val="22"/>
                <w:szCs w:val="22"/>
              </w:rPr>
              <w:t>Takatof</w:t>
            </w:r>
            <w:proofErr w:type="spellEnd"/>
            <w:r w:rsidRPr="00D97F9E">
              <w:rPr>
                <w:sz w:val="22"/>
                <w:szCs w:val="22"/>
              </w:rPr>
              <w:t xml:space="preserve"> (2016)</w:t>
            </w:r>
          </w:p>
          <w:p w14:paraId="0FA4C1C3" w14:textId="77777777" w:rsidR="00905178" w:rsidRPr="00D97F9E" w:rsidRDefault="00905178" w:rsidP="000777A9">
            <w:pPr>
              <w:pStyle w:val="ListParagraph"/>
              <w:numPr>
                <w:ilvl w:val="0"/>
                <w:numId w:val="45"/>
              </w:numPr>
              <w:rPr>
                <w:sz w:val="22"/>
                <w:szCs w:val="22"/>
              </w:rPr>
            </w:pPr>
            <w:r w:rsidRPr="00D97F9E">
              <w:rPr>
                <w:sz w:val="22"/>
                <w:szCs w:val="22"/>
              </w:rPr>
              <w:t xml:space="preserve">Ushering in government schools &amp; colleges’ graduation, Government companies ceremonies  Islamic programs and stage plays.(2016 - Present) </w:t>
            </w:r>
          </w:p>
          <w:p w14:paraId="3EAA100F" w14:textId="77777777" w:rsidR="00905178" w:rsidRPr="00D97F9E" w:rsidRDefault="00905178" w:rsidP="000777A9">
            <w:pPr>
              <w:pStyle w:val="ListParagraph"/>
              <w:numPr>
                <w:ilvl w:val="0"/>
                <w:numId w:val="45"/>
              </w:numPr>
              <w:rPr>
                <w:sz w:val="22"/>
                <w:szCs w:val="22"/>
              </w:rPr>
            </w:pPr>
            <w:r w:rsidRPr="00D97F9E">
              <w:rPr>
                <w:sz w:val="22"/>
                <w:szCs w:val="22"/>
              </w:rPr>
              <w:t xml:space="preserve">Worked in campaigns in Blood donation, Awareness of the addressing system, Initiative In Arabic, Lets Read, Bus Donated to read, Ramadan programs, Caring Hospital Patients, </w:t>
            </w:r>
            <w:proofErr w:type="spellStart"/>
            <w:r w:rsidRPr="00D97F9E">
              <w:rPr>
                <w:sz w:val="22"/>
                <w:szCs w:val="22"/>
              </w:rPr>
              <w:t>Zayed</w:t>
            </w:r>
            <w:proofErr w:type="spellEnd"/>
            <w:r w:rsidRPr="00D97F9E">
              <w:rPr>
                <w:sz w:val="22"/>
                <w:szCs w:val="22"/>
              </w:rPr>
              <w:t xml:space="preserve"> Humanitarian Work Day, Ramadan </w:t>
            </w:r>
            <w:proofErr w:type="spellStart"/>
            <w:r w:rsidRPr="00D97F9E">
              <w:rPr>
                <w:sz w:val="22"/>
                <w:szCs w:val="22"/>
              </w:rPr>
              <w:t>Aman</w:t>
            </w:r>
            <w:proofErr w:type="spellEnd"/>
            <w:r w:rsidR="00E84658">
              <w:rPr>
                <w:sz w:val="22"/>
                <w:szCs w:val="22"/>
              </w:rPr>
              <w:t xml:space="preserve"> </w:t>
            </w:r>
            <w:r w:rsidRPr="00D97F9E">
              <w:rPr>
                <w:sz w:val="22"/>
                <w:szCs w:val="22"/>
              </w:rPr>
              <w:t>(2016 - Present)</w:t>
            </w:r>
          </w:p>
          <w:p w14:paraId="1D36EE76" w14:textId="77777777" w:rsidR="00905178" w:rsidRPr="00D97F9E" w:rsidRDefault="00905178" w:rsidP="000777A9">
            <w:pPr>
              <w:pStyle w:val="ListParagraph"/>
              <w:numPr>
                <w:ilvl w:val="0"/>
                <w:numId w:val="45"/>
              </w:numPr>
              <w:rPr>
                <w:sz w:val="22"/>
                <w:szCs w:val="22"/>
              </w:rPr>
            </w:pPr>
            <w:r w:rsidRPr="00D97F9E">
              <w:rPr>
                <w:sz w:val="22"/>
                <w:szCs w:val="22"/>
              </w:rPr>
              <w:t xml:space="preserve">Checking visitors tickets </w:t>
            </w:r>
            <w:r w:rsidR="004F651D">
              <w:rPr>
                <w:sz w:val="22"/>
                <w:szCs w:val="22"/>
              </w:rPr>
              <w:t xml:space="preserve">in Al </w:t>
            </w:r>
            <w:proofErr w:type="spellStart"/>
            <w:r w:rsidR="004F651D">
              <w:rPr>
                <w:sz w:val="22"/>
                <w:szCs w:val="22"/>
              </w:rPr>
              <w:t>Jazira</w:t>
            </w:r>
            <w:proofErr w:type="spellEnd"/>
            <w:r w:rsidR="004F651D">
              <w:rPr>
                <w:sz w:val="22"/>
                <w:szCs w:val="22"/>
              </w:rPr>
              <w:t xml:space="preserve"> Club(2016,2017</w:t>
            </w:r>
            <w:r w:rsidRPr="00D97F9E">
              <w:rPr>
                <w:sz w:val="22"/>
                <w:szCs w:val="22"/>
              </w:rPr>
              <w:t>)</w:t>
            </w:r>
          </w:p>
          <w:p w14:paraId="5F66E4A1" w14:textId="77777777" w:rsidR="00905178" w:rsidRPr="00D97F9E" w:rsidRDefault="00905178" w:rsidP="000777A9">
            <w:pPr>
              <w:pStyle w:val="ListParagraph"/>
              <w:numPr>
                <w:ilvl w:val="0"/>
                <w:numId w:val="45"/>
              </w:numPr>
              <w:rPr>
                <w:sz w:val="22"/>
                <w:szCs w:val="22"/>
              </w:rPr>
            </w:pPr>
            <w:r w:rsidRPr="00D97F9E">
              <w:rPr>
                <w:sz w:val="22"/>
                <w:szCs w:val="22"/>
              </w:rPr>
              <w:t>Welcoming visitors in Abu Dhabi Heritage Village program(2016)</w:t>
            </w:r>
          </w:p>
          <w:p w14:paraId="095DE46F" w14:textId="77777777" w:rsidR="00905178" w:rsidRPr="00D97F9E" w:rsidRDefault="00905178" w:rsidP="000777A9">
            <w:pPr>
              <w:pStyle w:val="ListParagraph"/>
              <w:numPr>
                <w:ilvl w:val="0"/>
                <w:numId w:val="45"/>
              </w:numPr>
              <w:rPr>
                <w:sz w:val="22"/>
                <w:szCs w:val="22"/>
              </w:rPr>
            </w:pPr>
            <w:r w:rsidRPr="00D97F9E">
              <w:rPr>
                <w:sz w:val="22"/>
                <w:szCs w:val="22"/>
              </w:rPr>
              <w:t xml:space="preserve">First Aid in the global race for hybrid electric cars(Organized by Al </w:t>
            </w:r>
            <w:proofErr w:type="spellStart"/>
            <w:r w:rsidRPr="00D97F9E">
              <w:rPr>
                <w:sz w:val="22"/>
                <w:szCs w:val="22"/>
              </w:rPr>
              <w:t>Forsan</w:t>
            </w:r>
            <w:proofErr w:type="spellEnd"/>
            <w:r w:rsidRPr="00D97F9E">
              <w:rPr>
                <w:sz w:val="22"/>
                <w:szCs w:val="22"/>
              </w:rPr>
              <w:t xml:space="preserve"> Club)(2016)</w:t>
            </w:r>
          </w:p>
          <w:p w14:paraId="72113809"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First Lego League(2016,2017) </w:t>
            </w:r>
          </w:p>
          <w:p w14:paraId="199F9693" w14:textId="77777777" w:rsidR="00905178" w:rsidRPr="00D97F9E" w:rsidRDefault="00905178" w:rsidP="000777A9">
            <w:pPr>
              <w:pStyle w:val="ListParagraph"/>
              <w:numPr>
                <w:ilvl w:val="0"/>
                <w:numId w:val="45"/>
              </w:numPr>
              <w:rPr>
                <w:sz w:val="22"/>
                <w:szCs w:val="22"/>
              </w:rPr>
            </w:pPr>
            <w:r w:rsidRPr="00D97F9E">
              <w:rPr>
                <w:sz w:val="22"/>
                <w:szCs w:val="22"/>
              </w:rPr>
              <w:t>Volunteered in National Treasure (Organized by Dubai chamber)(2016)</w:t>
            </w:r>
          </w:p>
          <w:p w14:paraId="1A604F0F"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w:t>
            </w:r>
            <w:r w:rsidR="00E84658" w:rsidRPr="00D97F9E">
              <w:rPr>
                <w:sz w:val="22"/>
                <w:szCs w:val="22"/>
              </w:rPr>
              <w:t>Mandala</w:t>
            </w:r>
            <w:r w:rsidRPr="00D97F9E">
              <w:rPr>
                <w:sz w:val="22"/>
                <w:szCs w:val="22"/>
              </w:rPr>
              <w:t xml:space="preserve"> Tennis Championship</w:t>
            </w:r>
            <w:r w:rsidR="00E84658">
              <w:rPr>
                <w:sz w:val="22"/>
                <w:szCs w:val="22"/>
              </w:rPr>
              <w:t xml:space="preserve"> as Information desk </w:t>
            </w:r>
            <w:r w:rsidRPr="00D97F9E">
              <w:rPr>
                <w:sz w:val="22"/>
                <w:szCs w:val="22"/>
              </w:rPr>
              <w:t>(2016)</w:t>
            </w:r>
          </w:p>
          <w:p w14:paraId="7BC5BB20"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31st in Downtown Dubai near </w:t>
            </w:r>
            <w:proofErr w:type="spellStart"/>
            <w:r w:rsidRPr="00D97F9E">
              <w:rPr>
                <w:sz w:val="22"/>
                <w:szCs w:val="22"/>
              </w:rPr>
              <w:t>Burj</w:t>
            </w:r>
            <w:proofErr w:type="spellEnd"/>
            <w:r w:rsidRPr="00D97F9E">
              <w:rPr>
                <w:sz w:val="22"/>
                <w:szCs w:val="22"/>
              </w:rPr>
              <w:t xml:space="preserve"> </w:t>
            </w:r>
            <w:proofErr w:type="spellStart"/>
            <w:r w:rsidRPr="00D97F9E">
              <w:rPr>
                <w:sz w:val="22"/>
                <w:szCs w:val="22"/>
              </w:rPr>
              <w:t>Kalifa</w:t>
            </w:r>
            <w:proofErr w:type="spellEnd"/>
            <w:r w:rsidRPr="00D97F9E">
              <w:rPr>
                <w:sz w:val="22"/>
                <w:szCs w:val="22"/>
              </w:rPr>
              <w:t xml:space="preserve">(Organized by EMAAR)(2016) </w:t>
            </w:r>
          </w:p>
          <w:p w14:paraId="6BA8C22B" w14:textId="77777777" w:rsidR="00905178" w:rsidRPr="00D97F9E" w:rsidRDefault="00905178" w:rsidP="000777A9">
            <w:pPr>
              <w:pStyle w:val="ListParagraph"/>
              <w:numPr>
                <w:ilvl w:val="0"/>
                <w:numId w:val="45"/>
              </w:numPr>
              <w:rPr>
                <w:sz w:val="22"/>
                <w:szCs w:val="22"/>
              </w:rPr>
            </w:pPr>
            <w:r w:rsidRPr="00D97F9E">
              <w:rPr>
                <w:sz w:val="22"/>
                <w:szCs w:val="22"/>
              </w:rPr>
              <w:lastRenderedPageBreak/>
              <w:t>Volunteered for Abu Dhabi Plan in Marina mall as promoter(2017)</w:t>
            </w:r>
          </w:p>
          <w:p w14:paraId="442DDC17" w14:textId="7239C5CE" w:rsidR="00905178" w:rsidRPr="00D97F9E" w:rsidRDefault="00905178" w:rsidP="000777A9">
            <w:pPr>
              <w:pStyle w:val="ListParagraph"/>
              <w:numPr>
                <w:ilvl w:val="0"/>
                <w:numId w:val="45"/>
              </w:numPr>
              <w:rPr>
                <w:sz w:val="22"/>
                <w:szCs w:val="22"/>
              </w:rPr>
            </w:pPr>
            <w:r w:rsidRPr="00D97F9E">
              <w:rPr>
                <w:sz w:val="22"/>
                <w:szCs w:val="22"/>
              </w:rPr>
              <w:t>Volunteered in HSBC Abu Dhabi Golf Club as marshal(2017</w:t>
            </w:r>
            <w:r w:rsidR="00AB37B8">
              <w:rPr>
                <w:sz w:val="22"/>
                <w:szCs w:val="22"/>
              </w:rPr>
              <w:t>,2019</w:t>
            </w:r>
            <w:r w:rsidRPr="00D97F9E">
              <w:rPr>
                <w:sz w:val="22"/>
                <w:szCs w:val="22"/>
              </w:rPr>
              <w:t>)</w:t>
            </w:r>
          </w:p>
          <w:p w14:paraId="2E612A8F"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ADCB  </w:t>
            </w:r>
            <w:proofErr w:type="spellStart"/>
            <w:r w:rsidRPr="00D97F9E">
              <w:rPr>
                <w:sz w:val="22"/>
                <w:szCs w:val="22"/>
              </w:rPr>
              <w:t>Zayed</w:t>
            </w:r>
            <w:proofErr w:type="spellEnd"/>
            <w:r w:rsidRPr="00D97F9E">
              <w:rPr>
                <w:sz w:val="22"/>
                <w:szCs w:val="22"/>
              </w:rPr>
              <w:t xml:space="preserve"> Sports City 5&amp;10k Run- Race 2&amp;3 as marshal(2017)</w:t>
            </w:r>
          </w:p>
          <w:p w14:paraId="60AA7F5F" w14:textId="77777777" w:rsidR="00905178" w:rsidRPr="00D97F9E" w:rsidRDefault="00905178" w:rsidP="000777A9">
            <w:pPr>
              <w:pStyle w:val="ListParagraph"/>
              <w:numPr>
                <w:ilvl w:val="0"/>
                <w:numId w:val="45"/>
              </w:numPr>
              <w:rPr>
                <w:sz w:val="22"/>
                <w:szCs w:val="22"/>
              </w:rPr>
            </w:pPr>
            <w:r w:rsidRPr="00D97F9E">
              <w:rPr>
                <w:sz w:val="22"/>
                <w:szCs w:val="22"/>
              </w:rPr>
              <w:t>Volunteered for Abu Dhabi Pet Festival as Promoter(2017)</w:t>
            </w:r>
          </w:p>
          <w:p w14:paraId="07E54E09"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Sheikh Sultan Bin </w:t>
            </w:r>
            <w:proofErr w:type="spellStart"/>
            <w:r w:rsidRPr="00D97F9E">
              <w:rPr>
                <w:sz w:val="22"/>
                <w:szCs w:val="22"/>
              </w:rPr>
              <w:t>Zayed</w:t>
            </w:r>
            <w:proofErr w:type="spellEnd"/>
            <w:r w:rsidRPr="00D97F9E">
              <w:rPr>
                <w:sz w:val="22"/>
                <w:szCs w:val="22"/>
              </w:rPr>
              <w:t xml:space="preserve"> Al </w:t>
            </w:r>
            <w:proofErr w:type="spellStart"/>
            <w:r w:rsidRPr="00D97F9E">
              <w:rPr>
                <w:sz w:val="22"/>
                <w:szCs w:val="22"/>
              </w:rPr>
              <w:t>Nahyan</w:t>
            </w:r>
            <w:proofErr w:type="spellEnd"/>
            <w:r w:rsidRPr="00D97F9E">
              <w:rPr>
                <w:sz w:val="22"/>
                <w:szCs w:val="22"/>
              </w:rPr>
              <w:t xml:space="preserve"> Heritage Festival(2017)</w:t>
            </w:r>
          </w:p>
          <w:p w14:paraId="02EF5FAD" w14:textId="77777777" w:rsidR="00905178" w:rsidRPr="00D97F9E" w:rsidRDefault="00905178" w:rsidP="000777A9">
            <w:pPr>
              <w:pStyle w:val="ListParagraph"/>
              <w:numPr>
                <w:ilvl w:val="0"/>
                <w:numId w:val="45"/>
              </w:numPr>
              <w:rPr>
                <w:sz w:val="22"/>
                <w:szCs w:val="22"/>
              </w:rPr>
            </w:pPr>
            <w:r w:rsidRPr="00D97F9E">
              <w:rPr>
                <w:sz w:val="22"/>
                <w:szCs w:val="22"/>
              </w:rPr>
              <w:t>Volunteered in Abu Dhabi Spartan Race (XDUBAI)(2017)</w:t>
            </w:r>
          </w:p>
          <w:p w14:paraId="3436305D" w14:textId="77777777" w:rsidR="00905178" w:rsidRPr="00D97F9E" w:rsidRDefault="00905178" w:rsidP="000777A9">
            <w:pPr>
              <w:pStyle w:val="ListParagraph"/>
              <w:numPr>
                <w:ilvl w:val="0"/>
                <w:numId w:val="45"/>
              </w:numPr>
              <w:rPr>
                <w:sz w:val="22"/>
                <w:szCs w:val="22"/>
              </w:rPr>
            </w:pPr>
            <w:r w:rsidRPr="00D97F9E">
              <w:rPr>
                <w:sz w:val="22"/>
                <w:szCs w:val="22"/>
              </w:rPr>
              <w:t>Volunteered in Electric Run as Waiver (2017)</w:t>
            </w:r>
          </w:p>
          <w:p w14:paraId="1DEA2254" w14:textId="77777777" w:rsidR="00905178" w:rsidRPr="00D97F9E" w:rsidRDefault="00905178" w:rsidP="000777A9">
            <w:pPr>
              <w:pStyle w:val="ListParagraph"/>
              <w:numPr>
                <w:ilvl w:val="0"/>
                <w:numId w:val="45"/>
              </w:numPr>
              <w:rPr>
                <w:sz w:val="22"/>
                <w:szCs w:val="22"/>
              </w:rPr>
            </w:pPr>
            <w:r w:rsidRPr="00D97F9E">
              <w:rPr>
                <w:sz w:val="22"/>
                <w:szCs w:val="22"/>
              </w:rPr>
              <w:t>Volunteered in Gulf Food Exhibition under Dubai Police as introduction the Dubai Police App(2017)</w:t>
            </w:r>
          </w:p>
          <w:p w14:paraId="3A33A005" w14:textId="77777777" w:rsidR="00905178" w:rsidRPr="00D97F9E" w:rsidRDefault="00905178" w:rsidP="000777A9">
            <w:pPr>
              <w:pStyle w:val="ListParagraph"/>
              <w:numPr>
                <w:ilvl w:val="0"/>
                <w:numId w:val="45"/>
              </w:numPr>
              <w:rPr>
                <w:sz w:val="22"/>
                <w:szCs w:val="22"/>
              </w:rPr>
            </w:pPr>
            <w:r w:rsidRPr="00D97F9E">
              <w:rPr>
                <w:sz w:val="22"/>
                <w:szCs w:val="22"/>
              </w:rPr>
              <w:t>Volunteered in Health and Fitness walk as Emergency Responder(2017)</w:t>
            </w:r>
          </w:p>
          <w:p w14:paraId="698EBFCC"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Sheikh </w:t>
            </w:r>
            <w:proofErr w:type="spellStart"/>
            <w:r w:rsidRPr="00D97F9E">
              <w:rPr>
                <w:sz w:val="22"/>
                <w:szCs w:val="22"/>
              </w:rPr>
              <w:t>Zayed</w:t>
            </w:r>
            <w:proofErr w:type="spellEnd"/>
            <w:r w:rsidRPr="00D97F9E">
              <w:rPr>
                <w:sz w:val="22"/>
                <w:szCs w:val="22"/>
              </w:rPr>
              <w:t xml:space="preserve"> Bin Sultan Heritage Festival(2017)</w:t>
            </w:r>
          </w:p>
          <w:p w14:paraId="2460E91A" w14:textId="77777777" w:rsidR="00905178" w:rsidRPr="00D97F9E" w:rsidRDefault="00905178" w:rsidP="000777A9">
            <w:pPr>
              <w:pStyle w:val="ListParagraph"/>
              <w:numPr>
                <w:ilvl w:val="0"/>
                <w:numId w:val="45"/>
              </w:numPr>
              <w:rPr>
                <w:sz w:val="22"/>
                <w:szCs w:val="22"/>
              </w:rPr>
            </w:pPr>
            <w:r w:rsidRPr="00D97F9E">
              <w:rPr>
                <w:sz w:val="22"/>
                <w:szCs w:val="22"/>
              </w:rPr>
              <w:t>Volunteered in Abu Dhabi Sustainable Business Leadership as Registration(2017)</w:t>
            </w:r>
          </w:p>
          <w:p w14:paraId="34DB44D1" w14:textId="77777777" w:rsidR="00905178" w:rsidRPr="00D97F9E" w:rsidRDefault="00905178" w:rsidP="000777A9">
            <w:pPr>
              <w:pStyle w:val="ListParagraph"/>
              <w:numPr>
                <w:ilvl w:val="0"/>
                <w:numId w:val="45"/>
              </w:numPr>
              <w:rPr>
                <w:sz w:val="22"/>
                <w:szCs w:val="22"/>
              </w:rPr>
            </w:pPr>
            <w:r w:rsidRPr="00D97F9E">
              <w:rPr>
                <w:sz w:val="22"/>
                <w:szCs w:val="22"/>
              </w:rPr>
              <w:t>Volunteered in ITU World Triathlon Abu Dhabi as Marshal for the participant(2017)</w:t>
            </w:r>
          </w:p>
          <w:p w14:paraId="5AEBCC82"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Sheikh Sultan Bin </w:t>
            </w:r>
            <w:proofErr w:type="spellStart"/>
            <w:r w:rsidRPr="00D97F9E">
              <w:rPr>
                <w:sz w:val="22"/>
                <w:szCs w:val="22"/>
              </w:rPr>
              <w:t>Zayed</w:t>
            </w:r>
            <w:proofErr w:type="spellEnd"/>
            <w:r w:rsidRPr="00D97F9E">
              <w:rPr>
                <w:sz w:val="22"/>
                <w:szCs w:val="22"/>
              </w:rPr>
              <w:t xml:space="preserve"> Al Nahyan11</w:t>
            </w:r>
            <w:r w:rsidRPr="00D97F9E">
              <w:rPr>
                <w:sz w:val="22"/>
                <w:szCs w:val="22"/>
                <w:vertAlign w:val="superscript"/>
              </w:rPr>
              <w:t>th</w:t>
            </w:r>
            <w:r w:rsidRPr="00D97F9E">
              <w:rPr>
                <w:sz w:val="22"/>
                <w:szCs w:val="22"/>
              </w:rPr>
              <w:t xml:space="preserve"> International Endurance Festival(2017)</w:t>
            </w:r>
          </w:p>
          <w:p w14:paraId="2311751D" w14:textId="77777777" w:rsidR="00905178" w:rsidRPr="00D97F9E" w:rsidRDefault="00905178" w:rsidP="000777A9">
            <w:pPr>
              <w:pStyle w:val="ListParagraph"/>
              <w:numPr>
                <w:ilvl w:val="0"/>
                <w:numId w:val="45"/>
              </w:numPr>
              <w:rPr>
                <w:sz w:val="22"/>
                <w:szCs w:val="22"/>
              </w:rPr>
            </w:pPr>
            <w:r w:rsidRPr="00D97F9E">
              <w:rPr>
                <w:sz w:val="22"/>
                <w:szCs w:val="22"/>
              </w:rPr>
              <w:t>Volunteered in Abu Dhabi Du Football Championship As Assistant for the referee(2017)</w:t>
            </w:r>
          </w:p>
          <w:p w14:paraId="6FC6A3DD" w14:textId="77777777" w:rsidR="00905178" w:rsidRPr="00D97F9E" w:rsidRDefault="00905178" w:rsidP="000777A9">
            <w:pPr>
              <w:pStyle w:val="ListParagraph"/>
              <w:numPr>
                <w:ilvl w:val="0"/>
                <w:numId w:val="45"/>
              </w:numPr>
              <w:rPr>
                <w:sz w:val="22"/>
                <w:szCs w:val="22"/>
              </w:rPr>
            </w:pPr>
            <w:r w:rsidRPr="00D97F9E">
              <w:rPr>
                <w:sz w:val="22"/>
                <w:szCs w:val="22"/>
              </w:rPr>
              <w:t>Volunteered for Abu Dhabi Tour as Marshal (Abu Dhabi Sports Council)(2017)</w:t>
            </w:r>
          </w:p>
          <w:p w14:paraId="32893652"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Mohamed Bin </w:t>
            </w:r>
            <w:proofErr w:type="spellStart"/>
            <w:r w:rsidRPr="00D97F9E">
              <w:rPr>
                <w:sz w:val="22"/>
                <w:szCs w:val="22"/>
              </w:rPr>
              <w:t>Zayed</w:t>
            </w:r>
            <w:proofErr w:type="spellEnd"/>
            <w:r w:rsidRPr="00D97F9E">
              <w:rPr>
                <w:sz w:val="22"/>
                <w:szCs w:val="22"/>
              </w:rPr>
              <w:t xml:space="preserve"> For Future Generation as Guiding(2017)</w:t>
            </w:r>
          </w:p>
          <w:p w14:paraId="54F5A3F5" w14:textId="77777777" w:rsidR="00905178" w:rsidRPr="00D97F9E" w:rsidRDefault="00905178" w:rsidP="000777A9">
            <w:pPr>
              <w:pStyle w:val="ListParagraph"/>
              <w:numPr>
                <w:ilvl w:val="0"/>
                <w:numId w:val="45"/>
              </w:numPr>
              <w:rPr>
                <w:sz w:val="22"/>
                <w:szCs w:val="22"/>
              </w:rPr>
            </w:pPr>
            <w:r w:rsidRPr="00D97F9E">
              <w:rPr>
                <w:sz w:val="22"/>
                <w:szCs w:val="22"/>
              </w:rPr>
              <w:t>Volunteered in Health and Fitness Exhibition as Exhibitor(2017)</w:t>
            </w:r>
          </w:p>
          <w:p w14:paraId="6E9FC25F" w14:textId="77777777" w:rsidR="00905178" w:rsidRPr="00D97F9E" w:rsidRDefault="00905178" w:rsidP="000777A9">
            <w:pPr>
              <w:pStyle w:val="ListParagraph"/>
              <w:numPr>
                <w:ilvl w:val="0"/>
                <w:numId w:val="45"/>
              </w:numPr>
              <w:rPr>
                <w:sz w:val="22"/>
                <w:szCs w:val="22"/>
              </w:rPr>
            </w:pPr>
            <w:r w:rsidRPr="00D97F9E">
              <w:rPr>
                <w:sz w:val="22"/>
                <w:szCs w:val="22"/>
              </w:rPr>
              <w:t>Volunteered in Abu Dhabi Recycle Festival as mascots (2017)</w:t>
            </w:r>
          </w:p>
          <w:p w14:paraId="01F0A496"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Mohamed Bin </w:t>
            </w:r>
            <w:proofErr w:type="spellStart"/>
            <w:r w:rsidRPr="00D97F9E">
              <w:rPr>
                <w:sz w:val="22"/>
                <w:szCs w:val="22"/>
              </w:rPr>
              <w:t>Zayed</w:t>
            </w:r>
            <w:proofErr w:type="spellEnd"/>
            <w:r w:rsidRPr="00D97F9E">
              <w:rPr>
                <w:sz w:val="22"/>
                <w:szCs w:val="22"/>
              </w:rPr>
              <w:t xml:space="preserve"> International Robotics Challenges as Organizer(2017)</w:t>
            </w:r>
          </w:p>
          <w:p w14:paraId="07E6BB87"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5 Star </w:t>
            </w:r>
            <w:proofErr w:type="spellStart"/>
            <w:r w:rsidRPr="00D97F9E">
              <w:rPr>
                <w:sz w:val="22"/>
                <w:szCs w:val="22"/>
              </w:rPr>
              <w:t>Aquathon</w:t>
            </w:r>
            <w:proofErr w:type="spellEnd"/>
            <w:r w:rsidRPr="00D97F9E">
              <w:rPr>
                <w:sz w:val="22"/>
                <w:szCs w:val="22"/>
              </w:rPr>
              <w:t xml:space="preserve"> Race-3 as Marshal(2017)</w:t>
            </w:r>
          </w:p>
          <w:p w14:paraId="39B4E3E4"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w:t>
            </w:r>
            <w:r w:rsidR="00E84658" w:rsidRPr="00D97F9E">
              <w:rPr>
                <w:sz w:val="22"/>
                <w:szCs w:val="22"/>
              </w:rPr>
              <w:t>Ministry</w:t>
            </w:r>
            <w:r w:rsidRPr="00D97F9E">
              <w:rPr>
                <w:sz w:val="22"/>
                <w:szCs w:val="22"/>
              </w:rPr>
              <w:t xml:space="preserve"> of Culture and Knowledge Development in National Theatre(Abu Dhabi)as Ushering(2017)</w:t>
            </w:r>
          </w:p>
          <w:p w14:paraId="6B9774FD"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w:t>
            </w:r>
            <w:proofErr w:type="spellStart"/>
            <w:r w:rsidRPr="00D97F9E">
              <w:rPr>
                <w:sz w:val="22"/>
                <w:szCs w:val="22"/>
              </w:rPr>
              <w:t>Mafraq</w:t>
            </w:r>
            <w:proofErr w:type="spellEnd"/>
            <w:r w:rsidRPr="00D97F9E">
              <w:rPr>
                <w:sz w:val="22"/>
                <w:szCs w:val="22"/>
              </w:rPr>
              <w:t xml:space="preserve"> Hospital (The International Day Of Happiness)as Organizer(2017)</w:t>
            </w:r>
          </w:p>
          <w:p w14:paraId="2C6FF04B" w14:textId="77777777" w:rsidR="00905178" w:rsidRPr="00D97F9E" w:rsidRDefault="00905178" w:rsidP="000777A9">
            <w:pPr>
              <w:pStyle w:val="ListParagraph"/>
              <w:numPr>
                <w:ilvl w:val="0"/>
                <w:numId w:val="45"/>
              </w:numPr>
              <w:rPr>
                <w:sz w:val="22"/>
                <w:szCs w:val="22"/>
              </w:rPr>
            </w:pPr>
            <w:r w:rsidRPr="00D97F9E">
              <w:rPr>
                <w:sz w:val="22"/>
                <w:szCs w:val="22"/>
              </w:rPr>
              <w:t>Volunteered in the Mother Of The Nation as(ambassador, survey)(2017)</w:t>
            </w:r>
          </w:p>
          <w:p w14:paraId="5D6233C1" w14:textId="77777777" w:rsidR="00905178" w:rsidRPr="00D97F9E" w:rsidRDefault="00905178" w:rsidP="000777A9">
            <w:pPr>
              <w:pStyle w:val="ListParagraph"/>
              <w:numPr>
                <w:ilvl w:val="0"/>
                <w:numId w:val="45"/>
              </w:numPr>
              <w:rPr>
                <w:sz w:val="22"/>
                <w:szCs w:val="22"/>
              </w:rPr>
            </w:pPr>
            <w:r w:rsidRPr="00D97F9E">
              <w:rPr>
                <w:sz w:val="22"/>
                <w:szCs w:val="22"/>
              </w:rPr>
              <w:t>Volunteered For 4</w:t>
            </w:r>
            <w:r w:rsidRPr="00D97F9E">
              <w:rPr>
                <w:sz w:val="22"/>
                <w:szCs w:val="22"/>
                <w:vertAlign w:val="superscript"/>
              </w:rPr>
              <w:t>th</w:t>
            </w:r>
            <w:r w:rsidRPr="00D97F9E">
              <w:rPr>
                <w:sz w:val="22"/>
                <w:szCs w:val="22"/>
              </w:rPr>
              <w:t xml:space="preserve"> Eco Club Summit Under A.D Environment Agency (2017)</w:t>
            </w:r>
          </w:p>
          <w:p w14:paraId="1B684A08"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Football Match For U.A.E Futsal </w:t>
            </w:r>
            <w:proofErr w:type="spellStart"/>
            <w:r w:rsidRPr="00D97F9E">
              <w:rPr>
                <w:sz w:val="22"/>
                <w:szCs w:val="22"/>
              </w:rPr>
              <w:t>Exco</w:t>
            </w:r>
            <w:proofErr w:type="spellEnd"/>
            <w:r w:rsidRPr="00D97F9E">
              <w:rPr>
                <w:sz w:val="22"/>
                <w:szCs w:val="22"/>
              </w:rPr>
              <w:t xml:space="preserve"> as (Ushering)(2017)</w:t>
            </w:r>
          </w:p>
          <w:p w14:paraId="0AECE35C"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Charity Book Sale for </w:t>
            </w:r>
            <w:proofErr w:type="spellStart"/>
            <w:r w:rsidRPr="00D97F9E">
              <w:rPr>
                <w:sz w:val="22"/>
                <w:szCs w:val="22"/>
              </w:rPr>
              <w:t>Wanna</w:t>
            </w:r>
            <w:proofErr w:type="spellEnd"/>
            <w:r w:rsidRPr="00D97F9E">
              <w:rPr>
                <w:sz w:val="22"/>
                <w:szCs w:val="22"/>
              </w:rPr>
              <w:t xml:space="preserve"> Read(2017)</w:t>
            </w:r>
          </w:p>
          <w:p w14:paraId="3CDAFAB7" w14:textId="77777777" w:rsidR="00905178" w:rsidRPr="00D97F9E" w:rsidRDefault="00905178" w:rsidP="000777A9">
            <w:pPr>
              <w:pStyle w:val="ListParagraph"/>
              <w:numPr>
                <w:ilvl w:val="0"/>
                <w:numId w:val="45"/>
              </w:numPr>
              <w:rPr>
                <w:sz w:val="22"/>
                <w:szCs w:val="22"/>
              </w:rPr>
            </w:pPr>
            <w:r w:rsidRPr="00D97F9E">
              <w:rPr>
                <w:sz w:val="22"/>
                <w:szCs w:val="22"/>
              </w:rPr>
              <w:t>Volunteered in the Braille Reading Project as welcoming people(2017)</w:t>
            </w:r>
          </w:p>
          <w:p w14:paraId="37D12475" w14:textId="77777777" w:rsidR="00905178" w:rsidRPr="00D97F9E" w:rsidRDefault="00905178" w:rsidP="000777A9">
            <w:pPr>
              <w:pStyle w:val="ListParagraph"/>
              <w:numPr>
                <w:ilvl w:val="0"/>
                <w:numId w:val="45"/>
              </w:numPr>
              <w:rPr>
                <w:sz w:val="22"/>
                <w:szCs w:val="22"/>
              </w:rPr>
            </w:pPr>
            <w:r w:rsidRPr="00D97F9E">
              <w:rPr>
                <w:sz w:val="22"/>
                <w:szCs w:val="22"/>
              </w:rPr>
              <w:t>Volunteered in Abu Dhabi Urban Planning Council as Exhibitor in Cityscape Exhibition(2017)</w:t>
            </w:r>
          </w:p>
          <w:p w14:paraId="6D707E82" w14:textId="77777777" w:rsidR="00905178" w:rsidRPr="00D97F9E" w:rsidRDefault="00905178" w:rsidP="000777A9">
            <w:pPr>
              <w:pStyle w:val="ListParagraph"/>
              <w:numPr>
                <w:ilvl w:val="0"/>
                <w:numId w:val="45"/>
              </w:numPr>
              <w:rPr>
                <w:sz w:val="22"/>
                <w:szCs w:val="22"/>
              </w:rPr>
            </w:pPr>
            <w:r w:rsidRPr="00D97F9E">
              <w:rPr>
                <w:sz w:val="22"/>
                <w:szCs w:val="22"/>
              </w:rPr>
              <w:t>Volunteered in Annual Autism Family Picnic as Organizer(2017)</w:t>
            </w:r>
          </w:p>
          <w:p w14:paraId="0FB2318C"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as Exhibitor in </w:t>
            </w:r>
            <w:proofErr w:type="spellStart"/>
            <w:r w:rsidRPr="00D97F9E">
              <w:rPr>
                <w:sz w:val="22"/>
                <w:szCs w:val="22"/>
              </w:rPr>
              <w:t>Kitab</w:t>
            </w:r>
            <w:proofErr w:type="spellEnd"/>
            <w:r w:rsidRPr="00D97F9E">
              <w:rPr>
                <w:sz w:val="22"/>
                <w:szCs w:val="22"/>
              </w:rPr>
              <w:t xml:space="preserve"> Publication as </w:t>
            </w:r>
            <w:r w:rsidR="00E84658" w:rsidRPr="00D97F9E">
              <w:rPr>
                <w:sz w:val="22"/>
                <w:szCs w:val="22"/>
              </w:rPr>
              <w:t>Exhibitor</w:t>
            </w:r>
            <w:r w:rsidRPr="00D97F9E">
              <w:rPr>
                <w:sz w:val="22"/>
                <w:szCs w:val="22"/>
              </w:rPr>
              <w:t xml:space="preserve">  For Abu Dhabi International Book Fair(2017)</w:t>
            </w:r>
          </w:p>
          <w:p w14:paraId="42238620"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w:t>
            </w:r>
            <w:proofErr w:type="spellStart"/>
            <w:r w:rsidRPr="00D97F9E">
              <w:rPr>
                <w:sz w:val="22"/>
                <w:szCs w:val="22"/>
              </w:rPr>
              <w:t>Wanna</w:t>
            </w:r>
            <w:proofErr w:type="spellEnd"/>
            <w:r w:rsidRPr="00D97F9E">
              <w:rPr>
                <w:sz w:val="22"/>
                <w:szCs w:val="22"/>
              </w:rPr>
              <w:t xml:space="preserve"> Read in Abu Dhabi International Book Fair(2017)</w:t>
            </w:r>
          </w:p>
          <w:p w14:paraId="67DD514A" w14:textId="77777777" w:rsidR="00905178" w:rsidRPr="00D97F9E" w:rsidRDefault="00905178" w:rsidP="000777A9">
            <w:pPr>
              <w:pStyle w:val="ListParagraph"/>
              <w:numPr>
                <w:ilvl w:val="0"/>
                <w:numId w:val="45"/>
              </w:numPr>
              <w:rPr>
                <w:sz w:val="22"/>
                <w:szCs w:val="22"/>
              </w:rPr>
            </w:pPr>
            <w:r w:rsidRPr="00D97F9E">
              <w:rPr>
                <w:sz w:val="22"/>
                <w:szCs w:val="22"/>
              </w:rPr>
              <w:lastRenderedPageBreak/>
              <w:t>Volunteered For 41th Anniversary for armed force unification as organizer(2017</w:t>
            </w:r>
            <w:r w:rsidR="004F651D">
              <w:rPr>
                <w:sz w:val="22"/>
                <w:szCs w:val="22"/>
              </w:rPr>
              <w:t>,2018</w:t>
            </w:r>
            <w:r w:rsidRPr="00D97F9E">
              <w:rPr>
                <w:sz w:val="22"/>
                <w:szCs w:val="22"/>
              </w:rPr>
              <w:t>)</w:t>
            </w:r>
          </w:p>
          <w:p w14:paraId="308471A7"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reading Pioneer Project with school kids for </w:t>
            </w:r>
            <w:proofErr w:type="spellStart"/>
            <w:r w:rsidRPr="00D97F9E">
              <w:rPr>
                <w:sz w:val="22"/>
                <w:szCs w:val="22"/>
              </w:rPr>
              <w:t>Takatof</w:t>
            </w:r>
            <w:proofErr w:type="spellEnd"/>
            <w:r w:rsidRPr="00D97F9E">
              <w:rPr>
                <w:sz w:val="22"/>
                <w:szCs w:val="22"/>
              </w:rPr>
              <w:t>(2017)</w:t>
            </w:r>
          </w:p>
          <w:p w14:paraId="6408F17A"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w:t>
            </w:r>
            <w:proofErr w:type="spellStart"/>
            <w:r w:rsidRPr="00D97F9E">
              <w:rPr>
                <w:sz w:val="22"/>
                <w:szCs w:val="22"/>
              </w:rPr>
              <w:t>Mafraq</w:t>
            </w:r>
            <w:proofErr w:type="spellEnd"/>
            <w:r w:rsidRPr="00D97F9E">
              <w:rPr>
                <w:sz w:val="22"/>
                <w:szCs w:val="22"/>
              </w:rPr>
              <w:t xml:space="preserve"> Hospital with children plus wearing the </w:t>
            </w:r>
            <w:r w:rsidR="00E84658" w:rsidRPr="00D97F9E">
              <w:rPr>
                <w:sz w:val="22"/>
                <w:szCs w:val="22"/>
              </w:rPr>
              <w:t>mascots</w:t>
            </w:r>
            <w:r w:rsidRPr="00D97F9E">
              <w:rPr>
                <w:sz w:val="22"/>
                <w:szCs w:val="22"/>
              </w:rPr>
              <w:t xml:space="preserve"> for </w:t>
            </w:r>
            <w:proofErr w:type="spellStart"/>
            <w:r w:rsidRPr="00D97F9E">
              <w:rPr>
                <w:sz w:val="22"/>
                <w:szCs w:val="22"/>
              </w:rPr>
              <w:t>Takatof</w:t>
            </w:r>
            <w:proofErr w:type="spellEnd"/>
            <w:r w:rsidRPr="00D97F9E">
              <w:rPr>
                <w:sz w:val="22"/>
                <w:szCs w:val="22"/>
              </w:rPr>
              <w:t>(2017)</w:t>
            </w:r>
          </w:p>
          <w:p w14:paraId="4624BF0B" w14:textId="77777777" w:rsidR="00905178" w:rsidRPr="00D97F9E" w:rsidRDefault="00905178" w:rsidP="000777A9">
            <w:pPr>
              <w:pStyle w:val="ListParagraph"/>
              <w:numPr>
                <w:ilvl w:val="0"/>
                <w:numId w:val="45"/>
              </w:numPr>
              <w:rPr>
                <w:sz w:val="22"/>
                <w:szCs w:val="22"/>
              </w:rPr>
            </w:pPr>
            <w:r w:rsidRPr="00D97F9E">
              <w:rPr>
                <w:sz w:val="22"/>
                <w:szCs w:val="22"/>
              </w:rPr>
              <w:t>Volunteered for Selling The tickets for Ramadan Fair for Make A Wish Foundation(2017)</w:t>
            </w:r>
          </w:p>
          <w:p w14:paraId="0AC1EE27" w14:textId="77777777" w:rsidR="00905178" w:rsidRPr="00D97F9E" w:rsidRDefault="00905178" w:rsidP="000777A9">
            <w:pPr>
              <w:pStyle w:val="ListParagraph"/>
              <w:numPr>
                <w:ilvl w:val="0"/>
                <w:numId w:val="45"/>
              </w:numPr>
              <w:rPr>
                <w:sz w:val="22"/>
                <w:szCs w:val="22"/>
              </w:rPr>
            </w:pPr>
            <w:r w:rsidRPr="00D97F9E">
              <w:rPr>
                <w:sz w:val="22"/>
                <w:szCs w:val="22"/>
              </w:rPr>
              <w:t>Volunteered for Union Center For Disabled People Ceremony As Organizer(2017)</w:t>
            </w:r>
          </w:p>
          <w:p w14:paraId="4CDA09E3"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cleaning the beach for </w:t>
            </w:r>
            <w:proofErr w:type="spellStart"/>
            <w:r w:rsidRPr="00D97F9E">
              <w:rPr>
                <w:sz w:val="22"/>
                <w:szCs w:val="22"/>
              </w:rPr>
              <w:t>Sanid</w:t>
            </w:r>
            <w:proofErr w:type="spellEnd"/>
            <w:r w:rsidRPr="00D97F9E">
              <w:rPr>
                <w:sz w:val="22"/>
                <w:szCs w:val="22"/>
              </w:rPr>
              <w:t>(2017)</w:t>
            </w:r>
          </w:p>
          <w:p w14:paraId="63BA1A63"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Al </w:t>
            </w:r>
            <w:proofErr w:type="spellStart"/>
            <w:r w:rsidRPr="00D97F9E">
              <w:rPr>
                <w:sz w:val="22"/>
                <w:szCs w:val="22"/>
              </w:rPr>
              <w:t>Nahda</w:t>
            </w:r>
            <w:proofErr w:type="spellEnd"/>
            <w:r w:rsidRPr="00D97F9E">
              <w:rPr>
                <w:sz w:val="22"/>
                <w:szCs w:val="22"/>
              </w:rPr>
              <w:t xml:space="preserve"> Private School Graduation Ceremony as Organizer(2017)</w:t>
            </w:r>
          </w:p>
          <w:p w14:paraId="75932865" w14:textId="77777777" w:rsidR="00905178" w:rsidRPr="00D97F9E" w:rsidRDefault="00905178" w:rsidP="000777A9">
            <w:pPr>
              <w:pStyle w:val="ListParagraph"/>
              <w:numPr>
                <w:ilvl w:val="0"/>
                <w:numId w:val="45"/>
              </w:numPr>
              <w:rPr>
                <w:sz w:val="22"/>
                <w:szCs w:val="22"/>
              </w:rPr>
            </w:pPr>
            <w:r w:rsidRPr="00D97F9E">
              <w:rPr>
                <w:sz w:val="22"/>
                <w:szCs w:val="22"/>
              </w:rPr>
              <w:t>Volunteered for Celebration of Labor’s Day for  Emirates Red Crescent(2017)</w:t>
            </w:r>
          </w:p>
          <w:p w14:paraId="2981A221"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Fundraising Event in Al </w:t>
            </w:r>
            <w:proofErr w:type="spellStart"/>
            <w:r w:rsidRPr="00D97F9E">
              <w:rPr>
                <w:sz w:val="22"/>
                <w:szCs w:val="22"/>
              </w:rPr>
              <w:t>Kalidya</w:t>
            </w:r>
            <w:proofErr w:type="spellEnd"/>
            <w:r w:rsidRPr="00D97F9E">
              <w:rPr>
                <w:sz w:val="22"/>
                <w:szCs w:val="22"/>
              </w:rPr>
              <w:t xml:space="preserve"> Mall For Make A Wish Foundation(2017)</w:t>
            </w:r>
          </w:p>
          <w:p w14:paraId="6D359424"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w:t>
            </w:r>
            <w:proofErr w:type="spellStart"/>
            <w:r w:rsidRPr="00D97F9E">
              <w:rPr>
                <w:sz w:val="22"/>
                <w:szCs w:val="22"/>
              </w:rPr>
              <w:t>Kalifa</w:t>
            </w:r>
            <w:proofErr w:type="spellEnd"/>
            <w:r w:rsidRPr="00D97F9E">
              <w:rPr>
                <w:sz w:val="22"/>
                <w:szCs w:val="22"/>
              </w:rPr>
              <w:t xml:space="preserve"> bin </w:t>
            </w:r>
            <w:proofErr w:type="spellStart"/>
            <w:r w:rsidRPr="00D97F9E">
              <w:rPr>
                <w:sz w:val="22"/>
                <w:szCs w:val="22"/>
              </w:rPr>
              <w:t>Zayed</w:t>
            </w:r>
            <w:proofErr w:type="spellEnd"/>
            <w:r w:rsidRPr="00D97F9E">
              <w:rPr>
                <w:sz w:val="22"/>
                <w:szCs w:val="22"/>
              </w:rPr>
              <w:t xml:space="preserve"> Al </w:t>
            </w:r>
            <w:proofErr w:type="spellStart"/>
            <w:r w:rsidRPr="00D97F9E">
              <w:rPr>
                <w:sz w:val="22"/>
                <w:szCs w:val="22"/>
              </w:rPr>
              <w:t>Nahyan</w:t>
            </w:r>
            <w:proofErr w:type="spellEnd"/>
            <w:r w:rsidRPr="00D97F9E">
              <w:rPr>
                <w:sz w:val="22"/>
                <w:szCs w:val="22"/>
              </w:rPr>
              <w:t xml:space="preserve"> Foundation Ceremony for Pioneering Initiatives In The Service Of Humanity As Organizer(2017)</w:t>
            </w:r>
          </w:p>
          <w:p w14:paraId="3B812635" w14:textId="77777777" w:rsidR="00905178" w:rsidRPr="00D97F9E" w:rsidRDefault="00905178" w:rsidP="000777A9">
            <w:pPr>
              <w:pStyle w:val="ListParagraph"/>
              <w:numPr>
                <w:ilvl w:val="0"/>
                <w:numId w:val="45"/>
              </w:numPr>
              <w:rPr>
                <w:sz w:val="22"/>
                <w:szCs w:val="22"/>
              </w:rPr>
            </w:pPr>
            <w:r w:rsidRPr="00D97F9E">
              <w:rPr>
                <w:sz w:val="22"/>
                <w:szCs w:val="22"/>
              </w:rPr>
              <w:t xml:space="preserve"> Volunteered for The Largest Arabic Book In The World Which Is The Life About Prophet </w:t>
            </w:r>
            <w:r w:rsidR="00AE3E9E" w:rsidRPr="00D97F9E">
              <w:rPr>
                <w:sz w:val="22"/>
                <w:szCs w:val="22"/>
              </w:rPr>
              <w:t>Muhammad</w:t>
            </w:r>
            <w:r w:rsidRPr="00D97F9E">
              <w:rPr>
                <w:sz w:val="22"/>
                <w:szCs w:val="22"/>
              </w:rPr>
              <w:t xml:space="preserve"> Life As Salesman Selling Small Version Of Books(2017)</w:t>
            </w:r>
          </w:p>
          <w:p w14:paraId="64A3A647"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w:t>
            </w:r>
            <w:proofErr w:type="spellStart"/>
            <w:r w:rsidRPr="00D97F9E">
              <w:rPr>
                <w:sz w:val="22"/>
                <w:szCs w:val="22"/>
              </w:rPr>
              <w:t>Zayed</w:t>
            </w:r>
            <w:proofErr w:type="spellEnd"/>
            <w:r w:rsidRPr="00D97F9E">
              <w:rPr>
                <w:sz w:val="22"/>
                <w:szCs w:val="22"/>
              </w:rPr>
              <w:t xml:space="preserve"> Higher Foundation For Humanitarian Care And People With Special Needs As Organizer(2017)</w:t>
            </w:r>
          </w:p>
          <w:p w14:paraId="752EE8A0" w14:textId="77777777" w:rsidR="00905178" w:rsidRPr="00D97F9E" w:rsidRDefault="00905178" w:rsidP="000777A9">
            <w:pPr>
              <w:pStyle w:val="ListParagraph"/>
              <w:numPr>
                <w:ilvl w:val="0"/>
                <w:numId w:val="45"/>
              </w:numPr>
              <w:rPr>
                <w:sz w:val="22"/>
                <w:szCs w:val="22"/>
              </w:rPr>
            </w:pPr>
            <w:r w:rsidRPr="00D97F9E">
              <w:rPr>
                <w:sz w:val="22"/>
                <w:szCs w:val="22"/>
              </w:rPr>
              <w:t>Volunteered For International Paralympic Committee Program As</w:t>
            </w:r>
            <w:r w:rsidRPr="00D97F9E">
              <w:rPr>
                <w:sz w:val="22"/>
                <w:szCs w:val="22"/>
                <w:vertAlign w:val="superscript"/>
              </w:rPr>
              <w:t xml:space="preserve"> </w:t>
            </w:r>
            <w:r w:rsidRPr="00D97F9E">
              <w:rPr>
                <w:sz w:val="22"/>
                <w:szCs w:val="22"/>
              </w:rPr>
              <w:t>Register(2017)</w:t>
            </w:r>
          </w:p>
          <w:p w14:paraId="239F457A"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w:t>
            </w:r>
            <w:proofErr w:type="spellStart"/>
            <w:r w:rsidRPr="00D97F9E">
              <w:rPr>
                <w:sz w:val="22"/>
                <w:szCs w:val="22"/>
              </w:rPr>
              <w:t>Fazza</w:t>
            </w:r>
            <w:proofErr w:type="spellEnd"/>
            <w:r w:rsidRPr="00D97F9E">
              <w:rPr>
                <w:sz w:val="22"/>
                <w:szCs w:val="22"/>
              </w:rPr>
              <w:t xml:space="preserve"> Exhibition As Customer Service(2017)</w:t>
            </w:r>
          </w:p>
          <w:p w14:paraId="30391CD5" w14:textId="77777777" w:rsidR="00905178" w:rsidRPr="00D97F9E" w:rsidRDefault="00905178" w:rsidP="000777A9">
            <w:pPr>
              <w:pStyle w:val="ListParagraph"/>
              <w:numPr>
                <w:ilvl w:val="0"/>
                <w:numId w:val="45"/>
              </w:numPr>
              <w:rPr>
                <w:sz w:val="22"/>
                <w:szCs w:val="22"/>
              </w:rPr>
            </w:pPr>
            <w:r w:rsidRPr="00D97F9E">
              <w:rPr>
                <w:sz w:val="22"/>
                <w:szCs w:val="22"/>
              </w:rPr>
              <w:t>Volunteered Think Science Workshop As Register(2017)</w:t>
            </w:r>
          </w:p>
          <w:p w14:paraId="1A13E41C" w14:textId="77777777" w:rsidR="00905178" w:rsidRPr="00D97F9E" w:rsidRDefault="00905178" w:rsidP="000777A9">
            <w:pPr>
              <w:pStyle w:val="ListParagraph"/>
              <w:numPr>
                <w:ilvl w:val="0"/>
                <w:numId w:val="45"/>
              </w:numPr>
              <w:rPr>
                <w:sz w:val="22"/>
                <w:szCs w:val="22"/>
              </w:rPr>
            </w:pPr>
            <w:r w:rsidRPr="00D97F9E">
              <w:rPr>
                <w:sz w:val="22"/>
                <w:szCs w:val="22"/>
              </w:rPr>
              <w:t>Volunteered For U.A.E Women Conference As Organizer(2017)</w:t>
            </w:r>
          </w:p>
          <w:p w14:paraId="0822B9A7" w14:textId="77777777" w:rsidR="00905178" w:rsidRPr="00D97F9E" w:rsidRDefault="00905178" w:rsidP="000777A9">
            <w:pPr>
              <w:pStyle w:val="ListParagraph"/>
              <w:numPr>
                <w:ilvl w:val="0"/>
                <w:numId w:val="45"/>
              </w:numPr>
              <w:rPr>
                <w:sz w:val="22"/>
                <w:szCs w:val="22"/>
              </w:rPr>
            </w:pPr>
            <w:r w:rsidRPr="00D97F9E">
              <w:rPr>
                <w:sz w:val="22"/>
                <w:szCs w:val="22"/>
              </w:rPr>
              <w:t>Volunteered For Abu Dhabi Business Forum For Abu Dhabi Chamber As Organizer(2017)</w:t>
            </w:r>
          </w:p>
          <w:p w14:paraId="3738E6FA" w14:textId="77777777" w:rsidR="00905178" w:rsidRPr="00D97F9E" w:rsidRDefault="00905178" w:rsidP="000777A9">
            <w:pPr>
              <w:pStyle w:val="ListParagraph"/>
              <w:numPr>
                <w:ilvl w:val="0"/>
                <w:numId w:val="45"/>
              </w:numPr>
              <w:rPr>
                <w:sz w:val="22"/>
                <w:szCs w:val="22"/>
              </w:rPr>
            </w:pPr>
            <w:r w:rsidRPr="00D97F9E">
              <w:rPr>
                <w:sz w:val="22"/>
                <w:szCs w:val="22"/>
              </w:rPr>
              <w:t>Volunteered For Abu Dhabi World Skills As(Accreditation,</w:t>
            </w:r>
            <w:r w:rsidR="00E84658">
              <w:rPr>
                <w:sz w:val="22"/>
                <w:szCs w:val="22"/>
              </w:rPr>
              <w:t xml:space="preserve"> </w:t>
            </w:r>
            <w:r w:rsidRPr="00D97F9E">
              <w:rPr>
                <w:sz w:val="22"/>
                <w:szCs w:val="22"/>
              </w:rPr>
              <w:t>Member Support,</w:t>
            </w:r>
            <w:r w:rsidR="00E84658">
              <w:rPr>
                <w:sz w:val="22"/>
                <w:szCs w:val="22"/>
              </w:rPr>
              <w:t xml:space="preserve"> </w:t>
            </w:r>
            <w:r w:rsidRPr="00D97F9E">
              <w:rPr>
                <w:sz w:val="22"/>
                <w:szCs w:val="22"/>
              </w:rPr>
              <w:t>VIP Tour,</w:t>
            </w:r>
            <w:r w:rsidR="00E84658">
              <w:rPr>
                <w:sz w:val="22"/>
                <w:szCs w:val="22"/>
              </w:rPr>
              <w:t xml:space="preserve"> </w:t>
            </w:r>
            <w:r w:rsidRPr="00D97F9E">
              <w:rPr>
                <w:sz w:val="22"/>
                <w:szCs w:val="22"/>
              </w:rPr>
              <w:t>Catering Operation,</w:t>
            </w:r>
            <w:r w:rsidR="00E84658">
              <w:rPr>
                <w:sz w:val="22"/>
                <w:szCs w:val="22"/>
              </w:rPr>
              <w:t xml:space="preserve"> </w:t>
            </w:r>
            <w:r w:rsidRPr="00D97F9E">
              <w:rPr>
                <w:sz w:val="22"/>
                <w:szCs w:val="22"/>
              </w:rPr>
              <w:t>Badge Scanner,</w:t>
            </w:r>
            <w:r w:rsidR="00E84658">
              <w:rPr>
                <w:sz w:val="22"/>
                <w:szCs w:val="22"/>
              </w:rPr>
              <w:t xml:space="preserve"> </w:t>
            </w:r>
            <w:r w:rsidRPr="00D97F9E">
              <w:rPr>
                <w:sz w:val="22"/>
                <w:szCs w:val="22"/>
              </w:rPr>
              <w:t>Protocol Support,</w:t>
            </w:r>
            <w:r w:rsidR="00E84658">
              <w:rPr>
                <w:sz w:val="22"/>
                <w:szCs w:val="22"/>
              </w:rPr>
              <w:t xml:space="preserve"> </w:t>
            </w:r>
            <w:r w:rsidRPr="00D97F9E">
              <w:rPr>
                <w:sz w:val="22"/>
                <w:szCs w:val="22"/>
              </w:rPr>
              <w:t>Volunteer Support)(2017)</w:t>
            </w:r>
          </w:p>
          <w:p w14:paraId="1D01DE36" w14:textId="77777777" w:rsidR="00905178" w:rsidRPr="00D97F9E" w:rsidRDefault="00905178" w:rsidP="000777A9">
            <w:pPr>
              <w:pStyle w:val="ListParagraph"/>
              <w:numPr>
                <w:ilvl w:val="0"/>
                <w:numId w:val="45"/>
              </w:numPr>
              <w:rPr>
                <w:sz w:val="22"/>
                <w:szCs w:val="22"/>
              </w:rPr>
            </w:pPr>
            <w:r w:rsidRPr="00D97F9E">
              <w:rPr>
                <w:sz w:val="22"/>
                <w:szCs w:val="22"/>
              </w:rPr>
              <w:t>Volunteered For Expo 2020 (3Years To Go) As Parade Operation(2017)</w:t>
            </w:r>
          </w:p>
          <w:p w14:paraId="6BB68BD7"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w:t>
            </w:r>
            <w:proofErr w:type="spellStart"/>
            <w:r w:rsidRPr="00D97F9E">
              <w:rPr>
                <w:sz w:val="22"/>
                <w:szCs w:val="22"/>
              </w:rPr>
              <w:t>Taweya</w:t>
            </w:r>
            <w:proofErr w:type="spellEnd"/>
            <w:r w:rsidRPr="00D97F9E">
              <w:rPr>
                <w:sz w:val="22"/>
                <w:szCs w:val="22"/>
              </w:rPr>
              <w:t xml:space="preserve"> Exhibition As Organizer(2017)</w:t>
            </w:r>
          </w:p>
          <w:p w14:paraId="551FA938"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The Initiative Of One Million </w:t>
            </w:r>
            <w:proofErr w:type="spellStart"/>
            <w:r w:rsidRPr="00D97F9E">
              <w:rPr>
                <w:sz w:val="22"/>
                <w:szCs w:val="22"/>
              </w:rPr>
              <w:t>Loyality</w:t>
            </w:r>
            <w:proofErr w:type="spellEnd"/>
            <w:r w:rsidRPr="00D97F9E">
              <w:rPr>
                <w:sz w:val="22"/>
                <w:szCs w:val="22"/>
              </w:rPr>
              <w:t xml:space="preserve"> Signature Of The Country As Organizer in </w:t>
            </w:r>
            <w:proofErr w:type="spellStart"/>
            <w:r w:rsidRPr="00D97F9E">
              <w:rPr>
                <w:sz w:val="22"/>
                <w:szCs w:val="22"/>
              </w:rPr>
              <w:t>Mushrif</w:t>
            </w:r>
            <w:proofErr w:type="spellEnd"/>
            <w:r w:rsidRPr="00D97F9E">
              <w:rPr>
                <w:sz w:val="22"/>
                <w:szCs w:val="22"/>
              </w:rPr>
              <w:t xml:space="preserve"> Mall(2017)</w:t>
            </w:r>
          </w:p>
          <w:p w14:paraId="3AABBBC3"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Medical/Healthy Athletes First Edition For World Games </w:t>
            </w:r>
            <w:r w:rsidR="00E84658" w:rsidRPr="00D97F9E">
              <w:rPr>
                <w:sz w:val="22"/>
                <w:szCs w:val="22"/>
              </w:rPr>
              <w:t>Olympics</w:t>
            </w:r>
            <w:r w:rsidRPr="00D97F9E">
              <w:rPr>
                <w:sz w:val="22"/>
                <w:szCs w:val="22"/>
              </w:rPr>
              <w:t xml:space="preserve"> as accreditation(2017) </w:t>
            </w:r>
          </w:p>
          <w:p w14:paraId="694EE953"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Abu Dhabi Police in </w:t>
            </w:r>
            <w:proofErr w:type="spellStart"/>
            <w:r w:rsidRPr="00D97F9E">
              <w:rPr>
                <w:sz w:val="22"/>
                <w:szCs w:val="22"/>
              </w:rPr>
              <w:t>Dalma</w:t>
            </w:r>
            <w:proofErr w:type="spellEnd"/>
            <w:r w:rsidRPr="00D97F9E">
              <w:rPr>
                <w:sz w:val="22"/>
                <w:szCs w:val="22"/>
              </w:rPr>
              <w:t xml:space="preserve"> Mall As Ushering(2017)            </w:t>
            </w:r>
          </w:p>
          <w:p w14:paraId="135A0BEB"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Honoring and attending Sheikh Mohammed Bin </w:t>
            </w:r>
            <w:proofErr w:type="spellStart"/>
            <w:r w:rsidRPr="00D97F9E">
              <w:rPr>
                <w:sz w:val="22"/>
                <w:szCs w:val="22"/>
              </w:rPr>
              <w:t>Khalifa</w:t>
            </w:r>
            <w:proofErr w:type="spellEnd"/>
            <w:r w:rsidRPr="00D97F9E">
              <w:rPr>
                <w:sz w:val="22"/>
                <w:szCs w:val="22"/>
              </w:rPr>
              <w:t xml:space="preserve"> Bin Mohammed Al </w:t>
            </w:r>
            <w:proofErr w:type="spellStart"/>
            <w:r w:rsidRPr="00D97F9E">
              <w:rPr>
                <w:sz w:val="22"/>
                <w:szCs w:val="22"/>
              </w:rPr>
              <w:t>Nahyan</w:t>
            </w:r>
            <w:proofErr w:type="spellEnd"/>
            <w:r w:rsidRPr="00D97F9E">
              <w:rPr>
                <w:sz w:val="22"/>
                <w:szCs w:val="22"/>
              </w:rPr>
              <w:t xml:space="preserve"> As Welcoming The People (2017)</w:t>
            </w:r>
          </w:p>
          <w:p w14:paraId="0087E608" w14:textId="77777777" w:rsidR="00905178" w:rsidRPr="00D97F9E" w:rsidRDefault="00905178" w:rsidP="000777A9">
            <w:pPr>
              <w:pStyle w:val="ListParagraph"/>
              <w:numPr>
                <w:ilvl w:val="0"/>
                <w:numId w:val="45"/>
              </w:numPr>
              <w:rPr>
                <w:sz w:val="22"/>
                <w:szCs w:val="22"/>
              </w:rPr>
            </w:pPr>
            <w:r w:rsidRPr="00D97F9E">
              <w:rPr>
                <w:sz w:val="22"/>
                <w:szCs w:val="22"/>
              </w:rPr>
              <w:t>Volunteered  For Abu Dhabi Art Exhibition By France Embassy For  Abu Dhabi Tourism &amp; Cultural Authority(2017)</w:t>
            </w:r>
          </w:p>
          <w:p w14:paraId="78906219" w14:textId="77777777" w:rsidR="00905178" w:rsidRPr="00D97F9E" w:rsidRDefault="00905178" w:rsidP="000777A9">
            <w:pPr>
              <w:pStyle w:val="ListParagraph"/>
              <w:numPr>
                <w:ilvl w:val="0"/>
                <w:numId w:val="45"/>
              </w:numPr>
              <w:rPr>
                <w:sz w:val="22"/>
                <w:szCs w:val="22"/>
              </w:rPr>
            </w:pPr>
            <w:r w:rsidRPr="00D97F9E">
              <w:rPr>
                <w:sz w:val="22"/>
                <w:szCs w:val="22"/>
              </w:rPr>
              <w:t>Volunteered  Abu Dhabi City Council Run As Event Operation(2017)</w:t>
            </w:r>
          </w:p>
          <w:p w14:paraId="561044D4"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Mini Dash In Umm Al </w:t>
            </w:r>
            <w:proofErr w:type="spellStart"/>
            <w:r w:rsidRPr="00D97F9E">
              <w:rPr>
                <w:sz w:val="22"/>
                <w:szCs w:val="22"/>
              </w:rPr>
              <w:t>Emarat</w:t>
            </w:r>
            <w:proofErr w:type="spellEnd"/>
            <w:r w:rsidRPr="00D97F9E">
              <w:rPr>
                <w:sz w:val="22"/>
                <w:szCs w:val="22"/>
              </w:rPr>
              <w:t xml:space="preserve"> Park As </w:t>
            </w:r>
            <w:r w:rsidR="00E84658" w:rsidRPr="00D97F9E">
              <w:rPr>
                <w:sz w:val="22"/>
                <w:szCs w:val="22"/>
              </w:rPr>
              <w:t>Registration</w:t>
            </w:r>
            <w:r w:rsidRPr="00D97F9E">
              <w:rPr>
                <w:sz w:val="22"/>
                <w:szCs w:val="22"/>
              </w:rPr>
              <w:t>(2017)</w:t>
            </w:r>
          </w:p>
          <w:p w14:paraId="492D6609"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Boston Dental  Clinic For World Diabetes Day As </w:t>
            </w:r>
            <w:r w:rsidR="00E84658" w:rsidRPr="00D97F9E">
              <w:rPr>
                <w:sz w:val="22"/>
                <w:szCs w:val="22"/>
              </w:rPr>
              <w:t>Registration</w:t>
            </w:r>
            <w:r w:rsidRPr="00D97F9E">
              <w:rPr>
                <w:sz w:val="22"/>
                <w:szCs w:val="22"/>
              </w:rPr>
              <w:t>(2017)</w:t>
            </w:r>
          </w:p>
          <w:p w14:paraId="6DB04C1F" w14:textId="77777777" w:rsidR="00905178" w:rsidRPr="00D97F9E" w:rsidRDefault="00905178" w:rsidP="000777A9">
            <w:pPr>
              <w:pStyle w:val="ListParagraph"/>
              <w:numPr>
                <w:ilvl w:val="0"/>
                <w:numId w:val="45"/>
              </w:numPr>
              <w:rPr>
                <w:sz w:val="22"/>
                <w:szCs w:val="22"/>
              </w:rPr>
            </w:pPr>
            <w:r w:rsidRPr="00D97F9E">
              <w:rPr>
                <w:sz w:val="22"/>
                <w:szCs w:val="22"/>
              </w:rPr>
              <w:lastRenderedPageBreak/>
              <w:t xml:space="preserve">Volunteered In </w:t>
            </w:r>
            <w:proofErr w:type="spellStart"/>
            <w:r w:rsidRPr="00D97F9E">
              <w:rPr>
                <w:sz w:val="22"/>
                <w:szCs w:val="22"/>
              </w:rPr>
              <w:t>Fifa</w:t>
            </w:r>
            <w:proofErr w:type="spellEnd"/>
            <w:r w:rsidRPr="00D97F9E">
              <w:rPr>
                <w:sz w:val="22"/>
                <w:szCs w:val="22"/>
              </w:rPr>
              <w:t xml:space="preserve"> World Cup In </w:t>
            </w:r>
            <w:proofErr w:type="spellStart"/>
            <w:r w:rsidRPr="00D97F9E">
              <w:rPr>
                <w:sz w:val="22"/>
                <w:szCs w:val="22"/>
              </w:rPr>
              <w:t>Fifa</w:t>
            </w:r>
            <w:proofErr w:type="spellEnd"/>
            <w:r w:rsidRPr="00D97F9E">
              <w:rPr>
                <w:sz w:val="22"/>
                <w:szCs w:val="22"/>
              </w:rPr>
              <w:t xml:space="preserve"> Club as Accreditation(2017</w:t>
            </w:r>
            <w:r w:rsidR="00AE3E9E">
              <w:rPr>
                <w:sz w:val="22"/>
                <w:szCs w:val="22"/>
              </w:rPr>
              <w:t>-2018</w:t>
            </w:r>
            <w:r w:rsidRPr="00D97F9E">
              <w:rPr>
                <w:sz w:val="22"/>
                <w:szCs w:val="22"/>
              </w:rPr>
              <w:t>)</w:t>
            </w:r>
          </w:p>
          <w:p w14:paraId="1F652DD6"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Cyber </w:t>
            </w:r>
            <w:r w:rsidRPr="00D97F9E">
              <w:rPr>
                <w:rFonts w:ascii="Arial" w:hAnsi="Arial" w:cs="Arial"/>
                <w:sz w:val="22"/>
                <w:szCs w:val="22"/>
              </w:rPr>
              <w:t>​​</w:t>
            </w:r>
            <w:r w:rsidRPr="00D97F9E">
              <w:rPr>
                <w:sz w:val="22"/>
                <w:szCs w:val="22"/>
              </w:rPr>
              <w:t xml:space="preserve">Crimes And Internet Security For The World  </w:t>
            </w:r>
            <w:r w:rsidR="00E84658" w:rsidRPr="00D97F9E">
              <w:rPr>
                <w:sz w:val="22"/>
                <w:szCs w:val="22"/>
              </w:rPr>
              <w:t>Guinness</w:t>
            </w:r>
            <w:r w:rsidRPr="00D97F9E">
              <w:rPr>
                <w:sz w:val="22"/>
                <w:szCs w:val="22"/>
              </w:rPr>
              <w:t xml:space="preserve"> Record As organizer(2017)</w:t>
            </w:r>
          </w:p>
          <w:p w14:paraId="079C25DD"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In World </w:t>
            </w:r>
            <w:proofErr w:type="spellStart"/>
            <w:r w:rsidRPr="00D97F9E">
              <w:rPr>
                <w:sz w:val="22"/>
                <w:szCs w:val="22"/>
              </w:rPr>
              <w:t>Aqdar</w:t>
            </w:r>
            <w:proofErr w:type="spellEnd"/>
            <w:r w:rsidRPr="00D97F9E">
              <w:rPr>
                <w:sz w:val="22"/>
                <w:szCs w:val="22"/>
              </w:rPr>
              <w:t xml:space="preserve"> Summit As Accreditation(2017)</w:t>
            </w:r>
          </w:p>
          <w:p w14:paraId="0C654ED4"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Formulae1 As Emergency Response For </w:t>
            </w:r>
            <w:proofErr w:type="spellStart"/>
            <w:r w:rsidRPr="00D97F9E">
              <w:rPr>
                <w:sz w:val="22"/>
                <w:szCs w:val="22"/>
              </w:rPr>
              <w:t>Sanid</w:t>
            </w:r>
            <w:proofErr w:type="spellEnd"/>
            <w:r w:rsidRPr="00D97F9E">
              <w:rPr>
                <w:sz w:val="22"/>
                <w:szCs w:val="22"/>
              </w:rPr>
              <w:t xml:space="preserve"> Emergency Response(2017)</w:t>
            </w:r>
          </w:p>
          <w:p w14:paraId="258DCFB1"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Abu Dhabi-Al </w:t>
            </w:r>
            <w:proofErr w:type="spellStart"/>
            <w:r w:rsidRPr="00D97F9E">
              <w:rPr>
                <w:sz w:val="22"/>
                <w:szCs w:val="22"/>
              </w:rPr>
              <w:t>Ain</w:t>
            </w:r>
            <w:proofErr w:type="spellEnd"/>
            <w:r w:rsidRPr="00D97F9E">
              <w:rPr>
                <w:sz w:val="22"/>
                <w:szCs w:val="22"/>
              </w:rPr>
              <w:t xml:space="preserve"> Classic Cycle Race As Team Leader For The Volunteers(2017)</w:t>
            </w:r>
          </w:p>
          <w:p w14:paraId="4C658760"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We Are All </w:t>
            </w:r>
            <w:proofErr w:type="spellStart"/>
            <w:r w:rsidRPr="00D97F9E">
              <w:rPr>
                <w:sz w:val="22"/>
                <w:szCs w:val="22"/>
              </w:rPr>
              <w:t>Kalifa</w:t>
            </w:r>
            <w:proofErr w:type="spellEnd"/>
            <w:r w:rsidRPr="00D97F9E">
              <w:rPr>
                <w:sz w:val="22"/>
                <w:szCs w:val="22"/>
              </w:rPr>
              <w:t xml:space="preserve"> As Volunteer(2017)</w:t>
            </w:r>
          </w:p>
          <w:p w14:paraId="6E07520D" w14:textId="77777777" w:rsidR="00905178" w:rsidRPr="00D97F9E" w:rsidRDefault="00905178" w:rsidP="000777A9">
            <w:pPr>
              <w:pStyle w:val="ListParagraph"/>
              <w:numPr>
                <w:ilvl w:val="0"/>
                <w:numId w:val="45"/>
              </w:numPr>
              <w:rPr>
                <w:sz w:val="22"/>
                <w:szCs w:val="22"/>
              </w:rPr>
            </w:pPr>
            <w:r w:rsidRPr="00D97F9E">
              <w:rPr>
                <w:sz w:val="22"/>
                <w:szCs w:val="22"/>
              </w:rPr>
              <w:t>Volunteered For World International Volunteers Day For Special Olympics As Organizer(2017)</w:t>
            </w:r>
          </w:p>
          <w:p w14:paraId="29E3B74F" w14:textId="77777777" w:rsidR="00905178" w:rsidRPr="00D97F9E" w:rsidRDefault="00905178" w:rsidP="000777A9">
            <w:pPr>
              <w:pStyle w:val="ListParagraph"/>
              <w:numPr>
                <w:ilvl w:val="0"/>
                <w:numId w:val="45"/>
              </w:numPr>
              <w:rPr>
                <w:sz w:val="22"/>
                <w:szCs w:val="22"/>
              </w:rPr>
            </w:pPr>
            <w:r w:rsidRPr="00D97F9E">
              <w:rPr>
                <w:sz w:val="22"/>
                <w:szCs w:val="22"/>
              </w:rPr>
              <w:t xml:space="preserve">Volunteered For </w:t>
            </w:r>
            <w:r w:rsidR="00E84658" w:rsidRPr="00D97F9E">
              <w:rPr>
                <w:sz w:val="22"/>
                <w:szCs w:val="22"/>
              </w:rPr>
              <w:t>Falconry</w:t>
            </w:r>
            <w:r w:rsidRPr="00D97F9E">
              <w:rPr>
                <w:sz w:val="22"/>
                <w:szCs w:val="22"/>
              </w:rPr>
              <w:t xml:space="preserve"> Festival As Information Desk For </w:t>
            </w:r>
            <w:proofErr w:type="spellStart"/>
            <w:r w:rsidRPr="00D97F9E">
              <w:rPr>
                <w:sz w:val="22"/>
                <w:szCs w:val="22"/>
              </w:rPr>
              <w:t>Absher</w:t>
            </w:r>
            <w:proofErr w:type="spellEnd"/>
            <w:r w:rsidRPr="00D97F9E">
              <w:rPr>
                <w:sz w:val="22"/>
                <w:szCs w:val="22"/>
              </w:rPr>
              <w:t>(2017)</w:t>
            </w:r>
          </w:p>
          <w:p w14:paraId="1FFC0B79" w14:textId="77777777" w:rsidR="00905178" w:rsidRPr="00D97F9E" w:rsidRDefault="00905178" w:rsidP="000777A9">
            <w:pPr>
              <w:pStyle w:val="ListParagraph"/>
              <w:numPr>
                <w:ilvl w:val="0"/>
                <w:numId w:val="45"/>
              </w:numPr>
              <w:rPr>
                <w:sz w:val="22"/>
                <w:szCs w:val="22"/>
              </w:rPr>
            </w:pPr>
            <w:r w:rsidRPr="00D97F9E">
              <w:rPr>
                <w:sz w:val="22"/>
                <w:szCs w:val="22"/>
              </w:rPr>
              <w:t>Volunteered Meet The Buyer Licensing As Accreditation For Expo Dubai 2020(2017)</w:t>
            </w:r>
          </w:p>
          <w:p w14:paraId="2350D628" w14:textId="77777777" w:rsidR="00905178" w:rsidRPr="00D97F9E" w:rsidRDefault="00905178" w:rsidP="000777A9">
            <w:pPr>
              <w:pStyle w:val="ListParagraph"/>
              <w:numPr>
                <w:ilvl w:val="0"/>
                <w:numId w:val="45"/>
              </w:numPr>
              <w:rPr>
                <w:sz w:val="22"/>
                <w:szCs w:val="22"/>
              </w:rPr>
            </w:pPr>
            <w:r w:rsidRPr="00D97F9E">
              <w:rPr>
                <w:sz w:val="22"/>
                <w:szCs w:val="22"/>
              </w:rPr>
              <w:t>Abu Dhabi Childhood Obesity Forum As Volunteer Participant(2017)</w:t>
            </w:r>
          </w:p>
          <w:p w14:paraId="6F349505" w14:textId="77777777" w:rsidR="00905178" w:rsidRPr="00D97F9E" w:rsidRDefault="00905178" w:rsidP="000777A9">
            <w:pPr>
              <w:pStyle w:val="ListParagraph"/>
              <w:numPr>
                <w:ilvl w:val="0"/>
                <w:numId w:val="45"/>
              </w:numPr>
              <w:rPr>
                <w:sz w:val="22"/>
                <w:szCs w:val="22"/>
              </w:rPr>
            </w:pPr>
            <w:r w:rsidRPr="00D97F9E">
              <w:rPr>
                <w:rFonts w:eastAsia="Times New Roman"/>
                <w:sz w:val="22"/>
                <w:szCs w:val="22"/>
              </w:rPr>
              <w:t xml:space="preserve">Promoting Peace In Muslim Societies for al </w:t>
            </w:r>
            <w:proofErr w:type="spellStart"/>
            <w:r w:rsidRPr="00D97F9E">
              <w:rPr>
                <w:rFonts w:eastAsia="Times New Roman"/>
                <w:sz w:val="22"/>
                <w:szCs w:val="22"/>
              </w:rPr>
              <w:t>muttawa</w:t>
            </w:r>
            <w:proofErr w:type="spellEnd"/>
            <w:r w:rsidRPr="00D97F9E">
              <w:rPr>
                <w:rFonts w:eastAsia="Times New Roman"/>
                <w:sz w:val="22"/>
                <w:szCs w:val="22"/>
              </w:rPr>
              <w:t xml:space="preserve"> center as </w:t>
            </w:r>
            <w:r w:rsidR="00E84658" w:rsidRPr="00D97F9E">
              <w:rPr>
                <w:rFonts w:eastAsia="Times New Roman"/>
                <w:sz w:val="22"/>
                <w:szCs w:val="22"/>
              </w:rPr>
              <w:t>registration</w:t>
            </w:r>
            <w:r w:rsidRPr="00D97F9E">
              <w:rPr>
                <w:rFonts w:eastAsia="Times New Roman"/>
                <w:sz w:val="22"/>
                <w:szCs w:val="22"/>
              </w:rPr>
              <w:t>(2017)</w:t>
            </w:r>
          </w:p>
          <w:p w14:paraId="4F45CE83" w14:textId="77777777" w:rsidR="00905178" w:rsidRPr="00D97F9E" w:rsidRDefault="00905178" w:rsidP="000777A9">
            <w:pPr>
              <w:pStyle w:val="ListParagraph"/>
              <w:numPr>
                <w:ilvl w:val="0"/>
                <w:numId w:val="45"/>
              </w:numPr>
              <w:rPr>
                <w:sz w:val="22"/>
                <w:szCs w:val="22"/>
              </w:rPr>
            </w:pPr>
            <w:r w:rsidRPr="00D97F9E">
              <w:rPr>
                <w:rFonts w:eastAsia="Times New Roman"/>
                <w:sz w:val="22"/>
                <w:szCs w:val="22"/>
              </w:rPr>
              <w:t xml:space="preserve">Awareness-Raising Event Entitled "Our Safety is a Secretariat For Abu Dhabi Municipality As Guiding The Visitors(2017) </w:t>
            </w:r>
          </w:p>
          <w:p w14:paraId="44104E6F" w14:textId="77777777" w:rsidR="00AA0B07" w:rsidRPr="00D97F9E" w:rsidRDefault="00905178" w:rsidP="000777A9">
            <w:pPr>
              <w:pStyle w:val="ListParagraph"/>
              <w:numPr>
                <w:ilvl w:val="0"/>
                <w:numId w:val="45"/>
              </w:numPr>
              <w:rPr>
                <w:sz w:val="22"/>
                <w:szCs w:val="22"/>
              </w:rPr>
            </w:pPr>
            <w:r w:rsidRPr="00D97F9E">
              <w:rPr>
                <w:rFonts w:eastAsia="Times New Roman"/>
                <w:sz w:val="22"/>
                <w:szCs w:val="22"/>
              </w:rPr>
              <w:t>To Escort Children To Take Photo With Santa For Make A Wish Foundation(2017</w:t>
            </w:r>
            <w:r w:rsidR="00AA0B07" w:rsidRPr="00D97F9E">
              <w:rPr>
                <w:rFonts w:eastAsia="Times New Roman"/>
                <w:sz w:val="22"/>
                <w:szCs w:val="22"/>
              </w:rPr>
              <w:t>)</w:t>
            </w:r>
          </w:p>
          <w:p w14:paraId="409DBFCE" w14:textId="77777777" w:rsidR="00BB653E" w:rsidRPr="00D97F9E" w:rsidRDefault="00905178" w:rsidP="000777A9">
            <w:pPr>
              <w:pStyle w:val="ListParagraph"/>
              <w:numPr>
                <w:ilvl w:val="0"/>
                <w:numId w:val="45"/>
              </w:numPr>
              <w:rPr>
                <w:sz w:val="22"/>
                <w:szCs w:val="22"/>
              </w:rPr>
            </w:pPr>
            <w:proofErr w:type="spellStart"/>
            <w:r w:rsidRPr="00D97F9E">
              <w:rPr>
                <w:rFonts w:eastAsia="Times New Roman"/>
                <w:sz w:val="22"/>
                <w:szCs w:val="22"/>
              </w:rPr>
              <w:t>Duathlon</w:t>
            </w:r>
            <w:proofErr w:type="spellEnd"/>
            <w:r w:rsidRPr="00D97F9E">
              <w:rPr>
                <w:rFonts w:eastAsia="Times New Roman"/>
                <w:sz w:val="22"/>
                <w:szCs w:val="22"/>
              </w:rPr>
              <w:t xml:space="preserve"> </w:t>
            </w:r>
            <w:r w:rsidR="00617184" w:rsidRPr="00D97F9E">
              <w:rPr>
                <w:rFonts w:eastAsia="Times New Roman"/>
                <w:sz w:val="22"/>
                <w:szCs w:val="22"/>
              </w:rPr>
              <w:t>R</w:t>
            </w:r>
            <w:r w:rsidRPr="00D97F9E">
              <w:rPr>
                <w:rFonts w:eastAsia="Times New Roman"/>
                <w:sz w:val="22"/>
                <w:szCs w:val="22"/>
              </w:rPr>
              <w:t xml:space="preserve">ace </w:t>
            </w:r>
            <w:r w:rsidR="00617184" w:rsidRPr="00D97F9E">
              <w:rPr>
                <w:rFonts w:eastAsia="Times New Roman"/>
                <w:sz w:val="22"/>
                <w:szCs w:val="22"/>
              </w:rPr>
              <w:t>A</w:t>
            </w:r>
            <w:r w:rsidRPr="00D97F9E">
              <w:rPr>
                <w:rFonts w:eastAsia="Times New Roman"/>
                <w:sz w:val="22"/>
                <w:szCs w:val="22"/>
              </w:rPr>
              <w:t xml:space="preserve">s </w:t>
            </w:r>
            <w:r w:rsidR="00617184" w:rsidRPr="00D97F9E">
              <w:rPr>
                <w:rFonts w:eastAsia="Times New Roman"/>
                <w:sz w:val="22"/>
                <w:szCs w:val="22"/>
              </w:rPr>
              <w:t>E</w:t>
            </w:r>
            <w:r w:rsidRPr="00D97F9E">
              <w:rPr>
                <w:rFonts w:eastAsia="Times New Roman"/>
                <w:sz w:val="22"/>
                <w:szCs w:val="22"/>
              </w:rPr>
              <w:t xml:space="preserve">vent </w:t>
            </w:r>
            <w:r w:rsidR="00076B12" w:rsidRPr="00D97F9E">
              <w:rPr>
                <w:rFonts w:eastAsia="Times New Roman"/>
                <w:sz w:val="22"/>
                <w:szCs w:val="22"/>
              </w:rPr>
              <w:t>O</w:t>
            </w:r>
            <w:r w:rsidRPr="00D97F9E">
              <w:rPr>
                <w:rFonts w:eastAsia="Times New Roman"/>
                <w:sz w:val="22"/>
                <w:szCs w:val="22"/>
              </w:rPr>
              <w:t>peration</w:t>
            </w:r>
            <w:r w:rsidR="00AA0B07" w:rsidRPr="00D97F9E">
              <w:rPr>
                <w:rFonts w:eastAsia="Times New Roman"/>
                <w:sz w:val="22"/>
                <w:szCs w:val="22"/>
              </w:rPr>
              <w:t>(2018)</w:t>
            </w:r>
            <w:r w:rsidR="00614A1A" w:rsidRPr="00D97F9E">
              <w:rPr>
                <w:rFonts w:eastAsia="Times New Roman"/>
                <w:sz w:val="22"/>
                <w:szCs w:val="22"/>
              </w:rPr>
              <w:t xml:space="preserve"> </w:t>
            </w:r>
          </w:p>
          <w:p w14:paraId="7ED4269C" w14:textId="77777777" w:rsidR="009E4F94" w:rsidRPr="00D97F9E" w:rsidRDefault="00614A1A" w:rsidP="000777A9">
            <w:pPr>
              <w:pStyle w:val="ListParagraph"/>
              <w:numPr>
                <w:ilvl w:val="0"/>
                <w:numId w:val="45"/>
              </w:numPr>
              <w:rPr>
                <w:sz w:val="22"/>
                <w:szCs w:val="22"/>
              </w:rPr>
            </w:pPr>
            <w:r w:rsidRPr="00D97F9E">
              <w:rPr>
                <w:rFonts w:eastAsia="Times New Roman"/>
                <w:sz w:val="22"/>
                <w:szCs w:val="22"/>
              </w:rPr>
              <w:t xml:space="preserve">The New Nexus: Diplomacy, Security, and The Digital State as </w:t>
            </w:r>
            <w:r w:rsidR="00E84658" w:rsidRPr="00D97F9E">
              <w:rPr>
                <w:rFonts w:eastAsia="Times New Roman"/>
                <w:sz w:val="22"/>
                <w:szCs w:val="22"/>
              </w:rPr>
              <w:t>registration</w:t>
            </w:r>
            <w:r w:rsidR="00BB653E" w:rsidRPr="00D97F9E">
              <w:rPr>
                <w:rFonts w:eastAsia="Times New Roman"/>
                <w:sz w:val="22"/>
                <w:szCs w:val="22"/>
              </w:rPr>
              <w:t>(2018)</w:t>
            </w:r>
            <w:r w:rsidR="009E4F94" w:rsidRPr="00D97F9E">
              <w:rPr>
                <w:rFonts w:eastAsia="Times New Roman"/>
                <w:sz w:val="22"/>
                <w:szCs w:val="22"/>
              </w:rPr>
              <w:t xml:space="preserve"> </w:t>
            </w:r>
          </w:p>
          <w:p w14:paraId="2BDA3AA4" w14:textId="77777777" w:rsidR="001D1D66" w:rsidRPr="00D97F9E" w:rsidRDefault="009E4F94" w:rsidP="000777A9">
            <w:pPr>
              <w:pStyle w:val="ListParagraph"/>
              <w:numPr>
                <w:ilvl w:val="0"/>
                <w:numId w:val="45"/>
              </w:numPr>
              <w:rPr>
                <w:sz w:val="22"/>
                <w:szCs w:val="22"/>
              </w:rPr>
            </w:pPr>
            <w:r w:rsidRPr="00D97F9E">
              <w:rPr>
                <w:rFonts w:eastAsia="Times New Roman"/>
                <w:sz w:val="22"/>
                <w:szCs w:val="22"/>
              </w:rPr>
              <w:t>Volunteering</w:t>
            </w:r>
            <w:r w:rsidR="004F02DB" w:rsidRPr="00D97F9E">
              <w:rPr>
                <w:rFonts w:eastAsia="Times New Roman"/>
                <w:sz w:val="22"/>
                <w:szCs w:val="22"/>
              </w:rPr>
              <w:t xml:space="preserve"> For</w:t>
            </w:r>
            <w:r w:rsidR="00827339" w:rsidRPr="00D97F9E">
              <w:rPr>
                <w:rFonts w:eastAsia="Times New Roman"/>
                <w:sz w:val="22"/>
                <w:szCs w:val="22"/>
              </w:rPr>
              <w:t xml:space="preserve"> </w:t>
            </w:r>
            <w:r w:rsidR="009043D6" w:rsidRPr="00D97F9E">
              <w:rPr>
                <w:rFonts w:eastAsia="Times New Roman"/>
                <w:sz w:val="22"/>
                <w:szCs w:val="22"/>
              </w:rPr>
              <w:t>D</w:t>
            </w:r>
            <w:r w:rsidRPr="00D97F9E">
              <w:rPr>
                <w:rFonts w:eastAsia="Times New Roman"/>
                <w:sz w:val="22"/>
                <w:szCs w:val="22"/>
              </w:rPr>
              <w:t xml:space="preserve">istribution </w:t>
            </w:r>
            <w:r w:rsidR="009043D6" w:rsidRPr="00D97F9E">
              <w:rPr>
                <w:rFonts w:eastAsia="Times New Roman"/>
                <w:sz w:val="22"/>
                <w:szCs w:val="22"/>
              </w:rPr>
              <w:t>Of Roses</w:t>
            </w:r>
            <w:r w:rsidRPr="00D97F9E">
              <w:rPr>
                <w:rFonts w:eastAsia="Times New Roman"/>
                <w:sz w:val="22"/>
                <w:szCs w:val="22"/>
              </w:rPr>
              <w:t xml:space="preserve"> </w:t>
            </w:r>
            <w:r w:rsidR="009043D6" w:rsidRPr="00D97F9E">
              <w:rPr>
                <w:rFonts w:eastAsia="Times New Roman"/>
                <w:sz w:val="22"/>
                <w:szCs w:val="22"/>
              </w:rPr>
              <w:t>F</w:t>
            </w:r>
            <w:r w:rsidRPr="00D97F9E">
              <w:rPr>
                <w:rFonts w:eastAsia="Times New Roman"/>
                <w:sz w:val="22"/>
                <w:szCs w:val="22"/>
              </w:rPr>
              <w:t xml:space="preserve">or </w:t>
            </w:r>
            <w:r w:rsidR="009043D6" w:rsidRPr="00D97F9E">
              <w:rPr>
                <w:rFonts w:eastAsia="Times New Roman"/>
                <w:sz w:val="22"/>
                <w:szCs w:val="22"/>
              </w:rPr>
              <w:t>T</w:t>
            </w:r>
            <w:r w:rsidRPr="00D97F9E">
              <w:rPr>
                <w:rFonts w:eastAsia="Times New Roman"/>
                <w:sz w:val="22"/>
                <w:szCs w:val="22"/>
              </w:rPr>
              <w:t xml:space="preserve">he </w:t>
            </w:r>
            <w:proofErr w:type="spellStart"/>
            <w:r w:rsidR="009043D6" w:rsidRPr="00D97F9E">
              <w:rPr>
                <w:rFonts w:eastAsia="Times New Roman"/>
                <w:sz w:val="22"/>
                <w:szCs w:val="22"/>
              </w:rPr>
              <w:t>Za</w:t>
            </w:r>
            <w:r w:rsidRPr="00D97F9E">
              <w:rPr>
                <w:rFonts w:eastAsia="Times New Roman"/>
                <w:sz w:val="22"/>
                <w:szCs w:val="22"/>
              </w:rPr>
              <w:t>yed</w:t>
            </w:r>
            <w:proofErr w:type="spellEnd"/>
            <w:r w:rsidRPr="00D97F9E">
              <w:rPr>
                <w:rFonts w:eastAsia="Times New Roman"/>
                <w:sz w:val="22"/>
                <w:szCs w:val="22"/>
              </w:rPr>
              <w:t xml:space="preserve"> </w:t>
            </w:r>
            <w:r w:rsidR="009043D6" w:rsidRPr="00D97F9E">
              <w:rPr>
                <w:rFonts w:eastAsia="Times New Roman"/>
                <w:sz w:val="22"/>
                <w:szCs w:val="22"/>
              </w:rPr>
              <w:t>O</w:t>
            </w:r>
            <w:r w:rsidRPr="00D97F9E">
              <w:rPr>
                <w:rFonts w:eastAsia="Times New Roman"/>
                <w:sz w:val="22"/>
                <w:szCs w:val="22"/>
              </w:rPr>
              <w:t xml:space="preserve">f </w:t>
            </w:r>
            <w:r w:rsidR="009043D6" w:rsidRPr="00D97F9E">
              <w:rPr>
                <w:rFonts w:eastAsia="Times New Roman"/>
                <w:sz w:val="22"/>
                <w:szCs w:val="22"/>
              </w:rPr>
              <w:t>T</w:t>
            </w:r>
            <w:r w:rsidRPr="00D97F9E">
              <w:rPr>
                <w:rFonts w:eastAsia="Times New Roman"/>
                <w:sz w:val="22"/>
                <w:szCs w:val="22"/>
              </w:rPr>
              <w:t xml:space="preserve">he </w:t>
            </w:r>
            <w:r w:rsidR="009043D6" w:rsidRPr="00D97F9E">
              <w:rPr>
                <w:rFonts w:eastAsia="Times New Roman"/>
                <w:sz w:val="22"/>
                <w:szCs w:val="22"/>
              </w:rPr>
              <w:t>Y</w:t>
            </w:r>
            <w:r w:rsidRPr="00D97F9E">
              <w:rPr>
                <w:rFonts w:eastAsia="Times New Roman"/>
                <w:sz w:val="22"/>
                <w:szCs w:val="22"/>
              </w:rPr>
              <w:t xml:space="preserve">ear </w:t>
            </w:r>
            <w:r w:rsidR="009043D6" w:rsidRPr="00D97F9E">
              <w:rPr>
                <w:rFonts w:eastAsia="Times New Roman"/>
                <w:sz w:val="22"/>
                <w:szCs w:val="22"/>
              </w:rPr>
              <w:t>F</w:t>
            </w:r>
            <w:r w:rsidRPr="00D97F9E">
              <w:rPr>
                <w:rFonts w:eastAsia="Times New Roman"/>
                <w:sz w:val="22"/>
                <w:szCs w:val="22"/>
              </w:rPr>
              <w:t xml:space="preserve">or Abu Dhabi </w:t>
            </w:r>
            <w:r w:rsidR="009043D6" w:rsidRPr="00D97F9E">
              <w:rPr>
                <w:rFonts w:eastAsia="Times New Roman"/>
                <w:sz w:val="22"/>
                <w:szCs w:val="22"/>
              </w:rPr>
              <w:t>P</w:t>
            </w:r>
            <w:r w:rsidRPr="00D97F9E">
              <w:rPr>
                <w:rFonts w:eastAsia="Times New Roman"/>
                <w:sz w:val="22"/>
                <w:szCs w:val="22"/>
              </w:rPr>
              <w:t>olice</w:t>
            </w:r>
            <w:r w:rsidR="007D7236" w:rsidRPr="00D97F9E">
              <w:rPr>
                <w:rFonts w:eastAsia="Times New Roman"/>
                <w:sz w:val="22"/>
                <w:szCs w:val="22"/>
              </w:rPr>
              <w:t>(2018)</w:t>
            </w:r>
          </w:p>
          <w:p w14:paraId="6E0864BD" w14:textId="77777777" w:rsidR="00F606B4" w:rsidRPr="00D97F9E" w:rsidRDefault="001D1D66" w:rsidP="000777A9">
            <w:pPr>
              <w:pStyle w:val="ListParagraph"/>
              <w:numPr>
                <w:ilvl w:val="0"/>
                <w:numId w:val="45"/>
              </w:numPr>
              <w:rPr>
                <w:sz w:val="22"/>
                <w:szCs w:val="22"/>
              </w:rPr>
            </w:pPr>
            <w:r w:rsidRPr="00D97F9E">
              <w:rPr>
                <w:rFonts w:eastAsia="Times New Roman"/>
                <w:sz w:val="22"/>
                <w:szCs w:val="22"/>
              </w:rPr>
              <w:t>M</w:t>
            </w:r>
            <w:r w:rsidR="00BF36B2" w:rsidRPr="00D97F9E">
              <w:rPr>
                <w:rFonts w:eastAsia="Times New Roman"/>
                <w:sz w:val="22"/>
                <w:szCs w:val="22"/>
              </w:rPr>
              <w:t xml:space="preserve">inistry </w:t>
            </w:r>
            <w:r w:rsidRPr="00D97F9E">
              <w:rPr>
                <w:rFonts w:eastAsia="Times New Roman"/>
                <w:sz w:val="22"/>
                <w:szCs w:val="22"/>
              </w:rPr>
              <w:t>O</w:t>
            </w:r>
            <w:r w:rsidR="00BF36B2" w:rsidRPr="00D97F9E">
              <w:rPr>
                <w:rFonts w:eastAsia="Times New Roman"/>
                <w:sz w:val="22"/>
                <w:szCs w:val="22"/>
              </w:rPr>
              <w:t xml:space="preserve">f </w:t>
            </w:r>
            <w:r w:rsidR="00C07286" w:rsidRPr="00D97F9E">
              <w:rPr>
                <w:rFonts w:eastAsia="Times New Roman"/>
                <w:sz w:val="22"/>
                <w:szCs w:val="22"/>
              </w:rPr>
              <w:t>E</w:t>
            </w:r>
            <w:r w:rsidR="00BF36B2" w:rsidRPr="00D97F9E">
              <w:rPr>
                <w:rFonts w:eastAsia="Times New Roman"/>
                <w:sz w:val="22"/>
                <w:szCs w:val="22"/>
              </w:rPr>
              <w:t xml:space="preserve">ducation </w:t>
            </w:r>
            <w:r w:rsidR="00FD1F13" w:rsidRPr="00D97F9E">
              <w:rPr>
                <w:rFonts w:eastAsia="Times New Roman"/>
                <w:sz w:val="22"/>
                <w:szCs w:val="22"/>
              </w:rPr>
              <w:t>W</w:t>
            </w:r>
            <w:r w:rsidR="00BF36B2" w:rsidRPr="00D97F9E">
              <w:rPr>
                <w:rFonts w:eastAsia="Times New Roman"/>
                <w:sz w:val="22"/>
                <w:szCs w:val="22"/>
              </w:rPr>
              <w:t xml:space="preserve">inter </w:t>
            </w:r>
            <w:r w:rsidR="00FB3D20" w:rsidRPr="00D97F9E">
              <w:rPr>
                <w:rFonts w:eastAsia="Times New Roman"/>
                <w:sz w:val="22"/>
                <w:szCs w:val="22"/>
              </w:rPr>
              <w:t>R</w:t>
            </w:r>
            <w:r w:rsidR="00BF36B2" w:rsidRPr="00D97F9E">
              <w:rPr>
                <w:rFonts w:eastAsia="Times New Roman"/>
                <w:sz w:val="22"/>
                <w:szCs w:val="22"/>
              </w:rPr>
              <w:t xml:space="preserve">eading </w:t>
            </w:r>
            <w:r w:rsidR="00FB3D20" w:rsidRPr="00D97F9E">
              <w:rPr>
                <w:rFonts w:eastAsia="Times New Roman"/>
                <w:sz w:val="22"/>
                <w:szCs w:val="22"/>
              </w:rPr>
              <w:t>Fe</w:t>
            </w:r>
            <w:r w:rsidR="00BF36B2" w:rsidRPr="00D97F9E">
              <w:rPr>
                <w:rFonts w:eastAsia="Times New Roman"/>
                <w:sz w:val="22"/>
                <w:szCs w:val="22"/>
              </w:rPr>
              <w:t xml:space="preserve">stival </w:t>
            </w:r>
            <w:r w:rsidR="00FB3D20" w:rsidRPr="00D97F9E">
              <w:rPr>
                <w:rFonts w:eastAsia="Times New Roman"/>
                <w:sz w:val="22"/>
                <w:szCs w:val="22"/>
              </w:rPr>
              <w:t>A</w:t>
            </w:r>
            <w:r w:rsidR="00BF36B2" w:rsidRPr="00D97F9E">
              <w:rPr>
                <w:rFonts w:eastAsia="Times New Roman"/>
                <w:sz w:val="22"/>
                <w:szCs w:val="22"/>
              </w:rPr>
              <w:t xml:space="preserve">s </w:t>
            </w:r>
            <w:r w:rsidR="00E84658" w:rsidRPr="00D97F9E">
              <w:rPr>
                <w:rFonts w:eastAsia="Times New Roman"/>
                <w:sz w:val="22"/>
                <w:szCs w:val="22"/>
              </w:rPr>
              <w:t>Registration</w:t>
            </w:r>
            <w:r w:rsidR="00FB3D20" w:rsidRPr="00D97F9E">
              <w:rPr>
                <w:rFonts w:eastAsia="Times New Roman"/>
                <w:sz w:val="22"/>
                <w:szCs w:val="22"/>
              </w:rPr>
              <w:t>(2018)</w:t>
            </w:r>
            <w:r w:rsidR="001F4CF4" w:rsidRPr="00D97F9E">
              <w:rPr>
                <w:rFonts w:eastAsia="Times New Roman"/>
                <w:sz w:val="22"/>
                <w:szCs w:val="22"/>
              </w:rPr>
              <w:t xml:space="preserve"> </w:t>
            </w:r>
          </w:p>
          <w:p w14:paraId="530DAB95" w14:textId="77777777" w:rsidR="00E440B2" w:rsidRPr="00D97F9E" w:rsidRDefault="00F606B4" w:rsidP="000777A9">
            <w:pPr>
              <w:pStyle w:val="ListParagraph"/>
              <w:numPr>
                <w:ilvl w:val="0"/>
                <w:numId w:val="45"/>
              </w:numPr>
              <w:rPr>
                <w:sz w:val="22"/>
                <w:szCs w:val="22"/>
              </w:rPr>
            </w:pPr>
            <w:r w:rsidRPr="00D97F9E">
              <w:rPr>
                <w:rFonts w:eastAsia="Times New Roman"/>
                <w:sz w:val="22"/>
                <w:szCs w:val="22"/>
              </w:rPr>
              <w:t>E</w:t>
            </w:r>
            <w:r w:rsidR="001F4CF4" w:rsidRPr="00D97F9E">
              <w:rPr>
                <w:rFonts w:eastAsia="Times New Roman"/>
                <w:sz w:val="22"/>
                <w:szCs w:val="22"/>
              </w:rPr>
              <w:t xml:space="preserve">xpo 2020 </w:t>
            </w:r>
            <w:r w:rsidRPr="00D97F9E">
              <w:rPr>
                <w:rFonts w:eastAsia="Times New Roman"/>
                <w:sz w:val="22"/>
                <w:szCs w:val="22"/>
              </w:rPr>
              <w:t>I</w:t>
            </w:r>
            <w:r w:rsidR="001F4CF4" w:rsidRPr="00D97F9E">
              <w:rPr>
                <w:rFonts w:eastAsia="Times New Roman"/>
                <w:sz w:val="22"/>
                <w:szCs w:val="22"/>
              </w:rPr>
              <w:t xml:space="preserve">n Abu Dhabi </w:t>
            </w:r>
            <w:r w:rsidRPr="00D97F9E">
              <w:rPr>
                <w:rFonts w:eastAsia="Times New Roman"/>
                <w:sz w:val="22"/>
                <w:szCs w:val="22"/>
              </w:rPr>
              <w:t>S</w:t>
            </w:r>
            <w:r w:rsidR="001F4CF4" w:rsidRPr="00D97F9E">
              <w:rPr>
                <w:rFonts w:eastAsia="Times New Roman"/>
                <w:sz w:val="22"/>
                <w:szCs w:val="22"/>
              </w:rPr>
              <w:t xml:space="preserve">ustainable </w:t>
            </w:r>
            <w:r w:rsidRPr="00D97F9E">
              <w:rPr>
                <w:rFonts w:eastAsia="Times New Roman"/>
                <w:sz w:val="22"/>
                <w:szCs w:val="22"/>
              </w:rPr>
              <w:t>E</w:t>
            </w:r>
            <w:r w:rsidR="001F4CF4" w:rsidRPr="00D97F9E">
              <w:rPr>
                <w:rFonts w:eastAsia="Times New Roman"/>
                <w:sz w:val="22"/>
                <w:szCs w:val="22"/>
              </w:rPr>
              <w:t xml:space="preserve">xhibition </w:t>
            </w:r>
            <w:r w:rsidRPr="00D97F9E">
              <w:rPr>
                <w:rFonts w:eastAsia="Times New Roman"/>
                <w:sz w:val="22"/>
                <w:szCs w:val="22"/>
              </w:rPr>
              <w:t>A</w:t>
            </w:r>
            <w:r w:rsidR="001F4CF4" w:rsidRPr="00D97F9E">
              <w:rPr>
                <w:rFonts w:eastAsia="Times New Roman"/>
                <w:sz w:val="22"/>
                <w:szCs w:val="22"/>
              </w:rPr>
              <w:t xml:space="preserve">s </w:t>
            </w:r>
            <w:r w:rsidR="00411C0E" w:rsidRPr="00D97F9E">
              <w:rPr>
                <w:rFonts w:eastAsia="Times New Roman"/>
                <w:sz w:val="22"/>
                <w:szCs w:val="22"/>
              </w:rPr>
              <w:t>Ex</w:t>
            </w:r>
            <w:r w:rsidR="001F4CF4" w:rsidRPr="00D97F9E">
              <w:rPr>
                <w:rFonts w:eastAsia="Times New Roman"/>
                <w:sz w:val="22"/>
                <w:szCs w:val="22"/>
              </w:rPr>
              <w:t>hibitor</w:t>
            </w:r>
            <w:r w:rsidR="00411C0E" w:rsidRPr="00D97F9E">
              <w:rPr>
                <w:rFonts w:eastAsia="Times New Roman"/>
                <w:sz w:val="22"/>
                <w:szCs w:val="22"/>
              </w:rPr>
              <w:t>(2018)</w:t>
            </w:r>
          </w:p>
          <w:p w14:paraId="4E7C55F5" w14:textId="77777777" w:rsidR="009273EE" w:rsidRPr="00D97F9E" w:rsidRDefault="00F95F9A" w:rsidP="000777A9">
            <w:pPr>
              <w:pStyle w:val="ListParagraph"/>
              <w:numPr>
                <w:ilvl w:val="0"/>
                <w:numId w:val="45"/>
              </w:numPr>
              <w:rPr>
                <w:sz w:val="22"/>
                <w:szCs w:val="22"/>
              </w:rPr>
            </w:pPr>
            <w:r w:rsidRPr="00D97F9E">
              <w:rPr>
                <w:rFonts w:eastAsia="Times New Roman"/>
                <w:sz w:val="22"/>
                <w:szCs w:val="22"/>
              </w:rPr>
              <w:t xml:space="preserve">Volunteered </w:t>
            </w:r>
            <w:r w:rsidR="00E440B2" w:rsidRPr="00D97F9E">
              <w:rPr>
                <w:rFonts w:eastAsia="Times New Roman"/>
                <w:sz w:val="22"/>
                <w:szCs w:val="22"/>
              </w:rPr>
              <w:t>For Special Olympics</w:t>
            </w:r>
            <w:r w:rsidRPr="00D97F9E">
              <w:rPr>
                <w:rFonts w:eastAsia="Times New Roman"/>
                <w:sz w:val="22"/>
                <w:szCs w:val="22"/>
              </w:rPr>
              <w:t xml:space="preserve"> In</w:t>
            </w:r>
            <w:r w:rsidR="00E440B2" w:rsidRPr="00D97F9E">
              <w:rPr>
                <w:rFonts w:eastAsia="Times New Roman"/>
                <w:sz w:val="22"/>
                <w:szCs w:val="22"/>
              </w:rPr>
              <w:t xml:space="preserve"> </w:t>
            </w:r>
            <w:r w:rsidRPr="00D97F9E">
              <w:rPr>
                <w:rFonts w:eastAsia="Times New Roman"/>
                <w:sz w:val="22"/>
                <w:szCs w:val="22"/>
              </w:rPr>
              <w:t>M</w:t>
            </w:r>
            <w:r w:rsidR="00E440B2" w:rsidRPr="00D97F9E">
              <w:rPr>
                <w:rFonts w:eastAsia="Times New Roman"/>
                <w:sz w:val="22"/>
                <w:szCs w:val="22"/>
              </w:rPr>
              <w:t xml:space="preserve">arketing </w:t>
            </w:r>
            <w:r w:rsidRPr="00D97F9E">
              <w:rPr>
                <w:rFonts w:eastAsia="Times New Roman"/>
                <w:sz w:val="22"/>
                <w:szCs w:val="22"/>
              </w:rPr>
              <w:t>D</w:t>
            </w:r>
            <w:r w:rsidR="00E440B2" w:rsidRPr="00D97F9E">
              <w:rPr>
                <w:rFonts w:eastAsia="Times New Roman"/>
                <w:sz w:val="22"/>
                <w:szCs w:val="22"/>
              </w:rPr>
              <w:t>uring the HSBC Golf Club Event,</w:t>
            </w:r>
            <w:r w:rsidR="00150A00" w:rsidRPr="00D97F9E">
              <w:rPr>
                <w:rFonts w:eastAsia="Times New Roman"/>
                <w:sz w:val="22"/>
                <w:szCs w:val="22"/>
              </w:rPr>
              <w:t xml:space="preserve"> </w:t>
            </w:r>
            <w:proofErr w:type="spellStart"/>
            <w:r w:rsidR="00E440B2" w:rsidRPr="00D97F9E">
              <w:rPr>
                <w:rFonts w:eastAsia="Times New Roman"/>
                <w:sz w:val="22"/>
                <w:szCs w:val="22"/>
              </w:rPr>
              <w:t>Yas</w:t>
            </w:r>
            <w:proofErr w:type="spellEnd"/>
            <w:r w:rsidR="00E440B2" w:rsidRPr="00D97F9E">
              <w:rPr>
                <w:rFonts w:eastAsia="Times New Roman"/>
                <w:sz w:val="22"/>
                <w:szCs w:val="22"/>
              </w:rPr>
              <w:t xml:space="preserve"> </w:t>
            </w:r>
            <w:r w:rsidR="00CB0B15" w:rsidRPr="00D97F9E">
              <w:rPr>
                <w:rFonts w:eastAsia="Times New Roman"/>
                <w:sz w:val="22"/>
                <w:szCs w:val="22"/>
              </w:rPr>
              <w:t>Mall(2018)</w:t>
            </w:r>
          </w:p>
          <w:p w14:paraId="12FA8840" w14:textId="77777777" w:rsidR="00292D76" w:rsidRPr="00D97F9E" w:rsidRDefault="00B81E5E" w:rsidP="000777A9">
            <w:pPr>
              <w:pStyle w:val="ListParagraph"/>
              <w:numPr>
                <w:ilvl w:val="0"/>
                <w:numId w:val="45"/>
              </w:numPr>
              <w:rPr>
                <w:sz w:val="22"/>
                <w:szCs w:val="22"/>
              </w:rPr>
            </w:pPr>
            <w:r w:rsidRPr="00D97F9E">
              <w:rPr>
                <w:sz w:val="22"/>
                <w:szCs w:val="22"/>
              </w:rPr>
              <w:t xml:space="preserve">Volunteered For Terry Fox </w:t>
            </w:r>
            <w:r w:rsidR="00C6561C" w:rsidRPr="00D97F9E">
              <w:rPr>
                <w:sz w:val="22"/>
                <w:szCs w:val="22"/>
              </w:rPr>
              <w:t>Charity Foundation As Queue Management(2018)</w:t>
            </w:r>
          </w:p>
          <w:p w14:paraId="3049B679" w14:textId="77777777" w:rsidR="004939E4" w:rsidRPr="00D97F9E" w:rsidRDefault="004939E4" w:rsidP="000777A9">
            <w:pPr>
              <w:pStyle w:val="ListParagraph"/>
              <w:numPr>
                <w:ilvl w:val="0"/>
                <w:numId w:val="45"/>
              </w:numPr>
              <w:rPr>
                <w:sz w:val="22"/>
                <w:szCs w:val="22"/>
              </w:rPr>
            </w:pPr>
            <w:r w:rsidRPr="00D97F9E">
              <w:rPr>
                <w:sz w:val="22"/>
                <w:szCs w:val="22"/>
              </w:rPr>
              <w:t xml:space="preserve">Volunteered </w:t>
            </w:r>
            <w:r w:rsidR="00E71D70" w:rsidRPr="00D97F9E">
              <w:rPr>
                <w:sz w:val="22"/>
                <w:szCs w:val="22"/>
              </w:rPr>
              <w:t xml:space="preserve">For </w:t>
            </w:r>
            <w:proofErr w:type="spellStart"/>
            <w:r w:rsidR="00E71D70" w:rsidRPr="00D97F9E">
              <w:rPr>
                <w:sz w:val="22"/>
                <w:szCs w:val="22"/>
              </w:rPr>
              <w:t>Masdar</w:t>
            </w:r>
            <w:proofErr w:type="spellEnd"/>
            <w:r w:rsidR="00E71D70" w:rsidRPr="00D97F9E">
              <w:rPr>
                <w:sz w:val="22"/>
                <w:szCs w:val="22"/>
              </w:rPr>
              <w:t xml:space="preserve"> Festival </w:t>
            </w:r>
            <w:r w:rsidR="00C47EA9" w:rsidRPr="00D97F9E">
              <w:rPr>
                <w:sz w:val="22"/>
                <w:szCs w:val="22"/>
              </w:rPr>
              <w:t xml:space="preserve">For The Workshop Of </w:t>
            </w:r>
            <w:proofErr w:type="spellStart"/>
            <w:r w:rsidR="00C47EA9" w:rsidRPr="00D97F9E">
              <w:rPr>
                <w:sz w:val="22"/>
                <w:szCs w:val="22"/>
              </w:rPr>
              <w:t>Becon</w:t>
            </w:r>
            <w:proofErr w:type="spellEnd"/>
            <w:r w:rsidR="00C47EA9" w:rsidRPr="00D97F9E">
              <w:rPr>
                <w:sz w:val="22"/>
                <w:szCs w:val="22"/>
              </w:rPr>
              <w:t xml:space="preserve"> Of Hope(2018)</w:t>
            </w:r>
          </w:p>
          <w:p w14:paraId="16EA14C7" w14:textId="77777777" w:rsidR="00F66FD6" w:rsidRPr="00D97F9E" w:rsidRDefault="00F66FD6" w:rsidP="000777A9">
            <w:pPr>
              <w:pStyle w:val="ListParagraph"/>
              <w:numPr>
                <w:ilvl w:val="0"/>
                <w:numId w:val="45"/>
              </w:numPr>
              <w:rPr>
                <w:sz w:val="22"/>
                <w:szCs w:val="22"/>
              </w:rPr>
            </w:pPr>
            <w:r w:rsidRPr="00D97F9E">
              <w:rPr>
                <w:sz w:val="22"/>
                <w:szCs w:val="22"/>
              </w:rPr>
              <w:t xml:space="preserve">Volunteered For </w:t>
            </w:r>
            <w:proofErr w:type="spellStart"/>
            <w:r w:rsidRPr="00D97F9E">
              <w:rPr>
                <w:sz w:val="22"/>
                <w:szCs w:val="22"/>
              </w:rPr>
              <w:t>Masdar</w:t>
            </w:r>
            <w:proofErr w:type="spellEnd"/>
            <w:r w:rsidRPr="00D97F9E">
              <w:rPr>
                <w:sz w:val="22"/>
                <w:szCs w:val="22"/>
              </w:rPr>
              <w:t xml:space="preserve"> Festival For  Selling The Books </w:t>
            </w:r>
            <w:r w:rsidR="00EF2099" w:rsidRPr="00D97F9E">
              <w:rPr>
                <w:sz w:val="22"/>
                <w:szCs w:val="22"/>
              </w:rPr>
              <w:t>For Royal Publisher</w:t>
            </w:r>
            <w:r w:rsidR="003F4763" w:rsidRPr="00D97F9E">
              <w:rPr>
                <w:sz w:val="22"/>
                <w:szCs w:val="22"/>
              </w:rPr>
              <w:t xml:space="preserve"> Of </w:t>
            </w:r>
            <w:proofErr w:type="spellStart"/>
            <w:r w:rsidR="003F4763" w:rsidRPr="00D97F9E">
              <w:rPr>
                <w:sz w:val="22"/>
                <w:szCs w:val="22"/>
              </w:rPr>
              <w:t>Wanna</w:t>
            </w:r>
            <w:proofErr w:type="spellEnd"/>
            <w:r w:rsidR="003F4763" w:rsidRPr="00D97F9E">
              <w:rPr>
                <w:sz w:val="22"/>
                <w:szCs w:val="22"/>
              </w:rPr>
              <w:t xml:space="preserve"> Read(2018)</w:t>
            </w:r>
          </w:p>
          <w:p w14:paraId="2D2BE173" w14:textId="77777777" w:rsidR="003F4763" w:rsidRPr="00D97F9E" w:rsidRDefault="00E75694" w:rsidP="000777A9">
            <w:pPr>
              <w:pStyle w:val="ListParagraph"/>
              <w:numPr>
                <w:ilvl w:val="0"/>
                <w:numId w:val="45"/>
              </w:numPr>
              <w:rPr>
                <w:sz w:val="22"/>
                <w:szCs w:val="22"/>
              </w:rPr>
            </w:pPr>
            <w:r w:rsidRPr="00D97F9E">
              <w:rPr>
                <w:sz w:val="22"/>
                <w:szCs w:val="22"/>
              </w:rPr>
              <w:t xml:space="preserve">Volunteered For </w:t>
            </w:r>
            <w:r w:rsidR="00BE2D6F" w:rsidRPr="00D97F9E">
              <w:rPr>
                <w:sz w:val="22"/>
                <w:szCs w:val="22"/>
              </w:rPr>
              <w:t>Administration</w:t>
            </w:r>
            <w:r w:rsidR="00C66DFE" w:rsidRPr="00D97F9E">
              <w:rPr>
                <w:sz w:val="22"/>
                <w:szCs w:val="22"/>
              </w:rPr>
              <w:t xml:space="preserve"> </w:t>
            </w:r>
            <w:r w:rsidR="00D268D2" w:rsidRPr="00D97F9E">
              <w:rPr>
                <w:sz w:val="22"/>
                <w:szCs w:val="22"/>
              </w:rPr>
              <w:t>W</w:t>
            </w:r>
            <w:r w:rsidR="00C66DFE" w:rsidRPr="00D97F9E">
              <w:rPr>
                <w:sz w:val="22"/>
                <w:szCs w:val="22"/>
              </w:rPr>
              <w:t>ork For</w:t>
            </w:r>
            <w:r w:rsidR="00D268D2" w:rsidRPr="00D97F9E">
              <w:rPr>
                <w:sz w:val="22"/>
                <w:szCs w:val="22"/>
              </w:rPr>
              <w:t xml:space="preserve"> Abu Dhabi</w:t>
            </w:r>
            <w:r w:rsidR="00C66DFE" w:rsidRPr="00D97F9E">
              <w:rPr>
                <w:sz w:val="22"/>
                <w:szCs w:val="22"/>
              </w:rPr>
              <w:t xml:space="preserve"> Special Olympics</w:t>
            </w:r>
            <w:r w:rsidR="00D268D2" w:rsidRPr="00D97F9E">
              <w:rPr>
                <w:sz w:val="22"/>
                <w:szCs w:val="22"/>
              </w:rPr>
              <w:t>(2018)</w:t>
            </w:r>
            <w:r w:rsidR="00C66DFE" w:rsidRPr="00D97F9E">
              <w:rPr>
                <w:sz w:val="22"/>
                <w:szCs w:val="22"/>
              </w:rPr>
              <w:t xml:space="preserve"> </w:t>
            </w:r>
          </w:p>
          <w:p w14:paraId="0774B360" w14:textId="77777777" w:rsidR="00E9545D" w:rsidRPr="00D97F9E" w:rsidRDefault="00257749" w:rsidP="000777A9">
            <w:pPr>
              <w:pStyle w:val="ListParagraph"/>
              <w:numPr>
                <w:ilvl w:val="0"/>
                <w:numId w:val="45"/>
              </w:numPr>
              <w:rPr>
                <w:sz w:val="22"/>
                <w:szCs w:val="22"/>
              </w:rPr>
            </w:pPr>
            <w:r w:rsidRPr="00D97F9E">
              <w:rPr>
                <w:sz w:val="22"/>
                <w:szCs w:val="22"/>
              </w:rPr>
              <w:t xml:space="preserve">Volunteered For Speech About Sheikh </w:t>
            </w:r>
            <w:proofErr w:type="spellStart"/>
            <w:r w:rsidRPr="00D97F9E">
              <w:rPr>
                <w:sz w:val="22"/>
                <w:szCs w:val="22"/>
              </w:rPr>
              <w:t>Zayed</w:t>
            </w:r>
            <w:proofErr w:type="spellEnd"/>
            <w:r w:rsidRPr="00D97F9E">
              <w:rPr>
                <w:sz w:val="22"/>
                <w:szCs w:val="22"/>
              </w:rPr>
              <w:t xml:space="preserve"> For </w:t>
            </w:r>
            <w:proofErr w:type="spellStart"/>
            <w:r w:rsidRPr="00D97F9E">
              <w:rPr>
                <w:sz w:val="22"/>
                <w:szCs w:val="22"/>
              </w:rPr>
              <w:t>Kalifa</w:t>
            </w:r>
            <w:proofErr w:type="spellEnd"/>
            <w:r w:rsidRPr="00D97F9E">
              <w:rPr>
                <w:sz w:val="22"/>
                <w:szCs w:val="22"/>
              </w:rPr>
              <w:t xml:space="preserve"> Award For Education As Escorting </w:t>
            </w:r>
            <w:r w:rsidR="00AE3E9E">
              <w:rPr>
                <w:sz w:val="22"/>
                <w:szCs w:val="22"/>
              </w:rPr>
              <w:t xml:space="preserve">Visitors </w:t>
            </w:r>
            <w:r w:rsidRPr="00D97F9E">
              <w:rPr>
                <w:sz w:val="22"/>
                <w:szCs w:val="22"/>
              </w:rPr>
              <w:t xml:space="preserve"> To Sit (2018)</w:t>
            </w:r>
          </w:p>
          <w:p w14:paraId="23121F00" w14:textId="77777777" w:rsidR="00257749" w:rsidRPr="00D97F9E" w:rsidRDefault="00257749" w:rsidP="000777A9">
            <w:pPr>
              <w:pStyle w:val="ListParagraph"/>
              <w:numPr>
                <w:ilvl w:val="0"/>
                <w:numId w:val="45"/>
              </w:numPr>
              <w:rPr>
                <w:sz w:val="22"/>
                <w:szCs w:val="22"/>
              </w:rPr>
            </w:pPr>
            <w:r w:rsidRPr="00D97F9E">
              <w:rPr>
                <w:sz w:val="22"/>
                <w:szCs w:val="22"/>
              </w:rPr>
              <w:t xml:space="preserve">Volunteered For Registration For The Trainings Of Special Olympics Volunteers With </w:t>
            </w:r>
            <w:r w:rsidR="0030107F" w:rsidRPr="00D97F9E">
              <w:rPr>
                <w:sz w:val="22"/>
                <w:szCs w:val="22"/>
              </w:rPr>
              <w:t>Determination</w:t>
            </w:r>
            <w:r w:rsidRPr="00D97F9E">
              <w:rPr>
                <w:sz w:val="22"/>
                <w:szCs w:val="22"/>
              </w:rPr>
              <w:t xml:space="preserve"> Training Program(2018)</w:t>
            </w:r>
          </w:p>
          <w:p w14:paraId="093C1487" w14:textId="77777777" w:rsidR="00257749" w:rsidRPr="00D97F9E" w:rsidRDefault="00257749" w:rsidP="000777A9">
            <w:pPr>
              <w:pStyle w:val="ListParagraph"/>
              <w:numPr>
                <w:ilvl w:val="0"/>
                <w:numId w:val="45"/>
              </w:numPr>
              <w:rPr>
                <w:sz w:val="22"/>
                <w:szCs w:val="22"/>
              </w:rPr>
            </w:pPr>
            <w:r w:rsidRPr="00D97F9E">
              <w:rPr>
                <w:sz w:val="22"/>
                <w:szCs w:val="22"/>
              </w:rPr>
              <w:t xml:space="preserve">Volunteered For The Art Movement as Counting The </w:t>
            </w:r>
            <w:r w:rsidR="0030107F" w:rsidRPr="00D97F9E">
              <w:rPr>
                <w:sz w:val="22"/>
                <w:szCs w:val="22"/>
              </w:rPr>
              <w:t>Visitors’</w:t>
            </w:r>
            <w:r w:rsidRPr="00D97F9E">
              <w:rPr>
                <w:sz w:val="22"/>
                <w:szCs w:val="22"/>
              </w:rPr>
              <w:t>(2018)</w:t>
            </w:r>
          </w:p>
          <w:p w14:paraId="60EC2421" w14:textId="77777777" w:rsidR="00257749" w:rsidRPr="00D97F9E" w:rsidRDefault="00257749" w:rsidP="000777A9">
            <w:pPr>
              <w:pStyle w:val="ListParagraph"/>
              <w:numPr>
                <w:ilvl w:val="0"/>
                <w:numId w:val="45"/>
              </w:numPr>
              <w:rPr>
                <w:sz w:val="22"/>
                <w:szCs w:val="22"/>
              </w:rPr>
            </w:pPr>
            <w:r w:rsidRPr="00D97F9E">
              <w:rPr>
                <w:sz w:val="22"/>
                <w:szCs w:val="22"/>
              </w:rPr>
              <w:t xml:space="preserve">Volunteered for The Unmanned Systems Exhibition and Conference (UMEX) as checking </w:t>
            </w:r>
            <w:r w:rsidRPr="00D97F9E">
              <w:rPr>
                <w:sz w:val="22"/>
                <w:szCs w:val="22"/>
              </w:rPr>
              <w:lastRenderedPageBreak/>
              <w:t xml:space="preserve">the </w:t>
            </w:r>
            <w:r w:rsidR="0030107F" w:rsidRPr="00D97F9E">
              <w:rPr>
                <w:sz w:val="22"/>
                <w:szCs w:val="22"/>
              </w:rPr>
              <w:t>accreditation, information</w:t>
            </w:r>
            <w:r w:rsidRPr="00D97F9E">
              <w:rPr>
                <w:sz w:val="22"/>
                <w:szCs w:val="22"/>
              </w:rPr>
              <w:t xml:space="preserve"> desk(2018)</w:t>
            </w:r>
          </w:p>
          <w:p w14:paraId="5E3302D1" w14:textId="77777777" w:rsidR="00257749" w:rsidRPr="00D97F9E" w:rsidRDefault="00257749" w:rsidP="000777A9">
            <w:pPr>
              <w:pStyle w:val="ListParagraph"/>
              <w:numPr>
                <w:ilvl w:val="0"/>
                <w:numId w:val="45"/>
              </w:numPr>
              <w:rPr>
                <w:sz w:val="22"/>
                <w:szCs w:val="22"/>
              </w:rPr>
            </w:pPr>
            <w:r w:rsidRPr="00D97F9E">
              <w:rPr>
                <w:sz w:val="22"/>
                <w:szCs w:val="22"/>
              </w:rPr>
              <w:t xml:space="preserve">Volunteered for emirates airlines literature festival for </w:t>
            </w:r>
            <w:proofErr w:type="spellStart"/>
            <w:r w:rsidRPr="00D97F9E">
              <w:rPr>
                <w:sz w:val="22"/>
                <w:szCs w:val="22"/>
              </w:rPr>
              <w:t>wanna</w:t>
            </w:r>
            <w:proofErr w:type="spellEnd"/>
            <w:r w:rsidRPr="00D97F9E">
              <w:rPr>
                <w:sz w:val="22"/>
                <w:szCs w:val="22"/>
              </w:rPr>
              <w:t xml:space="preserve"> read as to have fun with </w:t>
            </w:r>
            <w:r w:rsidR="0030107F" w:rsidRPr="00D97F9E">
              <w:rPr>
                <w:sz w:val="22"/>
                <w:szCs w:val="22"/>
              </w:rPr>
              <w:t>children</w:t>
            </w:r>
            <w:r w:rsidRPr="00D97F9E">
              <w:rPr>
                <w:sz w:val="22"/>
                <w:szCs w:val="22"/>
              </w:rPr>
              <w:t>(2018)</w:t>
            </w:r>
          </w:p>
          <w:p w14:paraId="65FFFD4A" w14:textId="77777777" w:rsidR="00257749" w:rsidRPr="00D97F9E" w:rsidRDefault="00257749" w:rsidP="000777A9">
            <w:pPr>
              <w:pStyle w:val="ListParagraph"/>
              <w:numPr>
                <w:ilvl w:val="0"/>
                <w:numId w:val="45"/>
              </w:numPr>
              <w:rPr>
                <w:sz w:val="22"/>
                <w:szCs w:val="22"/>
              </w:rPr>
            </w:pPr>
            <w:r w:rsidRPr="00D97F9E">
              <w:rPr>
                <w:sz w:val="22"/>
                <w:szCs w:val="22"/>
              </w:rPr>
              <w:t xml:space="preserve">Volunteered for galleries week for Abu Dhabi Tourism and authority as </w:t>
            </w:r>
            <w:proofErr w:type="spellStart"/>
            <w:r w:rsidRPr="00D97F9E">
              <w:rPr>
                <w:sz w:val="22"/>
                <w:szCs w:val="22"/>
              </w:rPr>
              <w:t>Adminstration</w:t>
            </w:r>
            <w:proofErr w:type="spellEnd"/>
            <w:r w:rsidRPr="00D97F9E">
              <w:rPr>
                <w:sz w:val="22"/>
                <w:szCs w:val="22"/>
              </w:rPr>
              <w:t>,</w:t>
            </w:r>
            <w:r w:rsidR="00AE3E9E">
              <w:rPr>
                <w:sz w:val="22"/>
                <w:szCs w:val="22"/>
              </w:rPr>
              <w:t xml:space="preserve"> </w:t>
            </w:r>
            <w:r w:rsidRPr="00D97F9E">
              <w:rPr>
                <w:sz w:val="22"/>
                <w:szCs w:val="22"/>
              </w:rPr>
              <w:t>organizing(2018)</w:t>
            </w:r>
          </w:p>
          <w:p w14:paraId="28A4F945" w14:textId="77777777" w:rsidR="00257749" w:rsidRPr="00D97F9E" w:rsidRDefault="00257749" w:rsidP="000777A9">
            <w:pPr>
              <w:pStyle w:val="ListParagraph"/>
              <w:numPr>
                <w:ilvl w:val="0"/>
                <w:numId w:val="45"/>
              </w:numPr>
              <w:rPr>
                <w:sz w:val="22"/>
                <w:szCs w:val="22"/>
              </w:rPr>
            </w:pPr>
            <w:r w:rsidRPr="00D97F9E">
              <w:rPr>
                <w:sz w:val="22"/>
                <w:szCs w:val="22"/>
              </w:rPr>
              <w:t>Volunteered</w:t>
            </w:r>
            <w:r w:rsidR="0030107F" w:rsidRPr="00D97F9E">
              <w:rPr>
                <w:sz w:val="22"/>
                <w:szCs w:val="22"/>
              </w:rPr>
              <w:t xml:space="preserve"> for environmental Marathon</w:t>
            </w:r>
            <w:r w:rsidRPr="00D97F9E">
              <w:rPr>
                <w:sz w:val="22"/>
                <w:szCs w:val="22"/>
              </w:rPr>
              <w:t xml:space="preserve"> as picking and dropping the racers(2018)</w:t>
            </w:r>
          </w:p>
          <w:p w14:paraId="5BFB896E" w14:textId="77777777" w:rsidR="00257749" w:rsidRPr="00D97F9E" w:rsidRDefault="00257749" w:rsidP="000777A9">
            <w:pPr>
              <w:pStyle w:val="ListParagraph"/>
              <w:numPr>
                <w:ilvl w:val="0"/>
                <w:numId w:val="45"/>
              </w:numPr>
              <w:rPr>
                <w:sz w:val="22"/>
                <w:szCs w:val="22"/>
              </w:rPr>
            </w:pPr>
            <w:r w:rsidRPr="00D97F9E">
              <w:rPr>
                <w:sz w:val="22"/>
                <w:szCs w:val="22"/>
              </w:rPr>
              <w:t>Volunteered for Abu Dhabi Media Company to attend the filming of a program (</w:t>
            </w:r>
            <w:proofErr w:type="spellStart"/>
            <w:r w:rsidRPr="00D97F9E">
              <w:rPr>
                <w:sz w:val="22"/>
                <w:szCs w:val="22"/>
              </w:rPr>
              <w:t>Mn</w:t>
            </w:r>
            <w:proofErr w:type="spellEnd"/>
            <w:r w:rsidRPr="00D97F9E">
              <w:rPr>
                <w:sz w:val="22"/>
                <w:szCs w:val="22"/>
              </w:rPr>
              <w:t xml:space="preserve"> </w:t>
            </w:r>
            <w:proofErr w:type="spellStart"/>
            <w:r w:rsidRPr="00D97F9E">
              <w:rPr>
                <w:sz w:val="22"/>
                <w:szCs w:val="22"/>
              </w:rPr>
              <w:t>Wahi</w:t>
            </w:r>
            <w:proofErr w:type="spellEnd"/>
            <w:r w:rsidRPr="00D97F9E">
              <w:rPr>
                <w:sz w:val="22"/>
                <w:szCs w:val="22"/>
              </w:rPr>
              <w:t xml:space="preserve"> Al Bayan) to Dr. </w:t>
            </w:r>
            <w:proofErr w:type="spellStart"/>
            <w:r w:rsidRPr="00D97F9E">
              <w:rPr>
                <w:sz w:val="22"/>
                <w:szCs w:val="22"/>
              </w:rPr>
              <w:t>Wassim</w:t>
            </w:r>
            <w:proofErr w:type="spellEnd"/>
            <w:r w:rsidRPr="00D97F9E">
              <w:rPr>
                <w:sz w:val="22"/>
                <w:szCs w:val="22"/>
              </w:rPr>
              <w:t xml:space="preserve"> Yousef in</w:t>
            </w:r>
            <w:r w:rsidR="000875D5">
              <w:rPr>
                <w:sz w:val="22"/>
                <w:szCs w:val="22"/>
              </w:rPr>
              <w:t xml:space="preserve"> </w:t>
            </w:r>
            <w:proofErr w:type="spellStart"/>
            <w:r w:rsidR="000875D5">
              <w:rPr>
                <w:sz w:val="22"/>
                <w:szCs w:val="22"/>
              </w:rPr>
              <w:t>Sheikha</w:t>
            </w:r>
            <w:proofErr w:type="spellEnd"/>
            <w:r w:rsidR="000875D5">
              <w:rPr>
                <w:sz w:val="22"/>
                <w:szCs w:val="22"/>
              </w:rPr>
              <w:t xml:space="preserve"> </w:t>
            </w:r>
            <w:proofErr w:type="spellStart"/>
            <w:r w:rsidR="000875D5">
              <w:rPr>
                <w:sz w:val="22"/>
                <w:szCs w:val="22"/>
              </w:rPr>
              <w:t>Fat</w:t>
            </w:r>
            <w:r w:rsidR="0030107F" w:rsidRPr="00D97F9E">
              <w:rPr>
                <w:sz w:val="22"/>
                <w:szCs w:val="22"/>
              </w:rPr>
              <w:t>ma</w:t>
            </w:r>
            <w:proofErr w:type="spellEnd"/>
            <w:r w:rsidR="0030107F" w:rsidRPr="00D97F9E">
              <w:rPr>
                <w:sz w:val="22"/>
                <w:szCs w:val="22"/>
              </w:rPr>
              <w:t xml:space="preserve"> </w:t>
            </w:r>
            <w:proofErr w:type="spellStart"/>
            <w:r w:rsidR="0030107F" w:rsidRPr="00D97F9E">
              <w:rPr>
                <w:sz w:val="22"/>
                <w:szCs w:val="22"/>
              </w:rPr>
              <w:t>Bint</w:t>
            </w:r>
            <w:proofErr w:type="spellEnd"/>
            <w:r w:rsidR="0030107F" w:rsidRPr="00D97F9E">
              <w:rPr>
                <w:sz w:val="22"/>
                <w:szCs w:val="22"/>
              </w:rPr>
              <w:t xml:space="preserve"> </w:t>
            </w:r>
            <w:proofErr w:type="spellStart"/>
            <w:r w:rsidR="0030107F" w:rsidRPr="00D97F9E">
              <w:rPr>
                <w:sz w:val="22"/>
                <w:szCs w:val="22"/>
              </w:rPr>
              <w:t>Zayed</w:t>
            </w:r>
            <w:proofErr w:type="spellEnd"/>
            <w:r w:rsidR="0030107F" w:rsidRPr="00D97F9E">
              <w:rPr>
                <w:sz w:val="22"/>
                <w:szCs w:val="22"/>
              </w:rPr>
              <w:t xml:space="preserve"> Al </w:t>
            </w:r>
            <w:proofErr w:type="spellStart"/>
            <w:r w:rsidR="0030107F" w:rsidRPr="00D97F9E">
              <w:rPr>
                <w:sz w:val="22"/>
                <w:szCs w:val="22"/>
              </w:rPr>
              <w:t>N</w:t>
            </w:r>
            <w:r w:rsidRPr="00D97F9E">
              <w:rPr>
                <w:sz w:val="22"/>
                <w:szCs w:val="22"/>
              </w:rPr>
              <w:t>ahyan</w:t>
            </w:r>
            <w:proofErr w:type="spellEnd"/>
            <w:r w:rsidRPr="00D97F9E">
              <w:rPr>
                <w:sz w:val="22"/>
                <w:szCs w:val="22"/>
              </w:rPr>
              <w:t xml:space="preserve"> mosque as participant(2018)</w:t>
            </w:r>
          </w:p>
          <w:p w14:paraId="5BD43818" w14:textId="77777777" w:rsidR="00257749" w:rsidRPr="00D97F9E" w:rsidRDefault="00257749" w:rsidP="000777A9">
            <w:pPr>
              <w:pStyle w:val="ListParagraph"/>
              <w:numPr>
                <w:ilvl w:val="0"/>
                <w:numId w:val="45"/>
              </w:numPr>
              <w:rPr>
                <w:sz w:val="22"/>
                <w:szCs w:val="22"/>
              </w:rPr>
            </w:pPr>
            <w:r w:rsidRPr="00D97F9E">
              <w:rPr>
                <w:sz w:val="22"/>
                <w:szCs w:val="22"/>
              </w:rPr>
              <w:t>Volunteered for special Olympics games as accreditation(2018)</w:t>
            </w:r>
          </w:p>
          <w:p w14:paraId="7778E993" w14:textId="77777777" w:rsidR="00257749" w:rsidRPr="00D97F9E" w:rsidRDefault="00257749" w:rsidP="000777A9">
            <w:pPr>
              <w:pStyle w:val="ListParagraph"/>
              <w:numPr>
                <w:ilvl w:val="0"/>
                <w:numId w:val="45"/>
              </w:numPr>
              <w:rPr>
                <w:sz w:val="22"/>
                <w:szCs w:val="22"/>
              </w:rPr>
            </w:pPr>
            <w:r w:rsidRPr="00D97F9E">
              <w:rPr>
                <w:sz w:val="22"/>
                <w:szCs w:val="22"/>
              </w:rPr>
              <w:t xml:space="preserve">Volunteered for the world largest umbrella in the world which is in </w:t>
            </w:r>
            <w:r w:rsidR="00AE3E9E" w:rsidRPr="00D97F9E">
              <w:rPr>
                <w:sz w:val="22"/>
                <w:szCs w:val="22"/>
              </w:rPr>
              <w:t>Guinness</w:t>
            </w:r>
            <w:r w:rsidR="000875D5">
              <w:rPr>
                <w:sz w:val="22"/>
                <w:szCs w:val="22"/>
              </w:rPr>
              <w:t xml:space="preserve"> record in UAE</w:t>
            </w:r>
            <w:r w:rsidRPr="00D97F9E">
              <w:rPr>
                <w:sz w:val="22"/>
                <w:szCs w:val="22"/>
              </w:rPr>
              <w:t xml:space="preserve"> as visitor(2018)</w:t>
            </w:r>
          </w:p>
          <w:p w14:paraId="74A5AC14" w14:textId="77777777" w:rsidR="00257749" w:rsidRPr="00D97F9E" w:rsidRDefault="00257749" w:rsidP="000777A9">
            <w:pPr>
              <w:pStyle w:val="ListParagraph"/>
              <w:numPr>
                <w:ilvl w:val="0"/>
                <w:numId w:val="45"/>
              </w:numPr>
              <w:rPr>
                <w:sz w:val="22"/>
                <w:szCs w:val="22"/>
              </w:rPr>
            </w:pPr>
            <w:r w:rsidRPr="00D97F9E">
              <w:rPr>
                <w:sz w:val="22"/>
                <w:szCs w:val="22"/>
              </w:rPr>
              <w:t>Volunteered for Earth hour as escorting the guests to sit(2018)</w:t>
            </w:r>
          </w:p>
          <w:p w14:paraId="12C768E4" w14:textId="77777777" w:rsidR="00257749" w:rsidRPr="00D97F9E" w:rsidRDefault="00257749" w:rsidP="000777A9">
            <w:pPr>
              <w:pStyle w:val="ListParagraph"/>
              <w:numPr>
                <w:ilvl w:val="0"/>
                <w:numId w:val="45"/>
              </w:numPr>
              <w:rPr>
                <w:sz w:val="22"/>
                <w:szCs w:val="22"/>
              </w:rPr>
            </w:pPr>
            <w:r w:rsidRPr="00D97F9E">
              <w:rPr>
                <w:sz w:val="22"/>
                <w:szCs w:val="22"/>
              </w:rPr>
              <w:t>Volunteered for Thanks For Future Generations as protocol(2018)</w:t>
            </w:r>
          </w:p>
          <w:p w14:paraId="070F9C6B" w14:textId="77777777" w:rsidR="0030107F" w:rsidRPr="00D97F9E" w:rsidRDefault="0030107F" w:rsidP="000777A9">
            <w:pPr>
              <w:pStyle w:val="ListParagraph"/>
              <w:numPr>
                <w:ilvl w:val="0"/>
                <w:numId w:val="45"/>
              </w:numPr>
              <w:rPr>
                <w:sz w:val="22"/>
                <w:szCs w:val="22"/>
              </w:rPr>
            </w:pPr>
            <w:r w:rsidRPr="00D97F9E">
              <w:rPr>
                <w:sz w:val="22"/>
                <w:szCs w:val="22"/>
              </w:rPr>
              <w:t>Volunteered For Customs Show Emirates Or Abu Dhabi International Motor Show As Information Booth, Protocol(2018}</w:t>
            </w:r>
          </w:p>
          <w:p w14:paraId="7CF06113" w14:textId="77777777" w:rsidR="00150A00" w:rsidRPr="00D97F9E" w:rsidRDefault="0030107F" w:rsidP="000777A9">
            <w:pPr>
              <w:pStyle w:val="ListParagraph"/>
              <w:numPr>
                <w:ilvl w:val="0"/>
                <w:numId w:val="45"/>
              </w:numPr>
              <w:rPr>
                <w:sz w:val="22"/>
                <w:szCs w:val="22"/>
              </w:rPr>
            </w:pPr>
            <w:r w:rsidRPr="00D97F9E">
              <w:rPr>
                <w:sz w:val="22"/>
                <w:szCs w:val="22"/>
              </w:rPr>
              <w:t xml:space="preserve">Volunteered For </w:t>
            </w:r>
            <w:proofErr w:type="spellStart"/>
            <w:r w:rsidRPr="00D97F9E">
              <w:rPr>
                <w:sz w:val="22"/>
                <w:szCs w:val="22"/>
              </w:rPr>
              <w:t>Kafaat</w:t>
            </w:r>
            <w:proofErr w:type="spellEnd"/>
            <w:r w:rsidRPr="00D97F9E">
              <w:rPr>
                <w:sz w:val="22"/>
                <w:szCs w:val="22"/>
              </w:rPr>
              <w:t xml:space="preserve"> Toastmasters</w:t>
            </w:r>
            <w:r w:rsidR="00150A00" w:rsidRPr="00D97F9E">
              <w:rPr>
                <w:sz w:val="22"/>
                <w:szCs w:val="22"/>
              </w:rPr>
              <w:t xml:space="preserve"> Program</w:t>
            </w:r>
            <w:r w:rsidRPr="00D97F9E">
              <w:rPr>
                <w:sz w:val="22"/>
                <w:szCs w:val="22"/>
              </w:rPr>
              <w:t xml:space="preserve"> As Registration</w:t>
            </w:r>
            <w:r w:rsidR="00150A00" w:rsidRPr="00D97F9E">
              <w:rPr>
                <w:sz w:val="22"/>
                <w:szCs w:val="22"/>
              </w:rPr>
              <w:t>, Audience(2018)</w:t>
            </w:r>
          </w:p>
          <w:p w14:paraId="2CC91C8D" w14:textId="77777777" w:rsidR="0030107F" w:rsidRPr="00D97F9E" w:rsidRDefault="0030107F" w:rsidP="000777A9">
            <w:pPr>
              <w:pStyle w:val="ListParagraph"/>
              <w:numPr>
                <w:ilvl w:val="0"/>
                <w:numId w:val="45"/>
              </w:numPr>
              <w:rPr>
                <w:sz w:val="22"/>
                <w:szCs w:val="22"/>
              </w:rPr>
            </w:pPr>
            <w:r w:rsidRPr="00D97F9E">
              <w:rPr>
                <w:sz w:val="22"/>
                <w:szCs w:val="22"/>
              </w:rPr>
              <w:t xml:space="preserve"> </w:t>
            </w:r>
            <w:r w:rsidR="00150A00" w:rsidRPr="00D97F9E">
              <w:rPr>
                <w:sz w:val="22"/>
                <w:szCs w:val="22"/>
              </w:rPr>
              <w:t>Volunteered For Seabed Clean Up Campaign For Abu Dhabi Environmental Agency As Registration(2018)</w:t>
            </w:r>
          </w:p>
          <w:p w14:paraId="3A59106F" w14:textId="77777777" w:rsidR="00150A00" w:rsidRPr="00D97F9E" w:rsidRDefault="00150A00" w:rsidP="000777A9">
            <w:pPr>
              <w:pStyle w:val="ListParagraph"/>
              <w:numPr>
                <w:ilvl w:val="0"/>
                <w:numId w:val="45"/>
              </w:numPr>
              <w:rPr>
                <w:sz w:val="22"/>
                <w:szCs w:val="22"/>
              </w:rPr>
            </w:pPr>
            <w:r w:rsidRPr="00D97F9E">
              <w:rPr>
                <w:sz w:val="22"/>
                <w:szCs w:val="22"/>
              </w:rPr>
              <w:t xml:space="preserve">Volunteered For World Health Day In </w:t>
            </w:r>
            <w:proofErr w:type="spellStart"/>
            <w:r w:rsidRPr="00D97F9E">
              <w:rPr>
                <w:sz w:val="22"/>
                <w:szCs w:val="22"/>
              </w:rPr>
              <w:t>Burjeel</w:t>
            </w:r>
            <w:proofErr w:type="spellEnd"/>
            <w:r w:rsidRPr="00D97F9E">
              <w:rPr>
                <w:sz w:val="22"/>
                <w:szCs w:val="22"/>
              </w:rPr>
              <w:t xml:space="preserve"> Hospital As Visiting The Patient And Giving The Gifts(2018)</w:t>
            </w:r>
          </w:p>
          <w:p w14:paraId="05D8498B" w14:textId="77777777" w:rsidR="00150A00" w:rsidRDefault="004F651D" w:rsidP="000777A9">
            <w:pPr>
              <w:pStyle w:val="ListParagraph"/>
              <w:numPr>
                <w:ilvl w:val="0"/>
                <w:numId w:val="45"/>
              </w:numPr>
              <w:rPr>
                <w:sz w:val="24"/>
                <w:szCs w:val="24"/>
              </w:rPr>
            </w:pPr>
            <w:r>
              <w:rPr>
                <w:sz w:val="24"/>
                <w:szCs w:val="24"/>
              </w:rPr>
              <w:t xml:space="preserve">Volunteered For </w:t>
            </w:r>
            <w:proofErr w:type="spellStart"/>
            <w:r>
              <w:rPr>
                <w:sz w:val="24"/>
                <w:szCs w:val="24"/>
              </w:rPr>
              <w:t>Kalifa</w:t>
            </w:r>
            <w:proofErr w:type="spellEnd"/>
            <w:r>
              <w:rPr>
                <w:sz w:val="24"/>
                <w:szCs w:val="24"/>
              </w:rPr>
              <w:t xml:space="preserve"> Award For Education Ceremony As Escorting The Visitor To Enter To The Theatre(2018)</w:t>
            </w:r>
          </w:p>
          <w:p w14:paraId="558A1D74" w14:textId="77777777" w:rsidR="004F651D" w:rsidRDefault="004F651D" w:rsidP="000777A9">
            <w:pPr>
              <w:pStyle w:val="ListParagraph"/>
              <w:numPr>
                <w:ilvl w:val="0"/>
                <w:numId w:val="45"/>
              </w:numPr>
              <w:rPr>
                <w:sz w:val="24"/>
                <w:szCs w:val="24"/>
              </w:rPr>
            </w:pPr>
            <w:r>
              <w:rPr>
                <w:sz w:val="24"/>
                <w:szCs w:val="24"/>
              </w:rPr>
              <w:t>Volunteered For The Largest Lecture On First Aid Which Is On Guinness Record In Abu Dhabi As Protocol, Wrist Band Checker(2018)</w:t>
            </w:r>
          </w:p>
          <w:p w14:paraId="2E98E1AE" w14:textId="77777777" w:rsidR="004F651D" w:rsidRDefault="004F651D" w:rsidP="000777A9">
            <w:pPr>
              <w:pStyle w:val="ListParagraph"/>
              <w:numPr>
                <w:ilvl w:val="0"/>
                <w:numId w:val="45"/>
              </w:numPr>
              <w:rPr>
                <w:sz w:val="24"/>
                <w:szCs w:val="24"/>
              </w:rPr>
            </w:pPr>
            <w:r>
              <w:rPr>
                <w:sz w:val="24"/>
                <w:szCs w:val="24"/>
              </w:rPr>
              <w:t>Volunteered For Attending The Workshop Of Innovation And Creativity For Happiness Imprint Volunteering Group As Audience(2018)</w:t>
            </w:r>
          </w:p>
          <w:p w14:paraId="3A169153" w14:textId="77777777" w:rsidR="004F651D" w:rsidRDefault="001055A6" w:rsidP="000777A9">
            <w:pPr>
              <w:pStyle w:val="ListParagraph"/>
              <w:numPr>
                <w:ilvl w:val="0"/>
                <w:numId w:val="45"/>
              </w:numPr>
              <w:rPr>
                <w:sz w:val="24"/>
                <w:szCs w:val="24"/>
              </w:rPr>
            </w:pPr>
            <w:r>
              <w:rPr>
                <w:sz w:val="24"/>
                <w:szCs w:val="24"/>
              </w:rPr>
              <w:t>Volunteered For Emirates Schools Theatre Festival For Ministry Of Education As Backstage Organizer, Award Organizer(2018)</w:t>
            </w:r>
          </w:p>
          <w:p w14:paraId="0ED1F113" w14:textId="77777777" w:rsidR="001055A6" w:rsidRDefault="001055A6" w:rsidP="000777A9">
            <w:pPr>
              <w:pStyle w:val="ListParagraph"/>
              <w:numPr>
                <w:ilvl w:val="0"/>
                <w:numId w:val="45"/>
              </w:numPr>
              <w:rPr>
                <w:sz w:val="24"/>
                <w:szCs w:val="24"/>
              </w:rPr>
            </w:pPr>
            <w:r>
              <w:rPr>
                <w:sz w:val="24"/>
                <w:szCs w:val="24"/>
              </w:rPr>
              <w:t>Volunteered For Attending The Workshop Of Six Hats For The Happiness Imprint Volunteered Group(2018)</w:t>
            </w:r>
          </w:p>
          <w:p w14:paraId="271A2A2A" w14:textId="77777777" w:rsidR="001055A6" w:rsidRDefault="001055A6" w:rsidP="000777A9">
            <w:pPr>
              <w:pStyle w:val="ListParagraph"/>
              <w:numPr>
                <w:ilvl w:val="0"/>
                <w:numId w:val="45"/>
              </w:numPr>
              <w:rPr>
                <w:sz w:val="24"/>
                <w:szCs w:val="24"/>
              </w:rPr>
            </w:pPr>
            <w:r>
              <w:rPr>
                <w:sz w:val="24"/>
                <w:szCs w:val="24"/>
              </w:rPr>
              <w:t xml:space="preserve">Volunteered For The First Tolerance Forum For The Office Of The </w:t>
            </w:r>
            <w:r w:rsidR="00AE3E9E">
              <w:rPr>
                <w:sz w:val="24"/>
                <w:szCs w:val="24"/>
              </w:rPr>
              <w:t>Ministry</w:t>
            </w:r>
            <w:r>
              <w:rPr>
                <w:sz w:val="24"/>
                <w:szCs w:val="24"/>
              </w:rPr>
              <w:t xml:space="preserve"> Of Tolerance As Organizer(2018)</w:t>
            </w:r>
          </w:p>
          <w:p w14:paraId="31D052F1" w14:textId="77777777" w:rsidR="001055A6" w:rsidRDefault="001055A6" w:rsidP="000777A9">
            <w:pPr>
              <w:pStyle w:val="ListParagraph"/>
              <w:numPr>
                <w:ilvl w:val="0"/>
                <w:numId w:val="45"/>
              </w:numPr>
              <w:rPr>
                <w:sz w:val="24"/>
                <w:szCs w:val="24"/>
              </w:rPr>
            </w:pPr>
            <w:r>
              <w:rPr>
                <w:sz w:val="24"/>
                <w:szCs w:val="24"/>
              </w:rPr>
              <w:t xml:space="preserve">Volunteered For Selling The Books In The Ramadan Fair For </w:t>
            </w:r>
            <w:proofErr w:type="spellStart"/>
            <w:r>
              <w:rPr>
                <w:sz w:val="24"/>
                <w:szCs w:val="24"/>
              </w:rPr>
              <w:t>Wanna</w:t>
            </w:r>
            <w:proofErr w:type="spellEnd"/>
            <w:r>
              <w:rPr>
                <w:sz w:val="24"/>
                <w:szCs w:val="24"/>
              </w:rPr>
              <w:t xml:space="preserve"> Read As Salesman(2018)</w:t>
            </w:r>
          </w:p>
          <w:p w14:paraId="200ABE8B" w14:textId="77777777" w:rsidR="001055A6" w:rsidRDefault="001055A6" w:rsidP="000777A9">
            <w:pPr>
              <w:pStyle w:val="ListParagraph"/>
              <w:numPr>
                <w:ilvl w:val="0"/>
                <w:numId w:val="45"/>
              </w:numPr>
              <w:rPr>
                <w:sz w:val="24"/>
                <w:szCs w:val="24"/>
              </w:rPr>
            </w:pPr>
            <w:r>
              <w:rPr>
                <w:sz w:val="24"/>
                <w:szCs w:val="24"/>
              </w:rPr>
              <w:t>Volunteered For Millions Poet As Audience(2018)</w:t>
            </w:r>
          </w:p>
          <w:p w14:paraId="573CAFEA" w14:textId="77777777" w:rsidR="001055A6" w:rsidRDefault="00DD2A26" w:rsidP="000777A9">
            <w:pPr>
              <w:pStyle w:val="ListParagraph"/>
              <w:numPr>
                <w:ilvl w:val="0"/>
                <w:numId w:val="45"/>
              </w:numPr>
              <w:rPr>
                <w:sz w:val="24"/>
                <w:szCs w:val="24"/>
              </w:rPr>
            </w:pPr>
            <w:r>
              <w:rPr>
                <w:sz w:val="24"/>
                <w:szCs w:val="24"/>
              </w:rPr>
              <w:lastRenderedPageBreak/>
              <w:t xml:space="preserve">Volunteered For The Workshop Of The Volunteers In U.A.E As Audience(2018) </w:t>
            </w:r>
          </w:p>
          <w:p w14:paraId="4E35808B" w14:textId="77777777" w:rsidR="00DD2A26" w:rsidRDefault="00DD2A26" w:rsidP="000777A9">
            <w:pPr>
              <w:pStyle w:val="ListParagraph"/>
              <w:numPr>
                <w:ilvl w:val="0"/>
                <w:numId w:val="45"/>
              </w:numPr>
              <w:rPr>
                <w:sz w:val="24"/>
                <w:szCs w:val="24"/>
              </w:rPr>
            </w:pPr>
            <w:r>
              <w:rPr>
                <w:sz w:val="24"/>
                <w:szCs w:val="24"/>
              </w:rPr>
              <w:t xml:space="preserve">Volunteered For </w:t>
            </w:r>
            <w:proofErr w:type="spellStart"/>
            <w:r>
              <w:rPr>
                <w:sz w:val="24"/>
                <w:szCs w:val="24"/>
              </w:rPr>
              <w:t>Emarat</w:t>
            </w:r>
            <w:proofErr w:type="spellEnd"/>
            <w:r>
              <w:rPr>
                <w:sz w:val="24"/>
                <w:szCs w:val="24"/>
              </w:rPr>
              <w:t xml:space="preserve"> Al </w:t>
            </w:r>
            <w:proofErr w:type="spellStart"/>
            <w:r>
              <w:rPr>
                <w:sz w:val="24"/>
                <w:szCs w:val="24"/>
              </w:rPr>
              <w:t>Saadah</w:t>
            </w:r>
            <w:proofErr w:type="spellEnd"/>
            <w:r>
              <w:rPr>
                <w:sz w:val="24"/>
                <w:szCs w:val="24"/>
              </w:rPr>
              <w:t xml:space="preserve"> Event As Organizer(2018)</w:t>
            </w:r>
          </w:p>
          <w:p w14:paraId="75913AD8" w14:textId="77777777" w:rsidR="00DD2A26" w:rsidRDefault="00DD2A26" w:rsidP="000777A9">
            <w:pPr>
              <w:pStyle w:val="ListParagraph"/>
              <w:numPr>
                <w:ilvl w:val="0"/>
                <w:numId w:val="45"/>
              </w:numPr>
              <w:rPr>
                <w:sz w:val="24"/>
                <w:szCs w:val="24"/>
              </w:rPr>
            </w:pPr>
            <w:r>
              <w:rPr>
                <w:sz w:val="24"/>
                <w:szCs w:val="24"/>
              </w:rPr>
              <w:t xml:space="preserve">Volunteered For </w:t>
            </w:r>
            <w:proofErr w:type="spellStart"/>
            <w:r>
              <w:rPr>
                <w:sz w:val="24"/>
                <w:szCs w:val="24"/>
              </w:rPr>
              <w:t>Zayed</w:t>
            </w:r>
            <w:proofErr w:type="spellEnd"/>
            <w:r>
              <w:rPr>
                <w:sz w:val="24"/>
                <w:szCs w:val="24"/>
              </w:rPr>
              <w:t xml:space="preserve"> We Walk To Prevent Glaucoma As Organizer(2018)</w:t>
            </w:r>
          </w:p>
          <w:p w14:paraId="5F8B7551" w14:textId="77777777" w:rsidR="00CD7104" w:rsidRDefault="00CD7104" w:rsidP="000777A9">
            <w:pPr>
              <w:pStyle w:val="ListParagraph"/>
              <w:numPr>
                <w:ilvl w:val="0"/>
                <w:numId w:val="45"/>
              </w:numPr>
              <w:rPr>
                <w:sz w:val="24"/>
                <w:szCs w:val="24"/>
              </w:rPr>
            </w:pPr>
            <w:r>
              <w:rPr>
                <w:sz w:val="24"/>
                <w:szCs w:val="24"/>
              </w:rPr>
              <w:t>Volunteered For The Largest Organ Donation Awareness Lesson As Steward(2018)</w:t>
            </w:r>
          </w:p>
          <w:p w14:paraId="04208038" w14:textId="77777777" w:rsidR="00CD7104" w:rsidRDefault="00CD7104" w:rsidP="000777A9">
            <w:pPr>
              <w:pStyle w:val="ListParagraph"/>
              <w:numPr>
                <w:ilvl w:val="0"/>
                <w:numId w:val="45"/>
              </w:numPr>
              <w:rPr>
                <w:sz w:val="24"/>
                <w:szCs w:val="24"/>
              </w:rPr>
            </w:pPr>
            <w:r>
              <w:rPr>
                <w:sz w:val="24"/>
                <w:szCs w:val="24"/>
              </w:rPr>
              <w:t>Volunteered For Taking Tour With Orphanage Children’s In The City As Guide(2018)</w:t>
            </w:r>
          </w:p>
          <w:p w14:paraId="6DE38503" w14:textId="77777777" w:rsidR="00CD7104" w:rsidRDefault="00CD7104" w:rsidP="000777A9">
            <w:pPr>
              <w:pStyle w:val="ListParagraph"/>
              <w:numPr>
                <w:ilvl w:val="0"/>
                <w:numId w:val="45"/>
              </w:numPr>
              <w:rPr>
                <w:sz w:val="24"/>
                <w:szCs w:val="24"/>
              </w:rPr>
            </w:pPr>
            <w:r>
              <w:rPr>
                <w:sz w:val="24"/>
                <w:szCs w:val="24"/>
              </w:rPr>
              <w:t>Volunteered For The 4</w:t>
            </w:r>
            <w:r w:rsidRPr="00CD7104">
              <w:rPr>
                <w:sz w:val="24"/>
                <w:szCs w:val="24"/>
                <w:vertAlign w:val="superscript"/>
              </w:rPr>
              <w:t>th</w:t>
            </w:r>
            <w:r>
              <w:rPr>
                <w:sz w:val="24"/>
                <w:szCs w:val="24"/>
              </w:rPr>
              <w:t xml:space="preserve"> National Mental Competition As Monitoring The Competitors(2018)</w:t>
            </w:r>
          </w:p>
          <w:p w14:paraId="4C72A56C" w14:textId="77777777" w:rsidR="00CD7104" w:rsidRDefault="00CD7104" w:rsidP="000777A9">
            <w:pPr>
              <w:pStyle w:val="ListParagraph"/>
              <w:numPr>
                <w:ilvl w:val="0"/>
                <w:numId w:val="45"/>
              </w:numPr>
              <w:rPr>
                <w:sz w:val="24"/>
                <w:szCs w:val="24"/>
              </w:rPr>
            </w:pPr>
            <w:r>
              <w:rPr>
                <w:sz w:val="24"/>
                <w:szCs w:val="24"/>
              </w:rPr>
              <w:t xml:space="preserve">Volunteered For Attending The Workshop Of Photograph For Al </w:t>
            </w:r>
            <w:proofErr w:type="spellStart"/>
            <w:r>
              <w:rPr>
                <w:sz w:val="24"/>
                <w:szCs w:val="24"/>
              </w:rPr>
              <w:t>Khair</w:t>
            </w:r>
            <w:proofErr w:type="spellEnd"/>
            <w:r>
              <w:rPr>
                <w:sz w:val="24"/>
                <w:szCs w:val="24"/>
              </w:rPr>
              <w:t xml:space="preserve"> Ambassador Volunteering Group(2018)</w:t>
            </w:r>
          </w:p>
          <w:p w14:paraId="6540F846" w14:textId="77777777" w:rsidR="00CD7104" w:rsidRDefault="005F5D12" w:rsidP="000777A9">
            <w:pPr>
              <w:pStyle w:val="ListParagraph"/>
              <w:numPr>
                <w:ilvl w:val="0"/>
                <w:numId w:val="45"/>
              </w:numPr>
              <w:rPr>
                <w:sz w:val="24"/>
                <w:szCs w:val="24"/>
              </w:rPr>
            </w:pPr>
            <w:r>
              <w:rPr>
                <w:sz w:val="24"/>
                <w:szCs w:val="24"/>
              </w:rPr>
              <w:t>Volunteered For Having Fun With Autism People As Assistance(2018)</w:t>
            </w:r>
          </w:p>
          <w:p w14:paraId="08817FAF" w14:textId="77777777" w:rsidR="005F5D12" w:rsidRDefault="005F5D12" w:rsidP="000777A9">
            <w:pPr>
              <w:pStyle w:val="ListParagraph"/>
              <w:numPr>
                <w:ilvl w:val="0"/>
                <w:numId w:val="45"/>
              </w:numPr>
              <w:rPr>
                <w:sz w:val="24"/>
                <w:szCs w:val="24"/>
              </w:rPr>
            </w:pPr>
            <w:r>
              <w:rPr>
                <w:sz w:val="24"/>
                <w:szCs w:val="24"/>
              </w:rPr>
              <w:t>Volunteered For Attending The Workshop Of Positive Beats For Dopamine Team(2018)</w:t>
            </w:r>
          </w:p>
          <w:p w14:paraId="6B0BFF6A" w14:textId="77777777" w:rsidR="005F5D12" w:rsidRDefault="005F5D12" w:rsidP="000777A9">
            <w:pPr>
              <w:pStyle w:val="ListParagraph"/>
              <w:numPr>
                <w:ilvl w:val="0"/>
                <w:numId w:val="45"/>
              </w:numPr>
              <w:rPr>
                <w:sz w:val="24"/>
                <w:szCs w:val="24"/>
              </w:rPr>
            </w:pPr>
            <w:r>
              <w:rPr>
                <w:sz w:val="24"/>
                <w:szCs w:val="24"/>
              </w:rPr>
              <w:t>Volunteered For Organize The Event Of Entitled Summer delight As Organizer(2018)</w:t>
            </w:r>
          </w:p>
          <w:p w14:paraId="4652711B" w14:textId="77777777" w:rsidR="005F5D12" w:rsidRDefault="005F5D12" w:rsidP="000777A9">
            <w:pPr>
              <w:pStyle w:val="ListParagraph"/>
              <w:numPr>
                <w:ilvl w:val="0"/>
                <w:numId w:val="45"/>
              </w:numPr>
              <w:rPr>
                <w:sz w:val="24"/>
                <w:szCs w:val="24"/>
              </w:rPr>
            </w:pPr>
            <w:r>
              <w:rPr>
                <w:sz w:val="24"/>
                <w:szCs w:val="24"/>
              </w:rPr>
              <w:t>Volunteered For Emirates Mobility Observatory As Assisting Public To See The Lunar Moon, Mars, Saturn, And Jupiter Through Telescope(2018)</w:t>
            </w:r>
          </w:p>
          <w:p w14:paraId="63C9EC5A" w14:textId="77777777" w:rsidR="005F5D12" w:rsidRDefault="005F5D12" w:rsidP="000777A9">
            <w:pPr>
              <w:pStyle w:val="ListParagraph"/>
              <w:numPr>
                <w:ilvl w:val="0"/>
                <w:numId w:val="45"/>
              </w:numPr>
              <w:rPr>
                <w:sz w:val="24"/>
                <w:szCs w:val="24"/>
              </w:rPr>
            </w:pPr>
            <w:r>
              <w:rPr>
                <w:sz w:val="24"/>
                <w:szCs w:val="24"/>
              </w:rPr>
              <w:t xml:space="preserve"> </w:t>
            </w:r>
            <w:r w:rsidR="00B37EC9">
              <w:rPr>
                <w:sz w:val="24"/>
                <w:szCs w:val="24"/>
              </w:rPr>
              <w:t xml:space="preserve">Volunteered For The First Early Childhood Family </w:t>
            </w:r>
            <w:r w:rsidR="00437329">
              <w:rPr>
                <w:sz w:val="24"/>
                <w:szCs w:val="24"/>
              </w:rPr>
              <w:t>For Bright Start Foundation As Customer Service(2018)</w:t>
            </w:r>
          </w:p>
          <w:p w14:paraId="547D26D7" w14:textId="77777777" w:rsidR="009B15D6" w:rsidRPr="00EC0127" w:rsidRDefault="009B15D6" w:rsidP="000777A9">
            <w:pPr>
              <w:pStyle w:val="ListParagraph"/>
              <w:numPr>
                <w:ilvl w:val="0"/>
                <w:numId w:val="45"/>
              </w:numPr>
              <w:rPr>
                <w:sz w:val="24"/>
                <w:szCs w:val="24"/>
              </w:rPr>
            </w:pPr>
            <w:r>
              <w:rPr>
                <w:sz w:val="24"/>
                <w:szCs w:val="24"/>
              </w:rPr>
              <w:t xml:space="preserve">Volunteered For Neo Run As </w:t>
            </w:r>
            <w:r w:rsidR="00EC0127">
              <w:rPr>
                <w:sz w:val="24"/>
                <w:szCs w:val="24"/>
              </w:rPr>
              <w:t>Distribution Gifts And Advertiser(2018)</w:t>
            </w:r>
          </w:p>
          <w:p w14:paraId="6047E064" w14:textId="77777777" w:rsidR="00437329" w:rsidRDefault="00437329" w:rsidP="000777A9">
            <w:pPr>
              <w:pStyle w:val="ListParagraph"/>
              <w:numPr>
                <w:ilvl w:val="0"/>
                <w:numId w:val="45"/>
              </w:numPr>
              <w:rPr>
                <w:sz w:val="24"/>
                <w:szCs w:val="24"/>
              </w:rPr>
            </w:pPr>
            <w:r>
              <w:rPr>
                <w:sz w:val="24"/>
                <w:szCs w:val="24"/>
              </w:rPr>
              <w:t>Volunteered</w:t>
            </w:r>
            <w:r w:rsidR="009B15D6">
              <w:rPr>
                <w:sz w:val="24"/>
                <w:szCs w:val="24"/>
              </w:rPr>
              <w:t xml:space="preserve"> For Road Shows For </w:t>
            </w:r>
            <w:r>
              <w:rPr>
                <w:sz w:val="24"/>
                <w:szCs w:val="24"/>
              </w:rPr>
              <w:t xml:space="preserve"> </w:t>
            </w:r>
            <w:r w:rsidR="009B15D6">
              <w:rPr>
                <w:sz w:val="24"/>
                <w:szCs w:val="24"/>
              </w:rPr>
              <w:t>Special Olympics As Advertiser In Various Places In Abu Dhabi U.A.E(2018)</w:t>
            </w:r>
          </w:p>
          <w:p w14:paraId="407857CF" w14:textId="77777777" w:rsidR="009B15D6" w:rsidRDefault="00EC0127" w:rsidP="000777A9">
            <w:pPr>
              <w:pStyle w:val="ListParagraph"/>
              <w:numPr>
                <w:ilvl w:val="0"/>
                <w:numId w:val="45"/>
              </w:numPr>
              <w:rPr>
                <w:sz w:val="24"/>
                <w:szCs w:val="24"/>
              </w:rPr>
            </w:pPr>
            <w:r>
              <w:rPr>
                <w:sz w:val="24"/>
                <w:szCs w:val="24"/>
              </w:rPr>
              <w:t>Volunteered For The Abu Dhabi Human Resources Authority With Abu Dhabi Police, Abu Dhabi Customs And Federal Authority For The Open Day As Organizer(2018)</w:t>
            </w:r>
          </w:p>
          <w:p w14:paraId="63CD8739" w14:textId="77777777" w:rsidR="00EC0127" w:rsidRDefault="00EC0127" w:rsidP="000777A9">
            <w:pPr>
              <w:pStyle w:val="ListParagraph"/>
              <w:numPr>
                <w:ilvl w:val="0"/>
                <w:numId w:val="45"/>
              </w:numPr>
              <w:rPr>
                <w:sz w:val="24"/>
                <w:szCs w:val="24"/>
              </w:rPr>
            </w:pPr>
            <w:r>
              <w:rPr>
                <w:sz w:val="24"/>
                <w:szCs w:val="24"/>
              </w:rPr>
              <w:t>Volunteered For Korean Festival As Organizer(2018)</w:t>
            </w:r>
          </w:p>
          <w:p w14:paraId="5EC98C8B" w14:textId="77777777" w:rsidR="00EC0127" w:rsidRDefault="00EC0127" w:rsidP="000777A9">
            <w:pPr>
              <w:pStyle w:val="ListParagraph"/>
              <w:numPr>
                <w:ilvl w:val="0"/>
                <w:numId w:val="45"/>
              </w:numPr>
              <w:rPr>
                <w:sz w:val="24"/>
                <w:szCs w:val="24"/>
              </w:rPr>
            </w:pPr>
            <w:r>
              <w:rPr>
                <w:sz w:val="24"/>
                <w:szCs w:val="24"/>
              </w:rPr>
              <w:t>Volunteered For Special Needs Marathon For Sharjah Humanitarian As Supply Water To Special Need People(2018)</w:t>
            </w:r>
          </w:p>
          <w:p w14:paraId="75218D7B" w14:textId="77777777" w:rsidR="00EC0127" w:rsidRDefault="00EC0127" w:rsidP="000777A9">
            <w:pPr>
              <w:pStyle w:val="ListParagraph"/>
              <w:numPr>
                <w:ilvl w:val="0"/>
                <w:numId w:val="45"/>
              </w:numPr>
              <w:rPr>
                <w:sz w:val="24"/>
                <w:szCs w:val="24"/>
              </w:rPr>
            </w:pPr>
            <w:r>
              <w:rPr>
                <w:sz w:val="24"/>
                <w:szCs w:val="24"/>
              </w:rPr>
              <w:t>Volunteered For You Are Our Support And The Brake Of  Our Renaissance As Organizer(2018)</w:t>
            </w:r>
          </w:p>
          <w:p w14:paraId="233D917C" w14:textId="77777777" w:rsidR="00EC0127" w:rsidRDefault="00EC0127" w:rsidP="000777A9">
            <w:pPr>
              <w:pStyle w:val="ListParagraph"/>
              <w:numPr>
                <w:ilvl w:val="0"/>
                <w:numId w:val="45"/>
              </w:numPr>
              <w:rPr>
                <w:sz w:val="24"/>
                <w:szCs w:val="24"/>
              </w:rPr>
            </w:pPr>
            <w:r>
              <w:rPr>
                <w:sz w:val="24"/>
                <w:szCs w:val="24"/>
              </w:rPr>
              <w:t xml:space="preserve">Volunteered For Guinness World Records  Attempt For Cancer Awareness For  </w:t>
            </w:r>
            <w:r w:rsidR="007D76D0">
              <w:rPr>
                <w:sz w:val="24"/>
                <w:szCs w:val="24"/>
              </w:rPr>
              <w:t>VPS Healthcare As Recorder(2018)</w:t>
            </w:r>
          </w:p>
          <w:p w14:paraId="0C0307CF" w14:textId="77777777" w:rsidR="007D76D0" w:rsidRDefault="007D76D0" w:rsidP="000777A9">
            <w:pPr>
              <w:pStyle w:val="ListParagraph"/>
              <w:numPr>
                <w:ilvl w:val="0"/>
                <w:numId w:val="45"/>
              </w:numPr>
              <w:rPr>
                <w:sz w:val="24"/>
                <w:szCs w:val="24"/>
              </w:rPr>
            </w:pPr>
            <w:r>
              <w:rPr>
                <w:sz w:val="24"/>
                <w:szCs w:val="24"/>
              </w:rPr>
              <w:t>Volunteered For Phantom Experience As Organizer(2018)</w:t>
            </w:r>
          </w:p>
          <w:p w14:paraId="6B4F47CB" w14:textId="77777777" w:rsidR="0095173E" w:rsidRDefault="00901718" w:rsidP="000777A9">
            <w:pPr>
              <w:pStyle w:val="ListParagraph"/>
              <w:numPr>
                <w:ilvl w:val="0"/>
                <w:numId w:val="45"/>
              </w:numPr>
              <w:rPr>
                <w:sz w:val="24"/>
                <w:szCs w:val="24"/>
              </w:rPr>
            </w:pPr>
            <w:r>
              <w:rPr>
                <w:sz w:val="24"/>
                <w:szCs w:val="24"/>
              </w:rPr>
              <w:lastRenderedPageBreak/>
              <w:t xml:space="preserve">Volunteered For Thanks </w:t>
            </w:r>
            <w:proofErr w:type="spellStart"/>
            <w:r>
              <w:rPr>
                <w:sz w:val="24"/>
                <w:szCs w:val="24"/>
              </w:rPr>
              <w:t>Kalifa</w:t>
            </w:r>
            <w:proofErr w:type="spellEnd"/>
            <w:r>
              <w:rPr>
                <w:sz w:val="24"/>
                <w:szCs w:val="24"/>
              </w:rPr>
              <w:t xml:space="preserve"> As Organizer(2018)</w:t>
            </w:r>
          </w:p>
          <w:p w14:paraId="5B822E68" w14:textId="77777777" w:rsidR="00901718" w:rsidRDefault="00901718" w:rsidP="000777A9">
            <w:pPr>
              <w:pStyle w:val="ListParagraph"/>
              <w:numPr>
                <w:ilvl w:val="0"/>
                <w:numId w:val="45"/>
              </w:numPr>
              <w:rPr>
                <w:sz w:val="24"/>
                <w:szCs w:val="24"/>
              </w:rPr>
            </w:pPr>
            <w:r>
              <w:rPr>
                <w:sz w:val="24"/>
                <w:szCs w:val="24"/>
              </w:rPr>
              <w:t>Volunteered For Tolerance National Festival As Organizer(2018)</w:t>
            </w:r>
          </w:p>
          <w:p w14:paraId="2C3B28C5" w14:textId="77777777" w:rsidR="00901718" w:rsidRDefault="00901718" w:rsidP="000777A9">
            <w:pPr>
              <w:pStyle w:val="ListParagraph"/>
              <w:numPr>
                <w:ilvl w:val="0"/>
                <w:numId w:val="45"/>
              </w:numPr>
              <w:rPr>
                <w:sz w:val="24"/>
                <w:szCs w:val="24"/>
              </w:rPr>
            </w:pPr>
            <w:r>
              <w:rPr>
                <w:sz w:val="24"/>
                <w:szCs w:val="24"/>
              </w:rPr>
              <w:t xml:space="preserve">Volunteered For UAE Corporate Games As </w:t>
            </w:r>
            <w:r w:rsidR="00D14E0F">
              <w:rPr>
                <w:sz w:val="24"/>
                <w:szCs w:val="24"/>
              </w:rPr>
              <w:t>Registration</w:t>
            </w:r>
            <w:r>
              <w:rPr>
                <w:sz w:val="24"/>
                <w:szCs w:val="24"/>
              </w:rPr>
              <w:t>(2018)</w:t>
            </w:r>
          </w:p>
          <w:p w14:paraId="7497D100" w14:textId="77777777" w:rsidR="00D14E0F" w:rsidRDefault="00901718" w:rsidP="000777A9">
            <w:pPr>
              <w:pStyle w:val="ListParagraph"/>
              <w:numPr>
                <w:ilvl w:val="0"/>
                <w:numId w:val="45"/>
              </w:numPr>
              <w:rPr>
                <w:sz w:val="24"/>
                <w:szCs w:val="24"/>
              </w:rPr>
            </w:pPr>
            <w:r>
              <w:rPr>
                <w:sz w:val="24"/>
                <w:szCs w:val="24"/>
              </w:rPr>
              <w:t xml:space="preserve">Volunteered For </w:t>
            </w:r>
            <w:proofErr w:type="spellStart"/>
            <w:r>
              <w:rPr>
                <w:sz w:val="24"/>
                <w:szCs w:val="24"/>
              </w:rPr>
              <w:t>Khidmatan</w:t>
            </w:r>
            <w:proofErr w:type="spellEnd"/>
            <w:r>
              <w:rPr>
                <w:sz w:val="24"/>
                <w:szCs w:val="24"/>
              </w:rPr>
              <w:t xml:space="preserve"> </w:t>
            </w:r>
            <w:proofErr w:type="spellStart"/>
            <w:r>
              <w:rPr>
                <w:sz w:val="24"/>
                <w:szCs w:val="24"/>
              </w:rPr>
              <w:t>Birikat</w:t>
            </w:r>
            <w:proofErr w:type="spellEnd"/>
            <w:r>
              <w:rPr>
                <w:sz w:val="24"/>
                <w:szCs w:val="24"/>
              </w:rPr>
              <w:t xml:space="preserve"> </w:t>
            </w:r>
            <w:proofErr w:type="spellStart"/>
            <w:r>
              <w:rPr>
                <w:sz w:val="24"/>
                <w:szCs w:val="24"/>
              </w:rPr>
              <w:t>Aldaar</w:t>
            </w:r>
            <w:proofErr w:type="spellEnd"/>
            <w:r>
              <w:rPr>
                <w:sz w:val="24"/>
                <w:szCs w:val="24"/>
              </w:rPr>
              <w:t xml:space="preserve"> As Distributing Gifts To Public(2018)</w:t>
            </w:r>
          </w:p>
          <w:p w14:paraId="7F39D91E" w14:textId="77777777" w:rsidR="00D14E0F" w:rsidRDefault="00D14E0F" w:rsidP="000777A9">
            <w:pPr>
              <w:pStyle w:val="ListParagraph"/>
              <w:numPr>
                <w:ilvl w:val="0"/>
                <w:numId w:val="45"/>
              </w:numPr>
              <w:rPr>
                <w:sz w:val="24"/>
                <w:szCs w:val="24"/>
              </w:rPr>
            </w:pPr>
            <w:r>
              <w:rPr>
                <w:sz w:val="24"/>
                <w:szCs w:val="24"/>
              </w:rPr>
              <w:t>Volunteered For Dopamine Workshop As Audience(2018)</w:t>
            </w:r>
          </w:p>
          <w:p w14:paraId="694B584B" w14:textId="77777777" w:rsidR="00901718" w:rsidRDefault="00D14E0F" w:rsidP="000777A9">
            <w:pPr>
              <w:pStyle w:val="ListParagraph"/>
              <w:numPr>
                <w:ilvl w:val="0"/>
                <w:numId w:val="45"/>
              </w:numPr>
              <w:rPr>
                <w:sz w:val="24"/>
                <w:szCs w:val="24"/>
              </w:rPr>
            </w:pPr>
            <w:r>
              <w:rPr>
                <w:sz w:val="24"/>
                <w:szCs w:val="24"/>
              </w:rPr>
              <w:t>Volunteered For UNESCO Associated Schools Forum For National Commission For Education, Culture &amp; Sciences As Organizer(2018)</w:t>
            </w:r>
          </w:p>
          <w:p w14:paraId="0A8733F4" w14:textId="77777777" w:rsidR="00D14E0F" w:rsidRDefault="00D14E0F" w:rsidP="000777A9">
            <w:pPr>
              <w:pStyle w:val="ListParagraph"/>
              <w:numPr>
                <w:ilvl w:val="0"/>
                <w:numId w:val="45"/>
              </w:numPr>
              <w:rPr>
                <w:sz w:val="24"/>
                <w:szCs w:val="24"/>
              </w:rPr>
            </w:pPr>
            <w:r>
              <w:rPr>
                <w:sz w:val="24"/>
                <w:szCs w:val="24"/>
              </w:rPr>
              <w:t>Volunteered For The Golf Event For Children’s  Event For Emirati Marshal As Judge(2018)</w:t>
            </w:r>
          </w:p>
          <w:p w14:paraId="7FE0D108" w14:textId="77777777" w:rsidR="00D14E0F" w:rsidRDefault="00D14E0F" w:rsidP="000777A9">
            <w:pPr>
              <w:pStyle w:val="ListParagraph"/>
              <w:numPr>
                <w:ilvl w:val="0"/>
                <w:numId w:val="45"/>
              </w:numPr>
              <w:rPr>
                <w:sz w:val="24"/>
                <w:szCs w:val="24"/>
              </w:rPr>
            </w:pPr>
            <w:r>
              <w:rPr>
                <w:sz w:val="24"/>
                <w:szCs w:val="24"/>
              </w:rPr>
              <w:t>Volunteered For The Flag Day With Dubai Police As Distributing Flags To Public(2018)</w:t>
            </w:r>
          </w:p>
          <w:p w14:paraId="6EC0255A" w14:textId="77777777" w:rsidR="00D14E0F" w:rsidRDefault="004A71C9" w:rsidP="000777A9">
            <w:pPr>
              <w:pStyle w:val="ListParagraph"/>
              <w:numPr>
                <w:ilvl w:val="0"/>
                <w:numId w:val="45"/>
              </w:numPr>
              <w:rPr>
                <w:sz w:val="24"/>
                <w:szCs w:val="24"/>
              </w:rPr>
            </w:pPr>
            <w:r>
              <w:rPr>
                <w:sz w:val="24"/>
                <w:szCs w:val="24"/>
              </w:rPr>
              <w:t xml:space="preserve">Volunteered For The Play Of </w:t>
            </w:r>
            <w:proofErr w:type="spellStart"/>
            <w:r>
              <w:rPr>
                <w:sz w:val="24"/>
                <w:szCs w:val="24"/>
              </w:rPr>
              <w:t>Hadk</w:t>
            </w:r>
            <w:proofErr w:type="spellEnd"/>
            <w:r>
              <w:rPr>
                <w:sz w:val="24"/>
                <w:szCs w:val="24"/>
              </w:rPr>
              <w:t xml:space="preserve"> </w:t>
            </w:r>
            <w:proofErr w:type="spellStart"/>
            <w:r>
              <w:rPr>
                <w:sz w:val="24"/>
                <w:szCs w:val="24"/>
              </w:rPr>
              <w:t>Mdk</w:t>
            </w:r>
            <w:proofErr w:type="spellEnd"/>
            <w:r>
              <w:rPr>
                <w:sz w:val="24"/>
                <w:szCs w:val="24"/>
              </w:rPr>
              <w:t>(Arabic Stage Play)As Organizer(2018)</w:t>
            </w:r>
          </w:p>
          <w:p w14:paraId="5C65DADD" w14:textId="77777777" w:rsidR="004A71C9" w:rsidRDefault="004A71C9" w:rsidP="000777A9">
            <w:pPr>
              <w:pStyle w:val="ListParagraph"/>
              <w:numPr>
                <w:ilvl w:val="0"/>
                <w:numId w:val="45"/>
              </w:numPr>
              <w:rPr>
                <w:sz w:val="24"/>
                <w:szCs w:val="24"/>
              </w:rPr>
            </w:pPr>
            <w:r>
              <w:rPr>
                <w:sz w:val="24"/>
                <w:szCs w:val="24"/>
              </w:rPr>
              <w:t>Volunteered For Flag Day In UAE In Department Of Education And Knowledge For Volunteers.ae As Disturbing Flags To Government Staffs(2018)</w:t>
            </w:r>
          </w:p>
          <w:p w14:paraId="4A8A4326" w14:textId="77777777" w:rsidR="004A71C9" w:rsidRDefault="004A71C9" w:rsidP="000777A9">
            <w:pPr>
              <w:pStyle w:val="ListParagraph"/>
              <w:numPr>
                <w:ilvl w:val="0"/>
                <w:numId w:val="45"/>
              </w:numPr>
              <w:rPr>
                <w:sz w:val="24"/>
                <w:szCs w:val="24"/>
              </w:rPr>
            </w:pPr>
            <w:r>
              <w:rPr>
                <w:sz w:val="24"/>
                <w:szCs w:val="24"/>
              </w:rPr>
              <w:t>Volunteered For Tent Pegging World Cup As Leader, Administration Works(2018)</w:t>
            </w:r>
          </w:p>
          <w:p w14:paraId="353EF41A" w14:textId="77777777" w:rsidR="004A71C9" w:rsidRDefault="003476C6" w:rsidP="000777A9">
            <w:pPr>
              <w:pStyle w:val="ListParagraph"/>
              <w:numPr>
                <w:ilvl w:val="0"/>
                <w:numId w:val="45"/>
              </w:numPr>
              <w:rPr>
                <w:sz w:val="24"/>
                <w:szCs w:val="24"/>
              </w:rPr>
            </w:pPr>
            <w:r>
              <w:rPr>
                <w:sz w:val="24"/>
                <w:szCs w:val="24"/>
              </w:rPr>
              <w:t xml:space="preserve">Volunteered For </w:t>
            </w:r>
            <w:proofErr w:type="spellStart"/>
            <w:r>
              <w:rPr>
                <w:sz w:val="24"/>
                <w:szCs w:val="24"/>
              </w:rPr>
              <w:t>Yas</w:t>
            </w:r>
            <w:proofErr w:type="spellEnd"/>
            <w:r>
              <w:rPr>
                <w:sz w:val="24"/>
                <w:szCs w:val="24"/>
              </w:rPr>
              <w:t xml:space="preserve"> Salam Concert In Abu Dhabi Corniche For We Are All Police As Protocol(2018)</w:t>
            </w:r>
          </w:p>
          <w:p w14:paraId="4B27677B" w14:textId="77777777" w:rsidR="003476C6" w:rsidRDefault="003476C6" w:rsidP="000777A9">
            <w:pPr>
              <w:pStyle w:val="ListParagraph"/>
              <w:numPr>
                <w:ilvl w:val="0"/>
                <w:numId w:val="45"/>
              </w:numPr>
              <w:rPr>
                <w:sz w:val="24"/>
                <w:szCs w:val="24"/>
              </w:rPr>
            </w:pPr>
            <w:r>
              <w:rPr>
                <w:sz w:val="24"/>
                <w:szCs w:val="24"/>
              </w:rPr>
              <w:t xml:space="preserve">Volunteered For Walk For An Imperial College London Diabetes Centre Initiative As Registration For Participant(2018) </w:t>
            </w:r>
          </w:p>
          <w:p w14:paraId="41B9B1F3" w14:textId="77777777" w:rsidR="003476C6" w:rsidRDefault="00BA72A9" w:rsidP="000777A9">
            <w:pPr>
              <w:pStyle w:val="ListParagraph"/>
              <w:numPr>
                <w:ilvl w:val="0"/>
                <w:numId w:val="45"/>
              </w:numPr>
              <w:rPr>
                <w:sz w:val="24"/>
                <w:szCs w:val="24"/>
              </w:rPr>
            </w:pPr>
            <w:r>
              <w:rPr>
                <w:sz w:val="24"/>
                <w:szCs w:val="24"/>
              </w:rPr>
              <w:t xml:space="preserve">Volunteered For </w:t>
            </w:r>
            <w:r w:rsidR="00AC6E55">
              <w:rPr>
                <w:sz w:val="24"/>
                <w:szCs w:val="24"/>
              </w:rPr>
              <w:t xml:space="preserve"> Workshop Of Al </w:t>
            </w:r>
            <w:proofErr w:type="spellStart"/>
            <w:r w:rsidR="00AC6E55">
              <w:rPr>
                <w:sz w:val="24"/>
                <w:szCs w:val="24"/>
              </w:rPr>
              <w:t>Mubarakah</w:t>
            </w:r>
            <w:proofErr w:type="spellEnd"/>
            <w:r w:rsidR="00AC6E55">
              <w:rPr>
                <w:sz w:val="24"/>
                <w:szCs w:val="24"/>
              </w:rPr>
              <w:t xml:space="preserve"> Foundation As Ushering(2018)</w:t>
            </w:r>
          </w:p>
          <w:p w14:paraId="0BEC9012" w14:textId="77777777" w:rsidR="00AC6E55" w:rsidRDefault="00973798" w:rsidP="000777A9">
            <w:pPr>
              <w:pStyle w:val="ListParagraph"/>
              <w:numPr>
                <w:ilvl w:val="0"/>
                <w:numId w:val="45"/>
              </w:numPr>
              <w:rPr>
                <w:sz w:val="24"/>
                <w:szCs w:val="24"/>
              </w:rPr>
            </w:pPr>
            <w:r>
              <w:rPr>
                <w:sz w:val="24"/>
                <w:szCs w:val="24"/>
              </w:rPr>
              <w:t xml:space="preserve">Volunteered For </w:t>
            </w:r>
            <w:proofErr w:type="spellStart"/>
            <w:r>
              <w:rPr>
                <w:sz w:val="24"/>
                <w:szCs w:val="24"/>
              </w:rPr>
              <w:t>Shabana</w:t>
            </w:r>
            <w:proofErr w:type="spellEnd"/>
            <w:r>
              <w:rPr>
                <w:sz w:val="24"/>
                <w:szCs w:val="24"/>
              </w:rPr>
              <w:t xml:space="preserve"> Forum As Registration(2018)</w:t>
            </w:r>
          </w:p>
          <w:p w14:paraId="0D5FBF62" w14:textId="77777777" w:rsidR="00973798" w:rsidRDefault="00973798" w:rsidP="000777A9">
            <w:pPr>
              <w:pStyle w:val="ListParagraph"/>
              <w:numPr>
                <w:ilvl w:val="0"/>
                <w:numId w:val="45"/>
              </w:numPr>
              <w:rPr>
                <w:sz w:val="24"/>
                <w:szCs w:val="24"/>
              </w:rPr>
            </w:pPr>
            <w:r>
              <w:rPr>
                <w:sz w:val="24"/>
                <w:szCs w:val="24"/>
              </w:rPr>
              <w:t>Volunteered For The Workshop Of Happiness Is Life For Dopamine Team As Organizer(2018)</w:t>
            </w:r>
          </w:p>
          <w:p w14:paraId="2D3DD8F6" w14:textId="77777777" w:rsidR="00973798" w:rsidRDefault="00973798" w:rsidP="000777A9">
            <w:pPr>
              <w:pStyle w:val="ListParagraph"/>
              <w:numPr>
                <w:ilvl w:val="0"/>
                <w:numId w:val="45"/>
              </w:numPr>
              <w:rPr>
                <w:sz w:val="24"/>
                <w:szCs w:val="24"/>
              </w:rPr>
            </w:pPr>
            <w:r>
              <w:rPr>
                <w:sz w:val="24"/>
                <w:szCs w:val="24"/>
              </w:rPr>
              <w:t>Volunteered For 47</w:t>
            </w:r>
            <w:r w:rsidRPr="00973798">
              <w:rPr>
                <w:sz w:val="24"/>
                <w:szCs w:val="24"/>
                <w:vertAlign w:val="superscript"/>
              </w:rPr>
              <w:t>Th</w:t>
            </w:r>
            <w:r>
              <w:rPr>
                <w:sz w:val="24"/>
                <w:szCs w:val="24"/>
              </w:rPr>
              <w:t xml:space="preserve"> National Day Of UAE Ceremony With Sheikh </w:t>
            </w:r>
            <w:proofErr w:type="spellStart"/>
            <w:r>
              <w:rPr>
                <w:sz w:val="24"/>
                <w:szCs w:val="24"/>
              </w:rPr>
              <w:t>Kalifa</w:t>
            </w:r>
            <w:proofErr w:type="spellEnd"/>
            <w:r>
              <w:rPr>
                <w:sz w:val="24"/>
                <w:szCs w:val="24"/>
              </w:rPr>
              <w:t xml:space="preserve"> Medical Center As Organizer(2018)</w:t>
            </w:r>
          </w:p>
          <w:p w14:paraId="38B91E59" w14:textId="77777777" w:rsidR="00973798" w:rsidRDefault="00973798" w:rsidP="000777A9">
            <w:pPr>
              <w:pStyle w:val="ListParagraph"/>
              <w:numPr>
                <w:ilvl w:val="0"/>
                <w:numId w:val="45"/>
              </w:numPr>
              <w:rPr>
                <w:sz w:val="24"/>
                <w:szCs w:val="24"/>
              </w:rPr>
            </w:pPr>
            <w:r>
              <w:rPr>
                <w:sz w:val="24"/>
                <w:szCs w:val="24"/>
              </w:rPr>
              <w:t>Volunteered For 47</w:t>
            </w:r>
            <w:r w:rsidRPr="00973798">
              <w:rPr>
                <w:sz w:val="24"/>
                <w:szCs w:val="24"/>
                <w:vertAlign w:val="superscript"/>
              </w:rPr>
              <w:t>Th</w:t>
            </w:r>
            <w:r>
              <w:rPr>
                <w:sz w:val="24"/>
                <w:szCs w:val="24"/>
              </w:rPr>
              <w:t xml:space="preserve"> National Day Of UAE With Department Of Abu Dhabi Municipality Affairs And Emirates Foundation As Organizer(2018)</w:t>
            </w:r>
          </w:p>
          <w:p w14:paraId="30CE1306" w14:textId="77777777" w:rsidR="00973798" w:rsidRDefault="00973798" w:rsidP="000777A9">
            <w:pPr>
              <w:pStyle w:val="ListParagraph"/>
              <w:numPr>
                <w:ilvl w:val="0"/>
                <w:numId w:val="45"/>
              </w:numPr>
              <w:rPr>
                <w:sz w:val="24"/>
                <w:szCs w:val="24"/>
              </w:rPr>
            </w:pPr>
            <w:r>
              <w:rPr>
                <w:sz w:val="24"/>
                <w:szCs w:val="24"/>
              </w:rPr>
              <w:t>Volunteered For 47</w:t>
            </w:r>
            <w:r w:rsidRPr="00973798">
              <w:rPr>
                <w:sz w:val="24"/>
                <w:szCs w:val="24"/>
                <w:vertAlign w:val="superscript"/>
              </w:rPr>
              <w:t>Th</w:t>
            </w:r>
            <w:r>
              <w:rPr>
                <w:sz w:val="24"/>
                <w:szCs w:val="24"/>
              </w:rPr>
              <w:t xml:space="preserve"> National Day Of UAE With Department Of Abu Dhabi Municipality Affairs As Protocol For We Are All Police(2018)</w:t>
            </w:r>
          </w:p>
          <w:p w14:paraId="6CBCAD16" w14:textId="77777777" w:rsidR="00973798" w:rsidRDefault="00973798" w:rsidP="000777A9">
            <w:pPr>
              <w:pStyle w:val="ListParagraph"/>
              <w:numPr>
                <w:ilvl w:val="0"/>
                <w:numId w:val="45"/>
              </w:numPr>
              <w:rPr>
                <w:sz w:val="24"/>
                <w:szCs w:val="24"/>
              </w:rPr>
            </w:pPr>
            <w:r>
              <w:rPr>
                <w:sz w:val="24"/>
                <w:szCs w:val="24"/>
              </w:rPr>
              <w:t xml:space="preserve">Volunteered For </w:t>
            </w:r>
            <w:r w:rsidR="004C0518">
              <w:rPr>
                <w:sz w:val="24"/>
                <w:szCs w:val="24"/>
              </w:rPr>
              <w:t>A Series Of Robot Competitions Programing And Artificial Intelligences For Ministry Of Education As Registration Of Participants(2018)</w:t>
            </w:r>
          </w:p>
          <w:p w14:paraId="1D491204" w14:textId="77777777" w:rsidR="004C0518" w:rsidRDefault="004C0518" w:rsidP="000777A9">
            <w:pPr>
              <w:pStyle w:val="ListParagraph"/>
              <w:numPr>
                <w:ilvl w:val="0"/>
                <w:numId w:val="45"/>
              </w:numPr>
              <w:rPr>
                <w:sz w:val="24"/>
                <w:szCs w:val="24"/>
              </w:rPr>
            </w:pPr>
            <w:r>
              <w:rPr>
                <w:sz w:val="24"/>
                <w:szCs w:val="24"/>
              </w:rPr>
              <w:t xml:space="preserve">Volunteered For The Opening Of The Al </w:t>
            </w:r>
            <w:proofErr w:type="spellStart"/>
            <w:r>
              <w:rPr>
                <w:sz w:val="24"/>
                <w:szCs w:val="24"/>
              </w:rPr>
              <w:t>Reem</w:t>
            </w:r>
            <w:proofErr w:type="spellEnd"/>
            <w:r>
              <w:rPr>
                <w:sz w:val="24"/>
                <w:szCs w:val="24"/>
              </w:rPr>
              <w:t xml:space="preserve"> Central Park For Mass Events As Giving Information To Public(2018)</w:t>
            </w:r>
          </w:p>
          <w:p w14:paraId="1744E205" w14:textId="77777777" w:rsidR="004C0518" w:rsidRDefault="004C0518" w:rsidP="000777A9">
            <w:pPr>
              <w:pStyle w:val="ListParagraph"/>
              <w:numPr>
                <w:ilvl w:val="0"/>
                <w:numId w:val="45"/>
              </w:numPr>
              <w:rPr>
                <w:sz w:val="24"/>
                <w:szCs w:val="24"/>
              </w:rPr>
            </w:pPr>
            <w:r>
              <w:rPr>
                <w:sz w:val="24"/>
                <w:szCs w:val="24"/>
              </w:rPr>
              <w:t>Volunteered For The 47</w:t>
            </w:r>
            <w:r w:rsidRPr="004C0518">
              <w:rPr>
                <w:sz w:val="24"/>
                <w:szCs w:val="24"/>
                <w:vertAlign w:val="superscript"/>
              </w:rPr>
              <w:t>Th</w:t>
            </w:r>
            <w:r>
              <w:rPr>
                <w:sz w:val="24"/>
                <w:szCs w:val="24"/>
              </w:rPr>
              <w:t xml:space="preserve"> National Day Of UAE For Al </w:t>
            </w:r>
            <w:proofErr w:type="spellStart"/>
            <w:r>
              <w:rPr>
                <w:sz w:val="24"/>
                <w:szCs w:val="24"/>
              </w:rPr>
              <w:t>Wahda</w:t>
            </w:r>
            <w:proofErr w:type="spellEnd"/>
            <w:r>
              <w:rPr>
                <w:sz w:val="24"/>
                <w:szCs w:val="24"/>
              </w:rPr>
              <w:t xml:space="preserve"> Club For The </w:t>
            </w:r>
            <w:r>
              <w:rPr>
                <w:sz w:val="24"/>
                <w:szCs w:val="24"/>
              </w:rPr>
              <w:lastRenderedPageBreak/>
              <w:t>Football Match As Holding The UAE Flag In The Football Ground(2018)</w:t>
            </w:r>
          </w:p>
          <w:p w14:paraId="489FA6FE" w14:textId="77777777" w:rsidR="004C0518" w:rsidRDefault="000875D5" w:rsidP="000777A9">
            <w:pPr>
              <w:pStyle w:val="ListParagraph"/>
              <w:numPr>
                <w:ilvl w:val="0"/>
                <w:numId w:val="45"/>
              </w:numPr>
              <w:rPr>
                <w:sz w:val="24"/>
                <w:szCs w:val="24"/>
              </w:rPr>
            </w:pPr>
            <w:r>
              <w:rPr>
                <w:sz w:val="24"/>
                <w:szCs w:val="24"/>
              </w:rPr>
              <w:t>Volunteered For Special Olympics Media Forums As Ushering And Guiding The Determination People To Sit(2018)</w:t>
            </w:r>
          </w:p>
          <w:p w14:paraId="2FD63B8F" w14:textId="77777777" w:rsidR="000875D5" w:rsidRDefault="000875D5" w:rsidP="000777A9">
            <w:pPr>
              <w:pStyle w:val="ListParagraph"/>
              <w:numPr>
                <w:ilvl w:val="0"/>
                <w:numId w:val="45"/>
              </w:numPr>
              <w:rPr>
                <w:sz w:val="24"/>
                <w:szCs w:val="24"/>
              </w:rPr>
            </w:pPr>
            <w:r>
              <w:rPr>
                <w:sz w:val="24"/>
                <w:szCs w:val="24"/>
              </w:rPr>
              <w:t xml:space="preserve">Volunteered For </w:t>
            </w:r>
            <w:proofErr w:type="spellStart"/>
            <w:r>
              <w:rPr>
                <w:sz w:val="24"/>
                <w:szCs w:val="24"/>
              </w:rPr>
              <w:t>Seha</w:t>
            </w:r>
            <w:proofErr w:type="spellEnd"/>
            <w:r>
              <w:rPr>
                <w:sz w:val="24"/>
                <w:szCs w:val="24"/>
              </w:rPr>
              <w:t xml:space="preserve"> IN ADNOC Marathon Village As Guiding People To Have Free Health Check Ups(2018)</w:t>
            </w:r>
          </w:p>
          <w:p w14:paraId="48B7BC42" w14:textId="77777777" w:rsidR="005F5D12" w:rsidRDefault="000875D5" w:rsidP="000777A9">
            <w:pPr>
              <w:pStyle w:val="ListParagraph"/>
              <w:numPr>
                <w:ilvl w:val="0"/>
                <w:numId w:val="45"/>
              </w:numPr>
              <w:rPr>
                <w:sz w:val="24"/>
                <w:szCs w:val="24"/>
              </w:rPr>
            </w:pPr>
            <w:r w:rsidRPr="000875D5">
              <w:rPr>
                <w:sz w:val="24"/>
                <w:szCs w:val="24"/>
              </w:rPr>
              <w:t>Volunteered For ADNOC Marathon And ADNOC Marathon V</w:t>
            </w:r>
            <w:r>
              <w:rPr>
                <w:sz w:val="24"/>
                <w:szCs w:val="24"/>
              </w:rPr>
              <w:t>illage AS Protocol And Explaining  Initiative About We Are All Police(2018)</w:t>
            </w:r>
          </w:p>
          <w:p w14:paraId="4BBE0B9D" w14:textId="271FE8F6" w:rsidR="000875D5" w:rsidRDefault="00EA2F55" w:rsidP="000777A9">
            <w:pPr>
              <w:pStyle w:val="ListParagraph"/>
              <w:numPr>
                <w:ilvl w:val="0"/>
                <w:numId w:val="45"/>
              </w:numPr>
              <w:rPr>
                <w:sz w:val="24"/>
                <w:szCs w:val="24"/>
              </w:rPr>
            </w:pPr>
            <w:r>
              <w:rPr>
                <w:sz w:val="24"/>
                <w:szCs w:val="24"/>
              </w:rPr>
              <w:t>Volunteered For 3</w:t>
            </w:r>
            <w:r w:rsidRPr="00EA2F55">
              <w:rPr>
                <w:sz w:val="24"/>
                <w:szCs w:val="24"/>
                <w:vertAlign w:val="superscript"/>
              </w:rPr>
              <w:t>rd</w:t>
            </w:r>
            <w:r>
              <w:rPr>
                <w:sz w:val="24"/>
                <w:szCs w:val="24"/>
              </w:rPr>
              <w:t xml:space="preserve"> UAE International Of Acupuncture Conference As Organizer(2018)</w:t>
            </w:r>
          </w:p>
          <w:p w14:paraId="7C255490" w14:textId="77777777" w:rsidR="0073518F" w:rsidRDefault="0073518F" w:rsidP="000777A9">
            <w:pPr>
              <w:pStyle w:val="ListParagraph"/>
              <w:numPr>
                <w:ilvl w:val="0"/>
                <w:numId w:val="45"/>
              </w:numPr>
              <w:rPr>
                <w:sz w:val="24"/>
                <w:szCs w:val="24"/>
              </w:rPr>
            </w:pPr>
            <w:r>
              <w:rPr>
                <w:sz w:val="24"/>
                <w:szCs w:val="24"/>
              </w:rPr>
              <w:t xml:space="preserve">Volunteered For Year Of </w:t>
            </w:r>
            <w:proofErr w:type="spellStart"/>
            <w:r>
              <w:rPr>
                <w:sz w:val="24"/>
                <w:szCs w:val="24"/>
              </w:rPr>
              <w:t>Zayed</w:t>
            </w:r>
            <w:proofErr w:type="spellEnd"/>
            <w:r>
              <w:rPr>
                <w:sz w:val="24"/>
                <w:szCs w:val="24"/>
              </w:rPr>
              <w:t xml:space="preserve"> Celebrations At Formal Park For Insurance Authority And For We Are All Police As Organizer(2018)</w:t>
            </w:r>
          </w:p>
          <w:p w14:paraId="3F2A07BB" w14:textId="27477F03" w:rsidR="0073518F" w:rsidRDefault="00520F6F" w:rsidP="000777A9">
            <w:pPr>
              <w:pStyle w:val="ListParagraph"/>
              <w:numPr>
                <w:ilvl w:val="0"/>
                <w:numId w:val="45"/>
              </w:numPr>
              <w:rPr>
                <w:sz w:val="24"/>
                <w:szCs w:val="24"/>
              </w:rPr>
            </w:pPr>
            <w:r>
              <w:rPr>
                <w:sz w:val="24"/>
                <w:szCs w:val="24"/>
              </w:rPr>
              <w:t>Volunteered  For Aldar HQ Building For Recruiting Staffs For Volunteering For Special Olympics(2018)</w:t>
            </w:r>
          </w:p>
          <w:p w14:paraId="7CE0588C" w14:textId="77777777" w:rsidR="00520F6F" w:rsidRDefault="00520F6F" w:rsidP="000777A9">
            <w:pPr>
              <w:pStyle w:val="ListParagraph"/>
              <w:numPr>
                <w:ilvl w:val="0"/>
                <w:numId w:val="45"/>
              </w:numPr>
              <w:rPr>
                <w:sz w:val="24"/>
                <w:szCs w:val="24"/>
              </w:rPr>
            </w:pPr>
            <w:r>
              <w:rPr>
                <w:sz w:val="24"/>
                <w:szCs w:val="24"/>
              </w:rPr>
              <w:t>Volunteered For JIU-JITSU As Protocol For UAE JIU-JITSU Federation(2018)</w:t>
            </w:r>
          </w:p>
          <w:p w14:paraId="7B940678" w14:textId="77777777" w:rsidR="00B11A44" w:rsidRDefault="00B11A44" w:rsidP="000777A9">
            <w:pPr>
              <w:pStyle w:val="ListParagraph"/>
              <w:numPr>
                <w:ilvl w:val="0"/>
                <w:numId w:val="45"/>
              </w:numPr>
              <w:rPr>
                <w:sz w:val="24"/>
                <w:szCs w:val="24"/>
              </w:rPr>
            </w:pPr>
            <w:r>
              <w:rPr>
                <w:sz w:val="24"/>
                <w:szCs w:val="24"/>
              </w:rPr>
              <w:t>Volunteered For Recruiting Volunteers From National Insurance Company Of Daman For Special Olympics(2018)</w:t>
            </w:r>
          </w:p>
          <w:p w14:paraId="78C93016" w14:textId="77777777" w:rsidR="00B11A44" w:rsidRDefault="00B11A44" w:rsidP="000777A9">
            <w:pPr>
              <w:pStyle w:val="ListParagraph"/>
              <w:numPr>
                <w:ilvl w:val="0"/>
                <w:numId w:val="45"/>
              </w:numPr>
              <w:rPr>
                <w:sz w:val="24"/>
                <w:szCs w:val="24"/>
              </w:rPr>
            </w:pPr>
            <w:r>
              <w:rPr>
                <w:sz w:val="24"/>
                <w:szCs w:val="24"/>
              </w:rPr>
              <w:t xml:space="preserve">Volunteered For UAE Orienteering Sport For Al </w:t>
            </w:r>
            <w:proofErr w:type="spellStart"/>
            <w:r>
              <w:rPr>
                <w:sz w:val="24"/>
                <w:szCs w:val="24"/>
              </w:rPr>
              <w:t>Khair</w:t>
            </w:r>
            <w:proofErr w:type="spellEnd"/>
            <w:r>
              <w:rPr>
                <w:sz w:val="24"/>
                <w:szCs w:val="24"/>
              </w:rPr>
              <w:t xml:space="preserve"> Ambassador Volunteering Group As Organizer(2018)</w:t>
            </w:r>
          </w:p>
          <w:p w14:paraId="09F398D0" w14:textId="77777777" w:rsidR="00B11A44" w:rsidRDefault="00B11A44" w:rsidP="000777A9">
            <w:pPr>
              <w:pStyle w:val="ListParagraph"/>
              <w:numPr>
                <w:ilvl w:val="0"/>
                <w:numId w:val="45"/>
              </w:numPr>
              <w:rPr>
                <w:sz w:val="24"/>
                <w:szCs w:val="24"/>
              </w:rPr>
            </w:pPr>
            <w:r>
              <w:rPr>
                <w:sz w:val="24"/>
                <w:szCs w:val="24"/>
              </w:rPr>
              <w:t>Volunteered For Hour Walk In Desert For Happiness Imprint(2018)</w:t>
            </w:r>
          </w:p>
          <w:p w14:paraId="0A39E756" w14:textId="205E01D2" w:rsidR="00B11A44" w:rsidRDefault="00B11A44" w:rsidP="000777A9">
            <w:pPr>
              <w:pStyle w:val="ListParagraph"/>
              <w:numPr>
                <w:ilvl w:val="0"/>
                <w:numId w:val="45"/>
              </w:numPr>
              <w:rPr>
                <w:sz w:val="24"/>
                <w:szCs w:val="24"/>
              </w:rPr>
            </w:pPr>
            <w:r>
              <w:rPr>
                <w:sz w:val="24"/>
                <w:szCs w:val="24"/>
              </w:rPr>
              <w:t>Volunteered For New Year Eve’s In Galleria Mall In Abu Dhabi For We Are All Police(2019)</w:t>
            </w:r>
          </w:p>
          <w:p w14:paraId="517887F1" w14:textId="77777777" w:rsidR="00B11A44" w:rsidRDefault="00B11A44" w:rsidP="000777A9">
            <w:pPr>
              <w:pStyle w:val="ListParagraph"/>
              <w:numPr>
                <w:ilvl w:val="0"/>
                <w:numId w:val="45"/>
              </w:numPr>
              <w:rPr>
                <w:sz w:val="24"/>
                <w:szCs w:val="24"/>
              </w:rPr>
            </w:pPr>
            <w:r>
              <w:rPr>
                <w:sz w:val="24"/>
                <w:szCs w:val="24"/>
              </w:rPr>
              <w:t xml:space="preserve">Volunteered For  </w:t>
            </w:r>
            <w:proofErr w:type="spellStart"/>
            <w:r>
              <w:rPr>
                <w:sz w:val="24"/>
                <w:szCs w:val="24"/>
              </w:rPr>
              <w:t>Baniyas</w:t>
            </w:r>
            <w:proofErr w:type="spellEnd"/>
            <w:r>
              <w:rPr>
                <w:sz w:val="24"/>
                <w:szCs w:val="24"/>
              </w:rPr>
              <w:t xml:space="preserve"> Shopping Festival As Organizer(2019)</w:t>
            </w:r>
          </w:p>
          <w:p w14:paraId="6BA615F7" w14:textId="3A6BE637" w:rsidR="00B11A44" w:rsidRDefault="0045338F" w:rsidP="000777A9">
            <w:pPr>
              <w:pStyle w:val="ListParagraph"/>
              <w:numPr>
                <w:ilvl w:val="0"/>
                <w:numId w:val="45"/>
              </w:numPr>
              <w:rPr>
                <w:sz w:val="24"/>
                <w:szCs w:val="24"/>
              </w:rPr>
            </w:pPr>
            <w:r>
              <w:rPr>
                <w:sz w:val="24"/>
                <w:szCs w:val="24"/>
              </w:rPr>
              <w:t>Volunteered For AFC Asian Cup UAE As Accreditation, Ceremonies, Spectators Services, Media, Operations</w:t>
            </w:r>
            <w:r w:rsidR="00433F87">
              <w:rPr>
                <w:sz w:val="24"/>
                <w:szCs w:val="24"/>
              </w:rPr>
              <w:t xml:space="preserve">, </w:t>
            </w:r>
            <w:proofErr w:type="spellStart"/>
            <w:r w:rsidR="00433F87">
              <w:rPr>
                <w:sz w:val="24"/>
                <w:szCs w:val="24"/>
              </w:rPr>
              <w:t>Dopping</w:t>
            </w:r>
            <w:proofErr w:type="spellEnd"/>
            <w:r w:rsidR="00433F87">
              <w:rPr>
                <w:sz w:val="24"/>
                <w:szCs w:val="24"/>
              </w:rPr>
              <w:t>, Administrations</w:t>
            </w:r>
            <w:r>
              <w:rPr>
                <w:sz w:val="24"/>
                <w:szCs w:val="24"/>
              </w:rPr>
              <w:t>(2019)</w:t>
            </w:r>
          </w:p>
          <w:p w14:paraId="738A92F6" w14:textId="54D012CA" w:rsidR="0045338F" w:rsidRDefault="0045338F" w:rsidP="000777A9">
            <w:pPr>
              <w:pStyle w:val="ListParagraph"/>
              <w:numPr>
                <w:ilvl w:val="0"/>
                <w:numId w:val="45"/>
              </w:numPr>
              <w:rPr>
                <w:sz w:val="24"/>
                <w:szCs w:val="24"/>
              </w:rPr>
            </w:pPr>
            <w:r>
              <w:rPr>
                <w:sz w:val="24"/>
                <w:szCs w:val="24"/>
              </w:rPr>
              <w:t>Volunteered For Recruiting Volunteers From Abu Dhabi Global Market For Special Olympics(2019)</w:t>
            </w:r>
          </w:p>
          <w:p w14:paraId="05DEC068" w14:textId="7DDB6314" w:rsidR="0045338F" w:rsidRPr="00AB37B8" w:rsidRDefault="00AB37B8" w:rsidP="000777A9">
            <w:pPr>
              <w:pStyle w:val="ListParagraph"/>
              <w:numPr>
                <w:ilvl w:val="0"/>
                <w:numId w:val="45"/>
              </w:numPr>
              <w:rPr>
                <w:sz w:val="24"/>
                <w:szCs w:val="24"/>
              </w:rPr>
            </w:pPr>
            <w:r>
              <w:rPr>
                <w:rFonts w:ascii="Arial" w:hAnsi="Arial" w:cs="Arial"/>
                <w:color w:val="222222"/>
                <w:shd w:val="clear" w:color="auto" w:fill="FFFFFF"/>
              </w:rPr>
              <w:t>Volunteered For Recruiting Volunteers From Department Of Health For Special Olympics(2019)</w:t>
            </w:r>
          </w:p>
          <w:p w14:paraId="6474F797" w14:textId="428B6D7C" w:rsidR="00AB37B8" w:rsidRPr="00AB37B8" w:rsidRDefault="00AB37B8" w:rsidP="000777A9">
            <w:pPr>
              <w:pStyle w:val="ListParagraph"/>
              <w:numPr>
                <w:ilvl w:val="0"/>
                <w:numId w:val="45"/>
              </w:numPr>
              <w:rPr>
                <w:sz w:val="24"/>
                <w:szCs w:val="24"/>
              </w:rPr>
            </w:pPr>
            <w:r>
              <w:rPr>
                <w:rFonts w:ascii="Arial" w:hAnsi="Arial" w:cs="Arial"/>
                <w:color w:val="222222"/>
                <w:shd w:val="clear" w:color="auto" w:fill="FFFFFF"/>
              </w:rPr>
              <w:t>Volunteered For Winter Reading Festival For Ministry Of Education As Organizer(2019)</w:t>
            </w:r>
          </w:p>
          <w:p w14:paraId="79F40C4E" w14:textId="4AEB0FE9" w:rsidR="00AB37B8" w:rsidRPr="00AB37B8" w:rsidRDefault="00AB37B8" w:rsidP="000777A9">
            <w:pPr>
              <w:pStyle w:val="ListParagraph"/>
              <w:numPr>
                <w:ilvl w:val="0"/>
                <w:numId w:val="45"/>
              </w:numPr>
              <w:rPr>
                <w:sz w:val="24"/>
                <w:szCs w:val="24"/>
              </w:rPr>
            </w:pPr>
            <w:r>
              <w:rPr>
                <w:rFonts w:ascii="Arial" w:hAnsi="Arial" w:cs="Arial"/>
                <w:color w:val="222222"/>
                <w:shd w:val="clear" w:color="auto" w:fill="FFFFFF"/>
              </w:rPr>
              <w:t xml:space="preserve">Volunteered For Recruiting Volunteers From </w:t>
            </w:r>
            <w:proofErr w:type="spellStart"/>
            <w:r>
              <w:rPr>
                <w:rFonts w:ascii="Arial" w:hAnsi="Arial" w:cs="Arial"/>
                <w:color w:val="222222"/>
                <w:shd w:val="clear" w:color="auto" w:fill="FFFFFF"/>
              </w:rPr>
              <w:t>Mubadala</w:t>
            </w:r>
            <w:proofErr w:type="spellEnd"/>
            <w:r>
              <w:rPr>
                <w:rFonts w:ascii="Arial" w:hAnsi="Arial" w:cs="Arial"/>
                <w:color w:val="222222"/>
                <w:shd w:val="clear" w:color="auto" w:fill="FFFFFF"/>
              </w:rPr>
              <w:t xml:space="preserve"> Arena For Special Olympics(2019)</w:t>
            </w:r>
          </w:p>
          <w:p w14:paraId="36CE3BFB" w14:textId="7424E11C" w:rsidR="00AB37B8" w:rsidRPr="00AB37B8" w:rsidRDefault="00AB37B8" w:rsidP="000777A9">
            <w:pPr>
              <w:pStyle w:val="ListParagraph"/>
              <w:numPr>
                <w:ilvl w:val="0"/>
                <w:numId w:val="45"/>
              </w:numPr>
              <w:rPr>
                <w:sz w:val="24"/>
                <w:szCs w:val="24"/>
              </w:rPr>
            </w:pPr>
            <w:r>
              <w:rPr>
                <w:rFonts w:ascii="Arial" w:hAnsi="Arial" w:cs="Arial"/>
                <w:color w:val="222222"/>
                <w:shd w:val="clear" w:color="auto" w:fill="FFFFFF"/>
              </w:rPr>
              <w:t>Volunteered For Distribution Of Water During Ramadan As Organizer(2018)</w:t>
            </w:r>
          </w:p>
          <w:p w14:paraId="45DCD899" w14:textId="5577DBD8" w:rsidR="00AB37B8" w:rsidRPr="00AB37B8" w:rsidRDefault="00AB37B8" w:rsidP="000777A9">
            <w:pPr>
              <w:pStyle w:val="ListParagraph"/>
              <w:numPr>
                <w:ilvl w:val="0"/>
                <w:numId w:val="45"/>
              </w:numPr>
              <w:rPr>
                <w:sz w:val="24"/>
                <w:szCs w:val="24"/>
              </w:rPr>
            </w:pPr>
            <w:r>
              <w:rPr>
                <w:rFonts w:ascii="Arial" w:hAnsi="Arial" w:cs="Arial"/>
                <w:color w:val="222222"/>
                <w:shd w:val="clear" w:color="auto" w:fill="FFFFFF"/>
              </w:rPr>
              <w:t>Volunteered For World Autism Day As Organizer(2018)</w:t>
            </w:r>
          </w:p>
          <w:p w14:paraId="2D6675F6" w14:textId="6C753722" w:rsidR="00AB37B8" w:rsidRPr="00AB37B8" w:rsidRDefault="00AB37B8" w:rsidP="000777A9">
            <w:pPr>
              <w:pStyle w:val="ListParagraph"/>
              <w:numPr>
                <w:ilvl w:val="0"/>
                <w:numId w:val="45"/>
              </w:numPr>
              <w:rPr>
                <w:sz w:val="24"/>
                <w:szCs w:val="24"/>
              </w:rPr>
            </w:pPr>
            <w:r>
              <w:rPr>
                <w:rFonts w:ascii="Arial" w:hAnsi="Arial" w:cs="Arial"/>
                <w:color w:val="222222"/>
                <w:shd w:val="clear" w:color="auto" w:fill="FFFFFF"/>
              </w:rPr>
              <w:t>Volunteered For Recruiting Volunteers For World Future Energy Sustainability Exhibition For Special Olympics(2019)</w:t>
            </w:r>
          </w:p>
          <w:p w14:paraId="67D10684" w14:textId="22DEC9F9" w:rsidR="00AB37B8" w:rsidRPr="00AB37B8" w:rsidRDefault="00AB37B8" w:rsidP="000777A9">
            <w:pPr>
              <w:pStyle w:val="ListParagraph"/>
              <w:numPr>
                <w:ilvl w:val="0"/>
                <w:numId w:val="45"/>
              </w:numPr>
              <w:rPr>
                <w:sz w:val="24"/>
                <w:szCs w:val="24"/>
              </w:rPr>
            </w:pPr>
            <w:r>
              <w:rPr>
                <w:rFonts w:ascii="Arial" w:hAnsi="Arial" w:cs="Arial"/>
                <w:color w:val="222222"/>
                <w:shd w:val="clear" w:color="auto" w:fill="FFFFFF"/>
              </w:rPr>
              <w:lastRenderedPageBreak/>
              <w:t>Volunteered For World Future Energy Sustainability Exhibition And Conferences As Organizer, Ambassador And Taking Students For The Tour In The Exhibition(2019)</w:t>
            </w:r>
          </w:p>
          <w:p w14:paraId="57F71D9D" w14:textId="0F0617FF" w:rsidR="00AB37B8" w:rsidRPr="00AB37B8" w:rsidRDefault="00AB37B8" w:rsidP="000777A9">
            <w:pPr>
              <w:pStyle w:val="ListParagraph"/>
              <w:numPr>
                <w:ilvl w:val="0"/>
                <w:numId w:val="45"/>
              </w:numPr>
              <w:rPr>
                <w:sz w:val="24"/>
                <w:szCs w:val="24"/>
              </w:rPr>
            </w:pPr>
            <w:r>
              <w:rPr>
                <w:rFonts w:ascii="Arial" w:hAnsi="Arial" w:cs="Arial"/>
                <w:color w:val="222222"/>
                <w:shd w:val="clear" w:color="auto" w:fill="FFFFFF"/>
              </w:rPr>
              <w:t>Volunteered For Recruiting Volunteers For Special Olympics From HSBC Golf Event In Abu Dhabi Golf Club(2019)</w:t>
            </w:r>
          </w:p>
          <w:p w14:paraId="77D359CA" w14:textId="1DF34455" w:rsidR="00AB37B8" w:rsidRPr="00AB37B8" w:rsidRDefault="00AB37B8" w:rsidP="000777A9">
            <w:pPr>
              <w:pStyle w:val="ListParagraph"/>
              <w:numPr>
                <w:ilvl w:val="0"/>
                <w:numId w:val="45"/>
              </w:numPr>
              <w:rPr>
                <w:sz w:val="24"/>
                <w:szCs w:val="24"/>
              </w:rPr>
            </w:pPr>
            <w:r>
              <w:rPr>
                <w:rFonts w:ascii="Arial" w:hAnsi="Arial" w:cs="Arial"/>
                <w:color w:val="222222"/>
                <w:shd w:val="clear" w:color="auto" w:fill="FFFFFF"/>
              </w:rPr>
              <w:t xml:space="preserve">Volunteered For Stage Show In Al </w:t>
            </w:r>
            <w:proofErr w:type="spellStart"/>
            <w:r>
              <w:rPr>
                <w:rFonts w:ascii="Arial" w:hAnsi="Arial" w:cs="Arial"/>
                <w:color w:val="222222"/>
                <w:shd w:val="clear" w:color="auto" w:fill="FFFFFF"/>
              </w:rPr>
              <w:t>Foah</w:t>
            </w:r>
            <w:proofErr w:type="spellEnd"/>
            <w:r>
              <w:rPr>
                <w:rFonts w:ascii="Arial" w:hAnsi="Arial" w:cs="Arial"/>
                <w:color w:val="222222"/>
                <w:shd w:val="clear" w:color="auto" w:fill="FFFFFF"/>
              </w:rPr>
              <w:t xml:space="preserve"> Dates Company Pavilion In Sheikh </w:t>
            </w:r>
            <w:proofErr w:type="spellStart"/>
            <w:r>
              <w:rPr>
                <w:rFonts w:ascii="Arial" w:hAnsi="Arial" w:cs="Arial"/>
                <w:color w:val="222222"/>
                <w:shd w:val="clear" w:color="auto" w:fill="FFFFFF"/>
              </w:rPr>
              <w:t>Zayed</w:t>
            </w:r>
            <w:proofErr w:type="spellEnd"/>
            <w:r>
              <w:rPr>
                <w:rFonts w:ascii="Arial" w:hAnsi="Arial" w:cs="Arial"/>
                <w:color w:val="222222"/>
                <w:shd w:val="clear" w:color="auto" w:fill="FFFFFF"/>
              </w:rPr>
              <w:t xml:space="preserve"> Heritage Festival As Organizers(2019)</w:t>
            </w:r>
          </w:p>
          <w:p w14:paraId="18913777" w14:textId="2ED0F77E" w:rsidR="00AB37B8" w:rsidRPr="00AB37B8" w:rsidRDefault="00AB37B8" w:rsidP="000777A9">
            <w:pPr>
              <w:pStyle w:val="ListParagraph"/>
              <w:numPr>
                <w:ilvl w:val="0"/>
                <w:numId w:val="45"/>
              </w:numPr>
              <w:rPr>
                <w:sz w:val="24"/>
                <w:szCs w:val="24"/>
              </w:rPr>
            </w:pPr>
            <w:r>
              <w:rPr>
                <w:rFonts w:ascii="Arial" w:hAnsi="Arial" w:cs="Arial"/>
                <w:color w:val="222222"/>
                <w:shd w:val="clear" w:color="auto" w:fill="FFFFFF"/>
              </w:rPr>
              <w:t>Volunteered For Recruiting Volunteers From Abu Dhabi Police Complex For Special Olympics(2019)</w:t>
            </w:r>
          </w:p>
          <w:p w14:paraId="21B35FC3" w14:textId="4FBAE832" w:rsidR="00AB37B8" w:rsidRDefault="00A22E5F" w:rsidP="000777A9">
            <w:pPr>
              <w:pStyle w:val="ListParagraph"/>
              <w:numPr>
                <w:ilvl w:val="0"/>
                <w:numId w:val="45"/>
              </w:numPr>
              <w:rPr>
                <w:sz w:val="24"/>
                <w:szCs w:val="24"/>
              </w:rPr>
            </w:pPr>
            <w:r w:rsidRPr="00A22E5F">
              <w:rPr>
                <w:sz w:val="24"/>
                <w:szCs w:val="24"/>
              </w:rPr>
              <w:t>Volunteered For Artificial And Intelligences Competition Series For Ministry Of Education As Organizer(2019)</w:t>
            </w:r>
          </w:p>
          <w:p w14:paraId="09D80A2F" w14:textId="7F68C963" w:rsidR="00A22E5F" w:rsidRDefault="00A22E5F" w:rsidP="000777A9">
            <w:pPr>
              <w:pStyle w:val="ListParagraph"/>
              <w:numPr>
                <w:ilvl w:val="0"/>
                <w:numId w:val="45"/>
              </w:numPr>
              <w:rPr>
                <w:sz w:val="24"/>
                <w:szCs w:val="24"/>
              </w:rPr>
            </w:pPr>
            <w:r w:rsidRPr="00A22E5F">
              <w:rPr>
                <w:sz w:val="24"/>
                <w:szCs w:val="24"/>
              </w:rPr>
              <w:t>Volunteered For Abu Dhabi Publishing Forum For Abu Dhabi Culture And Tourism Authority As Organizer(2019)</w:t>
            </w:r>
          </w:p>
          <w:p w14:paraId="7202E9DA" w14:textId="6533A3C5" w:rsidR="00A22E5F" w:rsidRDefault="00A22E5F" w:rsidP="000777A9">
            <w:pPr>
              <w:pStyle w:val="ListParagraph"/>
              <w:numPr>
                <w:ilvl w:val="0"/>
                <w:numId w:val="45"/>
              </w:numPr>
              <w:rPr>
                <w:sz w:val="24"/>
                <w:szCs w:val="24"/>
              </w:rPr>
            </w:pPr>
            <w:r w:rsidRPr="00A22E5F">
              <w:rPr>
                <w:sz w:val="24"/>
                <w:szCs w:val="24"/>
              </w:rPr>
              <w:t>Volunteered For Abu Dhabi Science Festival For We Are All Police As Protocol(2019)</w:t>
            </w:r>
          </w:p>
          <w:p w14:paraId="091EAC10" w14:textId="6C3D7887" w:rsidR="00A22E5F" w:rsidRDefault="00A22E5F" w:rsidP="000777A9">
            <w:pPr>
              <w:pStyle w:val="ListParagraph"/>
              <w:numPr>
                <w:ilvl w:val="0"/>
                <w:numId w:val="45"/>
              </w:numPr>
              <w:rPr>
                <w:sz w:val="24"/>
                <w:szCs w:val="24"/>
              </w:rPr>
            </w:pPr>
            <w:r w:rsidRPr="00A22E5F">
              <w:rPr>
                <w:sz w:val="24"/>
                <w:szCs w:val="24"/>
              </w:rPr>
              <w:t>Volunteered For The National Environmental Day-Seabed Clean Up Campaign As Organizer(2019)</w:t>
            </w:r>
          </w:p>
          <w:p w14:paraId="0D45D68C" w14:textId="71820984" w:rsidR="00A22E5F" w:rsidRDefault="00A22E5F" w:rsidP="000777A9">
            <w:pPr>
              <w:pStyle w:val="ListParagraph"/>
              <w:numPr>
                <w:ilvl w:val="0"/>
                <w:numId w:val="45"/>
              </w:numPr>
              <w:rPr>
                <w:sz w:val="24"/>
                <w:szCs w:val="24"/>
              </w:rPr>
            </w:pPr>
            <w:r w:rsidRPr="00A22E5F">
              <w:rPr>
                <w:sz w:val="24"/>
                <w:szCs w:val="24"/>
              </w:rPr>
              <w:t xml:space="preserve">Volunteered For Abu Dhabi </w:t>
            </w:r>
            <w:proofErr w:type="spellStart"/>
            <w:r w:rsidRPr="00A22E5F">
              <w:rPr>
                <w:sz w:val="24"/>
                <w:szCs w:val="24"/>
              </w:rPr>
              <w:t>Hakathon</w:t>
            </w:r>
            <w:proofErr w:type="spellEnd"/>
            <w:r w:rsidRPr="00A22E5F">
              <w:rPr>
                <w:sz w:val="24"/>
                <w:szCs w:val="24"/>
              </w:rPr>
              <w:t xml:space="preserve"> In </w:t>
            </w:r>
            <w:proofErr w:type="spellStart"/>
            <w:r w:rsidRPr="00A22E5F">
              <w:rPr>
                <w:sz w:val="24"/>
                <w:szCs w:val="24"/>
              </w:rPr>
              <w:t>Kalifa</w:t>
            </w:r>
            <w:proofErr w:type="spellEnd"/>
            <w:r w:rsidRPr="00A22E5F">
              <w:rPr>
                <w:sz w:val="24"/>
                <w:szCs w:val="24"/>
              </w:rPr>
              <w:t xml:space="preserve"> University As Organizer(2019)</w:t>
            </w:r>
          </w:p>
          <w:p w14:paraId="24B3FC26" w14:textId="5CE1F80C" w:rsidR="00A22E5F" w:rsidRDefault="00A22E5F" w:rsidP="000777A9">
            <w:pPr>
              <w:pStyle w:val="ListParagraph"/>
              <w:numPr>
                <w:ilvl w:val="0"/>
                <w:numId w:val="45"/>
              </w:numPr>
              <w:rPr>
                <w:sz w:val="24"/>
                <w:szCs w:val="24"/>
              </w:rPr>
            </w:pPr>
            <w:r w:rsidRPr="00A22E5F">
              <w:rPr>
                <w:sz w:val="24"/>
                <w:szCs w:val="24"/>
              </w:rPr>
              <w:t xml:space="preserve">Volunteered For Carrying Of Banners For The Year Of Tolerance Initiative Of Al </w:t>
            </w:r>
            <w:proofErr w:type="spellStart"/>
            <w:r w:rsidRPr="00A22E5F">
              <w:rPr>
                <w:sz w:val="24"/>
                <w:szCs w:val="24"/>
              </w:rPr>
              <w:t>Jazira</w:t>
            </w:r>
            <w:proofErr w:type="spellEnd"/>
            <w:r w:rsidRPr="00A22E5F">
              <w:rPr>
                <w:sz w:val="24"/>
                <w:szCs w:val="24"/>
              </w:rPr>
              <w:t xml:space="preserve"> Football Club(2019)</w:t>
            </w:r>
          </w:p>
          <w:p w14:paraId="63F5B940" w14:textId="0CA51484" w:rsidR="00A22E5F" w:rsidRDefault="00A22E5F" w:rsidP="000777A9">
            <w:pPr>
              <w:pStyle w:val="ListParagraph"/>
              <w:numPr>
                <w:ilvl w:val="0"/>
                <w:numId w:val="45"/>
              </w:numPr>
              <w:rPr>
                <w:sz w:val="24"/>
                <w:szCs w:val="24"/>
              </w:rPr>
            </w:pPr>
            <w:r w:rsidRPr="00A22E5F">
              <w:rPr>
                <w:sz w:val="24"/>
                <w:szCs w:val="24"/>
              </w:rPr>
              <w:t>Volunteered For Papal Mass For Emirates Red Crescent As Organizer(2019)</w:t>
            </w:r>
          </w:p>
          <w:p w14:paraId="3410D276" w14:textId="1E04DDA5" w:rsidR="00A22E5F" w:rsidRDefault="00A22E5F" w:rsidP="000777A9">
            <w:pPr>
              <w:pStyle w:val="ListParagraph"/>
              <w:numPr>
                <w:ilvl w:val="0"/>
                <w:numId w:val="45"/>
              </w:numPr>
              <w:rPr>
                <w:sz w:val="24"/>
                <w:szCs w:val="24"/>
              </w:rPr>
            </w:pPr>
            <w:r w:rsidRPr="00A22E5F">
              <w:rPr>
                <w:sz w:val="24"/>
                <w:szCs w:val="24"/>
              </w:rPr>
              <w:t>Volunteered For The Special Needs Tournament As Organizer(2019)</w:t>
            </w:r>
          </w:p>
          <w:p w14:paraId="3BB7C76D" w14:textId="21DFB551" w:rsidR="00A22E5F" w:rsidRDefault="00A22E5F" w:rsidP="000777A9">
            <w:pPr>
              <w:pStyle w:val="ListParagraph"/>
              <w:numPr>
                <w:ilvl w:val="0"/>
                <w:numId w:val="45"/>
              </w:numPr>
              <w:rPr>
                <w:sz w:val="24"/>
                <w:szCs w:val="24"/>
              </w:rPr>
            </w:pPr>
            <w:r w:rsidRPr="00A22E5F">
              <w:rPr>
                <w:sz w:val="24"/>
                <w:szCs w:val="24"/>
              </w:rPr>
              <w:t>Volunteered For The Challenge Of 24Hours In The Project Of New Public Parks By Abu Dhabi Municipality Affairs And Emirates Foundation</w:t>
            </w:r>
            <w:r>
              <w:rPr>
                <w:sz w:val="24"/>
                <w:szCs w:val="24"/>
              </w:rPr>
              <w:t xml:space="preserve"> </w:t>
            </w:r>
            <w:r w:rsidRPr="00A22E5F">
              <w:rPr>
                <w:sz w:val="24"/>
                <w:szCs w:val="24"/>
              </w:rPr>
              <w:t>As Challenger(2019)</w:t>
            </w:r>
          </w:p>
          <w:p w14:paraId="1E3BBBDF" w14:textId="30BCA1DD" w:rsidR="00A22E5F" w:rsidRDefault="00A22E5F" w:rsidP="000777A9">
            <w:pPr>
              <w:pStyle w:val="ListParagraph"/>
              <w:numPr>
                <w:ilvl w:val="0"/>
                <w:numId w:val="45"/>
              </w:numPr>
              <w:rPr>
                <w:sz w:val="24"/>
                <w:szCs w:val="24"/>
              </w:rPr>
            </w:pPr>
            <w:r w:rsidRPr="00A22E5F">
              <w:rPr>
                <w:sz w:val="24"/>
                <w:szCs w:val="24"/>
              </w:rPr>
              <w:t xml:space="preserve">Volunteered For Black &amp; White Sale In </w:t>
            </w:r>
            <w:proofErr w:type="spellStart"/>
            <w:r w:rsidRPr="00A22E5F">
              <w:rPr>
                <w:sz w:val="24"/>
                <w:szCs w:val="24"/>
              </w:rPr>
              <w:t>Yas</w:t>
            </w:r>
            <w:proofErr w:type="spellEnd"/>
            <w:r w:rsidRPr="00A22E5F">
              <w:rPr>
                <w:sz w:val="24"/>
                <w:szCs w:val="24"/>
              </w:rPr>
              <w:t xml:space="preserve"> Mall As Customer Services(2018)</w:t>
            </w:r>
          </w:p>
          <w:p w14:paraId="4F9A6098" w14:textId="1AD4C78E" w:rsidR="00A22E5F" w:rsidRDefault="00A22E5F" w:rsidP="000777A9">
            <w:pPr>
              <w:pStyle w:val="ListParagraph"/>
              <w:numPr>
                <w:ilvl w:val="0"/>
                <w:numId w:val="45"/>
              </w:numPr>
              <w:rPr>
                <w:sz w:val="24"/>
                <w:szCs w:val="24"/>
              </w:rPr>
            </w:pPr>
            <w:r w:rsidRPr="00A22E5F">
              <w:rPr>
                <w:sz w:val="24"/>
                <w:szCs w:val="24"/>
              </w:rPr>
              <w:t xml:space="preserve">Volunteered For Festive Season For </w:t>
            </w:r>
            <w:proofErr w:type="spellStart"/>
            <w:r w:rsidRPr="00A22E5F">
              <w:rPr>
                <w:sz w:val="24"/>
                <w:szCs w:val="24"/>
              </w:rPr>
              <w:t>Yas</w:t>
            </w:r>
            <w:proofErr w:type="spellEnd"/>
            <w:r w:rsidRPr="00A22E5F">
              <w:rPr>
                <w:sz w:val="24"/>
                <w:szCs w:val="24"/>
              </w:rPr>
              <w:t xml:space="preserve"> Mall As Customer Services(2018)</w:t>
            </w:r>
          </w:p>
          <w:p w14:paraId="6FF860A9" w14:textId="42328098" w:rsidR="00A22E5F" w:rsidRDefault="00A22E5F" w:rsidP="000777A9">
            <w:pPr>
              <w:pStyle w:val="ListParagraph"/>
              <w:numPr>
                <w:ilvl w:val="0"/>
                <w:numId w:val="45"/>
              </w:numPr>
              <w:rPr>
                <w:sz w:val="24"/>
                <w:szCs w:val="24"/>
              </w:rPr>
            </w:pPr>
            <w:r w:rsidRPr="00A22E5F">
              <w:rPr>
                <w:sz w:val="24"/>
                <w:szCs w:val="24"/>
              </w:rPr>
              <w:t xml:space="preserve">Volunteered For Formulae 1 For Etihad Airways Abu Dhabi Grand Prix For </w:t>
            </w:r>
            <w:proofErr w:type="spellStart"/>
            <w:r w:rsidRPr="00A22E5F">
              <w:rPr>
                <w:sz w:val="24"/>
                <w:szCs w:val="24"/>
              </w:rPr>
              <w:t>Yas</w:t>
            </w:r>
            <w:proofErr w:type="spellEnd"/>
            <w:r w:rsidRPr="00A22E5F">
              <w:rPr>
                <w:sz w:val="24"/>
                <w:szCs w:val="24"/>
              </w:rPr>
              <w:t xml:space="preserve"> Mall As Customer service(2018)</w:t>
            </w:r>
          </w:p>
          <w:p w14:paraId="267C2A5A" w14:textId="7088CDAB" w:rsidR="00A22E5F" w:rsidRDefault="00A22E5F" w:rsidP="000777A9">
            <w:pPr>
              <w:pStyle w:val="ListParagraph"/>
              <w:numPr>
                <w:ilvl w:val="0"/>
                <w:numId w:val="45"/>
              </w:numPr>
              <w:rPr>
                <w:sz w:val="24"/>
                <w:szCs w:val="24"/>
              </w:rPr>
            </w:pPr>
            <w:r w:rsidRPr="00A22E5F">
              <w:rPr>
                <w:sz w:val="24"/>
                <w:szCs w:val="24"/>
              </w:rPr>
              <w:t>Volunteered For Department Of Transport As Taking Survey By Public People</w:t>
            </w:r>
            <w:r>
              <w:rPr>
                <w:sz w:val="24"/>
                <w:szCs w:val="24"/>
              </w:rPr>
              <w:t xml:space="preserve"> Travelling In Public Buses</w:t>
            </w:r>
            <w:r w:rsidRPr="00A22E5F">
              <w:rPr>
                <w:sz w:val="24"/>
                <w:szCs w:val="24"/>
              </w:rPr>
              <w:t>(2019)</w:t>
            </w:r>
          </w:p>
          <w:p w14:paraId="3AD2186B" w14:textId="42C96A9A" w:rsidR="00A22E5F" w:rsidRDefault="00A22E5F" w:rsidP="000777A9">
            <w:pPr>
              <w:pStyle w:val="ListParagraph"/>
              <w:numPr>
                <w:ilvl w:val="0"/>
                <w:numId w:val="45"/>
              </w:numPr>
              <w:rPr>
                <w:sz w:val="24"/>
                <w:szCs w:val="24"/>
              </w:rPr>
            </w:pPr>
            <w:r w:rsidRPr="00A22E5F">
              <w:rPr>
                <w:sz w:val="24"/>
                <w:szCs w:val="24"/>
              </w:rPr>
              <w:t xml:space="preserve">Volunteered For Fun Day With Volunteers In </w:t>
            </w:r>
            <w:proofErr w:type="spellStart"/>
            <w:r w:rsidRPr="00A22E5F">
              <w:rPr>
                <w:sz w:val="24"/>
                <w:szCs w:val="24"/>
              </w:rPr>
              <w:t>Zayed</w:t>
            </w:r>
            <w:proofErr w:type="spellEnd"/>
            <w:r w:rsidRPr="00A22E5F">
              <w:rPr>
                <w:sz w:val="24"/>
                <w:szCs w:val="24"/>
              </w:rPr>
              <w:t xml:space="preserve"> Cricket Stadium For Special Olympics As Registration(2019)</w:t>
            </w:r>
          </w:p>
          <w:p w14:paraId="7126FB22" w14:textId="6524C9F3" w:rsidR="008179C3" w:rsidRDefault="008179C3" w:rsidP="000777A9">
            <w:pPr>
              <w:pStyle w:val="ListParagraph"/>
              <w:numPr>
                <w:ilvl w:val="0"/>
                <w:numId w:val="45"/>
              </w:numPr>
              <w:rPr>
                <w:sz w:val="24"/>
                <w:szCs w:val="24"/>
              </w:rPr>
            </w:pPr>
            <w:r w:rsidRPr="008179C3">
              <w:rPr>
                <w:sz w:val="24"/>
                <w:szCs w:val="24"/>
              </w:rPr>
              <w:t xml:space="preserve">Volunteered For How to be a leader and a distinguished teacher As Organizer For Pride Of Abu Dhabi Volunteering Group In </w:t>
            </w:r>
            <w:proofErr w:type="spellStart"/>
            <w:r w:rsidRPr="008179C3">
              <w:rPr>
                <w:sz w:val="24"/>
                <w:szCs w:val="24"/>
              </w:rPr>
              <w:t>Kalifa</w:t>
            </w:r>
            <w:proofErr w:type="spellEnd"/>
            <w:r w:rsidRPr="008179C3">
              <w:rPr>
                <w:sz w:val="24"/>
                <w:szCs w:val="24"/>
              </w:rPr>
              <w:t xml:space="preserve"> Award For Education(2019)</w:t>
            </w:r>
          </w:p>
          <w:p w14:paraId="4F64510F" w14:textId="14FB971B" w:rsidR="008179C3" w:rsidRDefault="008179C3" w:rsidP="000777A9">
            <w:pPr>
              <w:pStyle w:val="ListParagraph"/>
              <w:numPr>
                <w:ilvl w:val="0"/>
                <w:numId w:val="45"/>
              </w:numPr>
              <w:rPr>
                <w:sz w:val="24"/>
                <w:szCs w:val="24"/>
              </w:rPr>
            </w:pPr>
            <w:r w:rsidRPr="008179C3">
              <w:rPr>
                <w:sz w:val="24"/>
                <w:szCs w:val="24"/>
              </w:rPr>
              <w:t xml:space="preserve">Volunteered For Health And Fun Fitness Program For </w:t>
            </w:r>
            <w:proofErr w:type="spellStart"/>
            <w:r w:rsidRPr="008179C3">
              <w:rPr>
                <w:sz w:val="24"/>
                <w:szCs w:val="24"/>
              </w:rPr>
              <w:t>Sedra</w:t>
            </w:r>
            <w:proofErr w:type="spellEnd"/>
            <w:r w:rsidRPr="008179C3">
              <w:rPr>
                <w:sz w:val="24"/>
                <w:szCs w:val="24"/>
              </w:rPr>
              <w:t xml:space="preserve"> Foundation As Organizer(2019)</w:t>
            </w:r>
          </w:p>
          <w:p w14:paraId="11E9D27A" w14:textId="125F0155" w:rsidR="008179C3" w:rsidRDefault="008179C3" w:rsidP="000777A9">
            <w:pPr>
              <w:pStyle w:val="ListParagraph"/>
              <w:numPr>
                <w:ilvl w:val="0"/>
                <w:numId w:val="45"/>
              </w:numPr>
              <w:rPr>
                <w:sz w:val="24"/>
                <w:szCs w:val="24"/>
              </w:rPr>
            </w:pPr>
            <w:r w:rsidRPr="008179C3">
              <w:rPr>
                <w:sz w:val="24"/>
                <w:szCs w:val="24"/>
              </w:rPr>
              <w:t xml:space="preserve">Volunteered For Environmental Marathon (I Am Tolerant) In </w:t>
            </w:r>
            <w:proofErr w:type="spellStart"/>
            <w:r w:rsidRPr="008179C3">
              <w:rPr>
                <w:sz w:val="24"/>
                <w:szCs w:val="24"/>
              </w:rPr>
              <w:t>Masdar</w:t>
            </w:r>
            <w:proofErr w:type="spellEnd"/>
            <w:r w:rsidRPr="008179C3">
              <w:rPr>
                <w:sz w:val="24"/>
                <w:szCs w:val="24"/>
              </w:rPr>
              <w:t xml:space="preserve"> City As </w:t>
            </w:r>
            <w:r w:rsidRPr="008179C3">
              <w:rPr>
                <w:sz w:val="24"/>
                <w:szCs w:val="24"/>
              </w:rPr>
              <w:lastRenderedPageBreak/>
              <w:t>Organizer(2019)</w:t>
            </w:r>
          </w:p>
          <w:p w14:paraId="61C2E5C8" w14:textId="3B8EA9D0" w:rsidR="008179C3" w:rsidRDefault="008179C3" w:rsidP="000777A9">
            <w:pPr>
              <w:pStyle w:val="ListParagraph"/>
              <w:numPr>
                <w:ilvl w:val="0"/>
                <w:numId w:val="45"/>
              </w:numPr>
              <w:rPr>
                <w:sz w:val="24"/>
                <w:szCs w:val="24"/>
              </w:rPr>
            </w:pPr>
            <w:r w:rsidRPr="008179C3">
              <w:rPr>
                <w:sz w:val="24"/>
                <w:szCs w:val="24"/>
              </w:rPr>
              <w:t>Volunteered For Think Science As</w:t>
            </w:r>
            <w:r>
              <w:rPr>
                <w:sz w:val="24"/>
                <w:szCs w:val="24"/>
              </w:rPr>
              <w:t xml:space="preserve"> </w:t>
            </w:r>
            <w:proofErr w:type="spellStart"/>
            <w:r>
              <w:rPr>
                <w:sz w:val="24"/>
                <w:szCs w:val="24"/>
              </w:rPr>
              <w:t>Sanid</w:t>
            </w:r>
            <w:proofErr w:type="spellEnd"/>
            <w:r w:rsidRPr="008179C3">
              <w:rPr>
                <w:sz w:val="24"/>
                <w:szCs w:val="24"/>
              </w:rPr>
              <w:t xml:space="preserve"> Emergency Response(2019)</w:t>
            </w:r>
          </w:p>
          <w:p w14:paraId="6B15732A" w14:textId="4F3AB8F0" w:rsidR="008179C3" w:rsidRDefault="008179C3" w:rsidP="000777A9">
            <w:pPr>
              <w:pStyle w:val="ListParagraph"/>
              <w:numPr>
                <w:ilvl w:val="0"/>
                <w:numId w:val="45"/>
              </w:numPr>
              <w:rPr>
                <w:sz w:val="24"/>
                <w:szCs w:val="24"/>
              </w:rPr>
            </w:pPr>
            <w:r w:rsidRPr="008179C3">
              <w:rPr>
                <w:sz w:val="24"/>
                <w:szCs w:val="24"/>
              </w:rPr>
              <w:t>Volunteered For International Conference:</w:t>
            </w:r>
            <w:r>
              <w:rPr>
                <w:sz w:val="24"/>
                <w:szCs w:val="24"/>
              </w:rPr>
              <w:t xml:space="preserve"> </w:t>
            </w:r>
            <w:r w:rsidRPr="008179C3">
              <w:rPr>
                <w:sz w:val="24"/>
                <w:szCs w:val="24"/>
              </w:rPr>
              <w:t>The Impact Of Media On Diplomacy,</w:t>
            </w:r>
            <w:r>
              <w:rPr>
                <w:sz w:val="24"/>
                <w:szCs w:val="24"/>
              </w:rPr>
              <w:t xml:space="preserve"> </w:t>
            </w:r>
            <w:r w:rsidRPr="008179C3">
              <w:rPr>
                <w:sz w:val="24"/>
                <w:szCs w:val="24"/>
              </w:rPr>
              <w:t>Security And Nation Branding As Registration(2019)</w:t>
            </w:r>
          </w:p>
          <w:p w14:paraId="1AD5B0D2" w14:textId="437CAD7A" w:rsidR="008179C3" w:rsidRDefault="00F2297A" w:rsidP="000777A9">
            <w:pPr>
              <w:pStyle w:val="ListParagraph"/>
              <w:numPr>
                <w:ilvl w:val="0"/>
                <w:numId w:val="45"/>
              </w:numPr>
              <w:rPr>
                <w:sz w:val="24"/>
                <w:szCs w:val="24"/>
              </w:rPr>
            </w:pPr>
            <w:r>
              <w:rPr>
                <w:sz w:val="24"/>
                <w:szCs w:val="24"/>
              </w:rPr>
              <w:t>Volunteered For Together Towards A Better Environment Campaign For Ministry Of Education As Organizer(2019)</w:t>
            </w:r>
          </w:p>
          <w:p w14:paraId="7CFE8708" w14:textId="77777777" w:rsidR="00F2297A" w:rsidRDefault="00F2297A" w:rsidP="000777A9">
            <w:pPr>
              <w:pStyle w:val="ListParagraph"/>
              <w:numPr>
                <w:ilvl w:val="0"/>
                <w:numId w:val="45"/>
              </w:numPr>
              <w:rPr>
                <w:sz w:val="24"/>
                <w:szCs w:val="24"/>
              </w:rPr>
            </w:pPr>
            <w:r>
              <w:rPr>
                <w:sz w:val="24"/>
                <w:szCs w:val="24"/>
              </w:rPr>
              <w:t>Volunteered For Energy Is Involvement For The Walk Of Unified Walk For Special Olympics And Ministry Of Energy As Organizer(2019)</w:t>
            </w:r>
          </w:p>
          <w:p w14:paraId="2117F17F" w14:textId="5CEB6C9D" w:rsidR="00F2297A" w:rsidRDefault="00F2297A" w:rsidP="000777A9">
            <w:pPr>
              <w:pStyle w:val="ListParagraph"/>
              <w:numPr>
                <w:ilvl w:val="0"/>
                <w:numId w:val="45"/>
              </w:numPr>
              <w:rPr>
                <w:sz w:val="24"/>
                <w:szCs w:val="24"/>
              </w:rPr>
            </w:pPr>
            <w:r>
              <w:rPr>
                <w:sz w:val="24"/>
                <w:szCs w:val="24"/>
              </w:rPr>
              <w:t>Volunteered For World Games Special Olympics Abu Dhabi As Delegation Assistance Liaison Or Else (Dal’s)(2019)</w:t>
            </w:r>
          </w:p>
          <w:p w14:paraId="4EB2B66D" w14:textId="5F692488" w:rsidR="005C2AB3" w:rsidRDefault="005C2AB3" w:rsidP="000777A9">
            <w:pPr>
              <w:pStyle w:val="ListParagraph"/>
              <w:numPr>
                <w:ilvl w:val="0"/>
                <w:numId w:val="45"/>
              </w:numPr>
              <w:rPr>
                <w:sz w:val="24"/>
                <w:szCs w:val="24"/>
              </w:rPr>
            </w:pPr>
            <w:r>
              <w:rPr>
                <w:sz w:val="24"/>
                <w:szCs w:val="24"/>
              </w:rPr>
              <w:t xml:space="preserve">Volunteered For </w:t>
            </w:r>
            <w:proofErr w:type="spellStart"/>
            <w:r>
              <w:rPr>
                <w:sz w:val="24"/>
                <w:szCs w:val="24"/>
              </w:rPr>
              <w:t>H.H.President</w:t>
            </w:r>
            <w:proofErr w:type="spellEnd"/>
            <w:r>
              <w:rPr>
                <w:sz w:val="24"/>
                <w:szCs w:val="24"/>
              </w:rPr>
              <w:t xml:space="preserve"> Of The UAE Polo Club In </w:t>
            </w:r>
            <w:proofErr w:type="spellStart"/>
            <w:r>
              <w:rPr>
                <w:sz w:val="24"/>
                <w:szCs w:val="24"/>
              </w:rPr>
              <w:t>Ghantoot</w:t>
            </w:r>
            <w:proofErr w:type="spellEnd"/>
            <w:r w:rsidR="009368C9">
              <w:rPr>
                <w:sz w:val="24"/>
                <w:szCs w:val="24"/>
              </w:rPr>
              <w:t xml:space="preserve"> Polo </w:t>
            </w:r>
            <w:r w:rsidR="00ED6E4B">
              <w:rPr>
                <w:sz w:val="24"/>
                <w:szCs w:val="24"/>
              </w:rPr>
              <w:t>Club As Organizer(2019)</w:t>
            </w:r>
          </w:p>
          <w:p w14:paraId="5FAB52C4" w14:textId="123E6436" w:rsidR="00ED6E4B" w:rsidRDefault="00ED6E4B" w:rsidP="000777A9">
            <w:pPr>
              <w:pStyle w:val="ListParagraph"/>
              <w:numPr>
                <w:ilvl w:val="0"/>
                <w:numId w:val="45"/>
              </w:numPr>
              <w:rPr>
                <w:sz w:val="24"/>
                <w:szCs w:val="24"/>
              </w:rPr>
            </w:pPr>
            <w:r>
              <w:rPr>
                <w:sz w:val="24"/>
                <w:szCs w:val="24"/>
              </w:rPr>
              <w:t>Volunteered</w:t>
            </w:r>
            <w:r w:rsidR="00427B5B">
              <w:rPr>
                <w:sz w:val="24"/>
                <w:szCs w:val="24"/>
              </w:rPr>
              <w:t xml:space="preserve"> For Earth Hour Celebrations </w:t>
            </w:r>
            <w:r w:rsidR="007725F5">
              <w:rPr>
                <w:sz w:val="24"/>
                <w:szCs w:val="24"/>
              </w:rPr>
              <w:t>With Department Of Transport As Organizer(2019)</w:t>
            </w:r>
          </w:p>
          <w:p w14:paraId="7E972349" w14:textId="438EDB35" w:rsidR="007725F5" w:rsidRDefault="00BC6E76" w:rsidP="000777A9">
            <w:pPr>
              <w:pStyle w:val="ListParagraph"/>
              <w:numPr>
                <w:ilvl w:val="0"/>
                <w:numId w:val="45"/>
              </w:numPr>
              <w:rPr>
                <w:sz w:val="24"/>
                <w:szCs w:val="24"/>
              </w:rPr>
            </w:pPr>
            <w:r>
              <w:rPr>
                <w:sz w:val="24"/>
                <w:szCs w:val="24"/>
              </w:rPr>
              <w:t xml:space="preserve">Volunteered For </w:t>
            </w:r>
            <w:r w:rsidR="00B265B1">
              <w:rPr>
                <w:sz w:val="24"/>
                <w:szCs w:val="24"/>
              </w:rPr>
              <w:t xml:space="preserve">Al </w:t>
            </w:r>
            <w:proofErr w:type="spellStart"/>
            <w:r w:rsidR="00B265B1">
              <w:rPr>
                <w:sz w:val="24"/>
                <w:szCs w:val="24"/>
              </w:rPr>
              <w:t>Jazira</w:t>
            </w:r>
            <w:proofErr w:type="spellEnd"/>
            <w:r w:rsidR="00B265B1">
              <w:rPr>
                <w:sz w:val="24"/>
                <w:szCs w:val="24"/>
              </w:rPr>
              <w:t xml:space="preserve"> Vs Al </w:t>
            </w:r>
            <w:proofErr w:type="spellStart"/>
            <w:r w:rsidR="00B265B1">
              <w:rPr>
                <w:sz w:val="24"/>
                <w:szCs w:val="24"/>
              </w:rPr>
              <w:t>Ain</w:t>
            </w:r>
            <w:proofErr w:type="spellEnd"/>
            <w:r w:rsidR="00B265B1">
              <w:rPr>
                <w:sz w:val="24"/>
                <w:szCs w:val="24"/>
              </w:rPr>
              <w:t xml:space="preserve"> </w:t>
            </w:r>
            <w:r w:rsidR="00F52889">
              <w:rPr>
                <w:sz w:val="24"/>
                <w:szCs w:val="24"/>
              </w:rPr>
              <w:t xml:space="preserve">For Abu Dhabi Pride Volunteering </w:t>
            </w:r>
            <w:r w:rsidR="00A95445">
              <w:rPr>
                <w:sz w:val="24"/>
                <w:szCs w:val="24"/>
              </w:rPr>
              <w:t>Team As Organizer(2019)</w:t>
            </w:r>
          </w:p>
          <w:p w14:paraId="5A7C554C" w14:textId="1EB32DD2" w:rsidR="00A95445" w:rsidRDefault="000E2F62" w:rsidP="000777A9">
            <w:pPr>
              <w:pStyle w:val="ListParagraph"/>
              <w:numPr>
                <w:ilvl w:val="0"/>
                <w:numId w:val="45"/>
              </w:numPr>
              <w:rPr>
                <w:sz w:val="24"/>
                <w:szCs w:val="24"/>
              </w:rPr>
            </w:pPr>
            <w:r>
              <w:rPr>
                <w:sz w:val="24"/>
                <w:szCs w:val="24"/>
              </w:rPr>
              <w:t xml:space="preserve">Volunteered For </w:t>
            </w:r>
            <w:r w:rsidR="00B9799B">
              <w:rPr>
                <w:sz w:val="24"/>
                <w:szCs w:val="24"/>
              </w:rPr>
              <w:t xml:space="preserve">New Medical </w:t>
            </w:r>
            <w:r w:rsidR="00E21784">
              <w:rPr>
                <w:sz w:val="24"/>
                <w:szCs w:val="24"/>
              </w:rPr>
              <w:t xml:space="preserve">Center </w:t>
            </w:r>
            <w:r>
              <w:rPr>
                <w:sz w:val="24"/>
                <w:szCs w:val="24"/>
              </w:rPr>
              <w:t xml:space="preserve">Walk For Life </w:t>
            </w:r>
            <w:r w:rsidR="00EB2753">
              <w:rPr>
                <w:sz w:val="24"/>
                <w:szCs w:val="24"/>
              </w:rPr>
              <w:t xml:space="preserve">As </w:t>
            </w:r>
            <w:r w:rsidR="00B9799B">
              <w:rPr>
                <w:sz w:val="24"/>
                <w:szCs w:val="24"/>
              </w:rPr>
              <w:t>Organizer(2019)</w:t>
            </w:r>
          </w:p>
          <w:p w14:paraId="5AF1A056" w14:textId="60D095E0" w:rsidR="00E21784" w:rsidRDefault="008A6DD9" w:rsidP="000777A9">
            <w:pPr>
              <w:pStyle w:val="ListParagraph"/>
              <w:numPr>
                <w:ilvl w:val="0"/>
                <w:numId w:val="45"/>
              </w:numPr>
              <w:rPr>
                <w:sz w:val="24"/>
                <w:szCs w:val="24"/>
              </w:rPr>
            </w:pPr>
            <w:r>
              <w:rPr>
                <w:sz w:val="24"/>
                <w:szCs w:val="24"/>
              </w:rPr>
              <w:t xml:space="preserve">Volunteered For Tolerance </w:t>
            </w:r>
            <w:r w:rsidR="006934D8">
              <w:rPr>
                <w:sz w:val="24"/>
                <w:szCs w:val="24"/>
              </w:rPr>
              <w:t xml:space="preserve">Of Sight </w:t>
            </w:r>
            <w:r w:rsidR="00652D5D">
              <w:rPr>
                <w:sz w:val="24"/>
                <w:szCs w:val="24"/>
              </w:rPr>
              <w:t xml:space="preserve">For Noor Dubai Foundation As </w:t>
            </w:r>
            <w:r w:rsidR="00553C26">
              <w:rPr>
                <w:sz w:val="24"/>
                <w:szCs w:val="24"/>
              </w:rPr>
              <w:t>Registration</w:t>
            </w:r>
            <w:r w:rsidR="00652D5D">
              <w:rPr>
                <w:sz w:val="24"/>
                <w:szCs w:val="24"/>
              </w:rPr>
              <w:t xml:space="preserve"> For </w:t>
            </w:r>
            <w:r w:rsidR="0067098D">
              <w:rPr>
                <w:sz w:val="24"/>
                <w:szCs w:val="24"/>
              </w:rPr>
              <w:t>Public Free Medical Check Ups(2019)</w:t>
            </w:r>
          </w:p>
          <w:p w14:paraId="3D12AF0E" w14:textId="7AF39AEC" w:rsidR="0067098D" w:rsidRDefault="0067098D" w:rsidP="000777A9">
            <w:pPr>
              <w:pStyle w:val="ListParagraph"/>
              <w:numPr>
                <w:ilvl w:val="0"/>
                <w:numId w:val="45"/>
              </w:numPr>
              <w:rPr>
                <w:sz w:val="24"/>
                <w:szCs w:val="24"/>
              </w:rPr>
            </w:pPr>
            <w:r>
              <w:rPr>
                <w:sz w:val="24"/>
                <w:szCs w:val="24"/>
              </w:rPr>
              <w:t>Volunteered For</w:t>
            </w:r>
            <w:r w:rsidR="00B84A15">
              <w:rPr>
                <w:sz w:val="24"/>
                <w:szCs w:val="24"/>
              </w:rPr>
              <w:t xml:space="preserve"> Youth </w:t>
            </w:r>
            <w:r w:rsidR="00BB3A7A">
              <w:rPr>
                <w:sz w:val="24"/>
                <w:szCs w:val="24"/>
              </w:rPr>
              <w:t xml:space="preserve">Talent Club </w:t>
            </w:r>
            <w:r w:rsidR="009F0B4E">
              <w:rPr>
                <w:sz w:val="24"/>
                <w:szCs w:val="24"/>
              </w:rPr>
              <w:t xml:space="preserve">Spring </w:t>
            </w:r>
            <w:r w:rsidR="00DB0569">
              <w:rPr>
                <w:sz w:val="24"/>
                <w:szCs w:val="24"/>
              </w:rPr>
              <w:t xml:space="preserve">Break Club </w:t>
            </w:r>
            <w:r w:rsidR="00BB5D98">
              <w:rPr>
                <w:sz w:val="24"/>
                <w:szCs w:val="24"/>
              </w:rPr>
              <w:t xml:space="preserve">For </w:t>
            </w:r>
            <w:proofErr w:type="spellStart"/>
            <w:r w:rsidR="00BB5D98">
              <w:rPr>
                <w:sz w:val="24"/>
                <w:szCs w:val="24"/>
              </w:rPr>
              <w:t>Sedra</w:t>
            </w:r>
            <w:proofErr w:type="spellEnd"/>
            <w:r w:rsidR="00BB5D98">
              <w:rPr>
                <w:sz w:val="24"/>
                <w:szCs w:val="24"/>
              </w:rPr>
              <w:t xml:space="preserve"> Foundation As Supporters(2019)</w:t>
            </w:r>
          </w:p>
          <w:p w14:paraId="6E8B4AC4" w14:textId="580E7A05" w:rsidR="00BB5D98" w:rsidRDefault="00453793" w:rsidP="000777A9">
            <w:pPr>
              <w:pStyle w:val="ListParagraph"/>
              <w:numPr>
                <w:ilvl w:val="0"/>
                <w:numId w:val="45"/>
              </w:numPr>
              <w:rPr>
                <w:sz w:val="24"/>
                <w:szCs w:val="24"/>
              </w:rPr>
            </w:pPr>
            <w:r>
              <w:rPr>
                <w:sz w:val="24"/>
                <w:szCs w:val="24"/>
              </w:rPr>
              <w:t>Volunteered For Block</w:t>
            </w:r>
            <w:r w:rsidR="009C0DB8">
              <w:rPr>
                <w:sz w:val="24"/>
                <w:szCs w:val="24"/>
              </w:rPr>
              <w:t xml:space="preserve"> C</w:t>
            </w:r>
            <w:r>
              <w:rPr>
                <w:sz w:val="24"/>
                <w:szCs w:val="24"/>
              </w:rPr>
              <w:t xml:space="preserve">hain Conference </w:t>
            </w:r>
            <w:r w:rsidR="009C0DB8">
              <w:rPr>
                <w:sz w:val="24"/>
                <w:szCs w:val="24"/>
              </w:rPr>
              <w:t>As Organizer(2019)</w:t>
            </w:r>
          </w:p>
          <w:p w14:paraId="3E6C020F" w14:textId="762BD017" w:rsidR="009C0DB8" w:rsidRDefault="009C0DB8" w:rsidP="000777A9">
            <w:pPr>
              <w:pStyle w:val="ListParagraph"/>
              <w:numPr>
                <w:ilvl w:val="0"/>
                <w:numId w:val="45"/>
              </w:numPr>
              <w:rPr>
                <w:sz w:val="24"/>
                <w:szCs w:val="24"/>
              </w:rPr>
            </w:pPr>
            <w:r>
              <w:rPr>
                <w:sz w:val="24"/>
                <w:szCs w:val="24"/>
              </w:rPr>
              <w:t xml:space="preserve">Volunteered </w:t>
            </w:r>
            <w:r w:rsidR="0019469C">
              <w:rPr>
                <w:sz w:val="24"/>
                <w:szCs w:val="24"/>
              </w:rPr>
              <w:t xml:space="preserve">As Attendance </w:t>
            </w:r>
            <w:r w:rsidR="003D711C">
              <w:rPr>
                <w:sz w:val="24"/>
                <w:szCs w:val="24"/>
              </w:rPr>
              <w:t xml:space="preserve">For The Workshop Of </w:t>
            </w:r>
            <w:r w:rsidR="0042220C">
              <w:rPr>
                <w:sz w:val="24"/>
                <w:szCs w:val="24"/>
              </w:rPr>
              <w:t>Abu Dhabi Future Youth’</w:t>
            </w:r>
            <w:r w:rsidR="00CC3163">
              <w:rPr>
                <w:sz w:val="24"/>
                <w:szCs w:val="24"/>
              </w:rPr>
              <w:t xml:space="preserve">s </w:t>
            </w:r>
            <w:r w:rsidR="00534955">
              <w:rPr>
                <w:sz w:val="24"/>
                <w:szCs w:val="24"/>
              </w:rPr>
              <w:t xml:space="preserve">Perspective </w:t>
            </w:r>
            <w:r w:rsidR="006D06CA">
              <w:rPr>
                <w:sz w:val="24"/>
                <w:szCs w:val="24"/>
              </w:rPr>
              <w:t>For Abu Dhabi Executive Office(2019)</w:t>
            </w:r>
          </w:p>
          <w:p w14:paraId="09DAF260" w14:textId="48930555" w:rsidR="006D06CA" w:rsidRDefault="006D06CA" w:rsidP="000777A9">
            <w:pPr>
              <w:pStyle w:val="ListParagraph"/>
              <w:numPr>
                <w:ilvl w:val="0"/>
                <w:numId w:val="45"/>
              </w:numPr>
              <w:rPr>
                <w:sz w:val="24"/>
                <w:szCs w:val="24"/>
              </w:rPr>
            </w:pPr>
            <w:r>
              <w:rPr>
                <w:sz w:val="24"/>
                <w:szCs w:val="24"/>
              </w:rPr>
              <w:t>Volunteered For Spartan</w:t>
            </w:r>
            <w:r w:rsidR="008B1558">
              <w:rPr>
                <w:sz w:val="24"/>
                <w:szCs w:val="24"/>
              </w:rPr>
              <w:t xml:space="preserve"> Arabia </w:t>
            </w:r>
            <w:r>
              <w:rPr>
                <w:sz w:val="24"/>
                <w:szCs w:val="24"/>
              </w:rPr>
              <w:t xml:space="preserve"> Race </w:t>
            </w:r>
            <w:r w:rsidR="007B3B03">
              <w:rPr>
                <w:sz w:val="24"/>
                <w:szCs w:val="24"/>
              </w:rPr>
              <w:t xml:space="preserve">As Giving Medals </w:t>
            </w:r>
            <w:r w:rsidR="007A59AB">
              <w:rPr>
                <w:sz w:val="24"/>
                <w:szCs w:val="24"/>
              </w:rPr>
              <w:t>To The Participants(2019)</w:t>
            </w:r>
          </w:p>
          <w:p w14:paraId="4B4065B2" w14:textId="4501F277" w:rsidR="007A59AB" w:rsidRDefault="00286D8A" w:rsidP="000777A9">
            <w:pPr>
              <w:pStyle w:val="ListParagraph"/>
              <w:numPr>
                <w:ilvl w:val="0"/>
                <w:numId w:val="45"/>
              </w:numPr>
              <w:rPr>
                <w:sz w:val="24"/>
                <w:szCs w:val="24"/>
              </w:rPr>
            </w:pPr>
            <w:r>
              <w:rPr>
                <w:sz w:val="24"/>
                <w:szCs w:val="24"/>
              </w:rPr>
              <w:t xml:space="preserve">Volunteered For Charity Evening </w:t>
            </w:r>
            <w:r w:rsidR="005121A0">
              <w:rPr>
                <w:sz w:val="24"/>
                <w:szCs w:val="24"/>
              </w:rPr>
              <w:t>Gala By</w:t>
            </w:r>
            <w:r w:rsidR="00833A06">
              <w:rPr>
                <w:sz w:val="24"/>
                <w:szCs w:val="24"/>
              </w:rPr>
              <w:t xml:space="preserve"> The International </w:t>
            </w:r>
            <w:r w:rsidR="00826420">
              <w:rPr>
                <w:sz w:val="24"/>
                <w:szCs w:val="24"/>
              </w:rPr>
              <w:t xml:space="preserve">Concert </w:t>
            </w:r>
            <w:r w:rsidR="000B4634">
              <w:rPr>
                <w:sz w:val="24"/>
                <w:szCs w:val="24"/>
              </w:rPr>
              <w:t xml:space="preserve">Pianist As Fundraiser </w:t>
            </w:r>
            <w:r w:rsidR="002D24DB">
              <w:rPr>
                <w:sz w:val="24"/>
                <w:szCs w:val="24"/>
              </w:rPr>
              <w:t>For Make A Wish Foundation(2019)</w:t>
            </w:r>
          </w:p>
          <w:p w14:paraId="7A8F3196" w14:textId="5007A38C" w:rsidR="00927881" w:rsidRPr="00664F8E" w:rsidRDefault="007012E7" w:rsidP="000777A9">
            <w:pPr>
              <w:pStyle w:val="ListParagraph"/>
              <w:numPr>
                <w:ilvl w:val="0"/>
                <w:numId w:val="45"/>
              </w:numPr>
              <w:rPr>
                <w:sz w:val="24"/>
                <w:szCs w:val="24"/>
              </w:rPr>
            </w:pPr>
            <w:r>
              <w:rPr>
                <w:sz w:val="24"/>
                <w:szCs w:val="24"/>
              </w:rPr>
              <w:t>Volunteered For</w:t>
            </w:r>
            <w:r w:rsidR="00A50721">
              <w:rPr>
                <w:sz w:val="24"/>
                <w:szCs w:val="24"/>
              </w:rPr>
              <w:t xml:space="preserve"> </w:t>
            </w:r>
            <w:r w:rsidR="00A50721">
              <w:rPr>
                <w:rFonts w:eastAsia="Times New Roman"/>
              </w:rPr>
              <w:t xml:space="preserve">Ceremony Honoring The Winners Of The </w:t>
            </w:r>
            <w:proofErr w:type="spellStart"/>
            <w:r w:rsidR="00A50721">
              <w:rPr>
                <w:rFonts w:eastAsia="Times New Roman"/>
              </w:rPr>
              <w:t>Khalifa</w:t>
            </w:r>
            <w:proofErr w:type="spellEnd"/>
            <w:r w:rsidR="00A50721">
              <w:rPr>
                <w:rFonts w:eastAsia="Times New Roman"/>
              </w:rPr>
              <w:t xml:space="preserve"> Award For Educational Foundation As</w:t>
            </w:r>
            <w:r w:rsidR="002C0040">
              <w:rPr>
                <w:rFonts w:eastAsia="Times New Roman"/>
              </w:rPr>
              <w:t xml:space="preserve"> Organizer(2019)</w:t>
            </w:r>
          </w:p>
          <w:p w14:paraId="501A1510" w14:textId="493971A4" w:rsidR="00664F8E" w:rsidRPr="00E85D7E" w:rsidRDefault="00664F8E" w:rsidP="000777A9">
            <w:pPr>
              <w:pStyle w:val="ListParagraph"/>
              <w:numPr>
                <w:ilvl w:val="0"/>
                <w:numId w:val="45"/>
              </w:numPr>
              <w:rPr>
                <w:sz w:val="24"/>
                <w:szCs w:val="24"/>
              </w:rPr>
            </w:pPr>
            <w:r>
              <w:rPr>
                <w:rFonts w:eastAsia="Times New Roman"/>
              </w:rPr>
              <w:t xml:space="preserve">Volunteered For </w:t>
            </w:r>
            <w:r w:rsidR="005759EA">
              <w:rPr>
                <w:rFonts w:eastAsia="Times New Roman"/>
              </w:rPr>
              <w:t xml:space="preserve">Terry Fox Run In Abu Dhabi </w:t>
            </w:r>
            <w:r w:rsidR="0085145B">
              <w:rPr>
                <w:rFonts w:eastAsia="Times New Roman"/>
              </w:rPr>
              <w:t>As Distribution Of</w:t>
            </w:r>
            <w:r w:rsidR="00E37573">
              <w:rPr>
                <w:rFonts w:eastAsia="Times New Roman"/>
              </w:rPr>
              <w:t xml:space="preserve"> Participants </w:t>
            </w:r>
            <w:r w:rsidR="004D0CE6">
              <w:rPr>
                <w:rFonts w:eastAsia="Times New Roman"/>
              </w:rPr>
              <w:t>Certificates(2019)</w:t>
            </w:r>
          </w:p>
          <w:p w14:paraId="3BC96B35" w14:textId="488954AB" w:rsidR="00E85D7E" w:rsidRPr="00912D5A" w:rsidRDefault="00E85D7E" w:rsidP="000777A9">
            <w:pPr>
              <w:pStyle w:val="ListParagraph"/>
              <w:numPr>
                <w:ilvl w:val="0"/>
                <w:numId w:val="45"/>
              </w:numPr>
              <w:rPr>
                <w:sz w:val="24"/>
                <w:szCs w:val="24"/>
              </w:rPr>
            </w:pPr>
            <w:r>
              <w:rPr>
                <w:rFonts w:eastAsia="Times New Roman"/>
              </w:rPr>
              <w:t xml:space="preserve">Volunteered For Al </w:t>
            </w:r>
            <w:proofErr w:type="spellStart"/>
            <w:r>
              <w:rPr>
                <w:rFonts w:eastAsia="Times New Roman"/>
              </w:rPr>
              <w:t>Hilal</w:t>
            </w:r>
            <w:proofErr w:type="spellEnd"/>
            <w:r>
              <w:rPr>
                <w:rFonts w:eastAsia="Times New Roman"/>
              </w:rPr>
              <w:t xml:space="preserve"> </w:t>
            </w:r>
            <w:proofErr w:type="spellStart"/>
            <w:r>
              <w:rPr>
                <w:rFonts w:eastAsia="Times New Roman"/>
              </w:rPr>
              <w:t>Sfc</w:t>
            </w:r>
            <w:proofErr w:type="spellEnd"/>
            <w:r>
              <w:rPr>
                <w:rFonts w:eastAsia="Times New Roman"/>
              </w:rPr>
              <w:t xml:space="preserve">(Kingdom Of Saudi Arabia) Vs </w:t>
            </w:r>
            <w:proofErr w:type="spellStart"/>
            <w:r w:rsidR="00912D5A">
              <w:rPr>
                <w:rFonts w:eastAsia="Times New Roman"/>
              </w:rPr>
              <w:t>Esteghal</w:t>
            </w:r>
            <w:proofErr w:type="spellEnd"/>
            <w:r w:rsidR="00912D5A">
              <w:rPr>
                <w:rFonts w:eastAsia="Times New Roman"/>
              </w:rPr>
              <w:t xml:space="preserve"> FC Iran Football Match As Organizer For VVIP Section(2019)</w:t>
            </w:r>
          </w:p>
          <w:p w14:paraId="5781FD5C" w14:textId="23B62BB5" w:rsidR="00912D5A" w:rsidRPr="00094660" w:rsidRDefault="00912D5A" w:rsidP="000777A9">
            <w:pPr>
              <w:pStyle w:val="ListParagraph"/>
              <w:numPr>
                <w:ilvl w:val="0"/>
                <w:numId w:val="45"/>
              </w:numPr>
              <w:rPr>
                <w:sz w:val="24"/>
                <w:szCs w:val="24"/>
              </w:rPr>
            </w:pPr>
            <w:r>
              <w:rPr>
                <w:rFonts w:eastAsia="Times New Roman"/>
              </w:rPr>
              <w:t>Volunteered For</w:t>
            </w:r>
            <w:r w:rsidR="00AA1C2F">
              <w:rPr>
                <w:rFonts w:eastAsia="Times New Roman"/>
              </w:rPr>
              <w:t xml:space="preserve"> Think Science </w:t>
            </w:r>
            <w:r w:rsidR="00094660">
              <w:rPr>
                <w:rFonts w:eastAsia="Times New Roman"/>
              </w:rPr>
              <w:t xml:space="preserve">Ceremony For </w:t>
            </w:r>
            <w:proofErr w:type="spellStart"/>
            <w:r w:rsidR="00094660">
              <w:rPr>
                <w:rFonts w:eastAsia="Times New Roman"/>
              </w:rPr>
              <w:t>Takatof</w:t>
            </w:r>
            <w:proofErr w:type="spellEnd"/>
            <w:r w:rsidR="00094660">
              <w:rPr>
                <w:rFonts w:eastAsia="Times New Roman"/>
              </w:rPr>
              <w:t xml:space="preserve"> As Organizers(2019)</w:t>
            </w:r>
          </w:p>
          <w:p w14:paraId="1EB78D22" w14:textId="74636789" w:rsidR="00094660" w:rsidRDefault="000D457A" w:rsidP="000777A9">
            <w:pPr>
              <w:pStyle w:val="ListParagraph"/>
              <w:numPr>
                <w:ilvl w:val="0"/>
                <w:numId w:val="45"/>
              </w:numPr>
              <w:rPr>
                <w:sz w:val="24"/>
                <w:szCs w:val="24"/>
              </w:rPr>
            </w:pPr>
            <w:r>
              <w:rPr>
                <w:sz w:val="24"/>
                <w:szCs w:val="24"/>
              </w:rPr>
              <w:t xml:space="preserve">Volunteered For Abu Dhabi International Book Fair For </w:t>
            </w:r>
            <w:r w:rsidR="00D11FC0">
              <w:rPr>
                <w:sz w:val="24"/>
                <w:szCs w:val="24"/>
              </w:rPr>
              <w:t xml:space="preserve">Operation Smile As </w:t>
            </w:r>
            <w:r w:rsidR="00D11FC0">
              <w:rPr>
                <w:sz w:val="24"/>
                <w:szCs w:val="24"/>
              </w:rPr>
              <w:lastRenderedPageBreak/>
              <w:t>Selling The Souvenirs For Charity Purposes(2019)</w:t>
            </w:r>
          </w:p>
          <w:p w14:paraId="2487E915" w14:textId="3A382979" w:rsidR="00D11FC0" w:rsidRDefault="00D11FC0" w:rsidP="000777A9">
            <w:pPr>
              <w:pStyle w:val="ListParagraph"/>
              <w:numPr>
                <w:ilvl w:val="0"/>
                <w:numId w:val="45"/>
              </w:numPr>
              <w:rPr>
                <w:sz w:val="24"/>
                <w:szCs w:val="24"/>
              </w:rPr>
            </w:pPr>
            <w:r>
              <w:rPr>
                <w:sz w:val="24"/>
                <w:szCs w:val="24"/>
              </w:rPr>
              <w:t xml:space="preserve">Volunteered For Abu Dhabi International Book Fair </w:t>
            </w:r>
            <w:r w:rsidR="00424243">
              <w:rPr>
                <w:sz w:val="24"/>
                <w:szCs w:val="24"/>
              </w:rPr>
              <w:t>For Abu Dhabi Culture And Tourism Authority  As Organizer(2019)</w:t>
            </w:r>
          </w:p>
          <w:p w14:paraId="179BCBBE" w14:textId="2D76C12C" w:rsidR="00424243" w:rsidRPr="00B45ED7" w:rsidRDefault="007213C4" w:rsidP="000777A9">
            <w:pPr>
              <w:pStyle w:val="ListParagraph"/>
              <w:numPr>
                <w:ilvl w:val="0"/>
                <w:numId w:val="45"/>
              </w:numPr>
              <w:rPr>
                <w:sz w:val="24"/>
                <w:szCs w:val="24"/>
              </w:rPr>
            </w:pPr>
            <w:r>
              <w:rPr>
                <w:rFonts w:eastAsia="Times New Roman"/>
              </w:rPr>
              <w:t xml:space="preserve">Volunteered For The International Day Of Occupational Health and Safety For </w:t>
            </w:r>
            <w:proofErr w:type="spellStart"/>
            <w:r>
              <w:rPr>
                <w:rFonts w:eastAsia="Times New Roman"/>
              </w:rPr>
              <w:t>Sanid</w:t>
            </w:r>
            <w:proofErr w:type="spellEnd"/>
            <w:r>
              <w:rPr>
                <w:rFonts w:eastAsia="Times New Roman"/>
              </w:rPr>
              <w:t xml:space="preserve"> As Distribution Of Gifts To </w:t>
            </w:r>
            <w:proofErr w:type="spellStart"/>
            <w:r>
              <w:rPr>
                <w:rFonts w:eastAsia="Times New Roman"/>
              </w:rPr>
              <w:t>Labours</w:t>
            </w:r>
            <w:proofErr w:type="spellEnd"/>
            <w:r>
              <w:rPr>
                <w:rFonts w:eastAsia="Times New Roman"/>
              </w:rPr>
              <w:t>(2019)</w:t>
            </w:r>
          </w:p>
          <w:p w14:paraId="3FDD7BB8" w14:textId="33AC942F" w:rsidR="00B45ED7" w:rsidRPr="003931DA" w:rsidRDefault="008C1842" w:rsidP="000777A9">
            <w:pPr>
              <w:pStyle w:val="ListParagraph"/>
              <w:numPr>
                <w:ilvl w:val="0"/>
                <w:numId w:val="45"/>
              </w:numPr>
              <w:rPr>
                <w:sz w:val="24"/>
                <w:szCs w:val="24"/>
              </w:rPr>
            </w:pPr>
            <w:r>
              <w:rPr>
                <w:rFonts w:eastAsia="Times New Roman"/>
              </w:rPr>
              <w:t xml:space="preserve">Volunteered For World Safety Day For Sheikh </w:t>
            </w:r>
            <w:proofErr w:type="spellStart"/>
            <w:r>
              <w:rPr>
                <w:rFonts w:eastAsia="Times New Roman"/>
              </w:rPr>
              <w:t>Kalifa</w:t>
            </w:r>
            <w:proofErr w:type="spellEnd"/>
            <w:r>
              <w:rPr>
                <w:rFonts w:eastAsia="Times New Roman"/>
              </w:rPr>
              <w:t xml:space="preserve"> Medical Center As Organizer(2019)</w:t>
            </w:r>
          </w:p>
          <w:p w14:paraId="7EBD8E76" w14:textId="13EC0429" w:rsidR="003931DA" w:rsidRPr="00DB13FC" w:rsidRDefault="00DB13FC" w:rsidP="000777A9">
            <w:pPr>
              <w:pStyle w:val="ListParagraph"/>
              <w:numPr>
                <w:ilvl w:val="0"/>
                <w:numId w:val="45"/>
              </w:numPr>
              <w:rPr>
                <w:sz w:val="24"/>
                <w:szCs w:val="24"/>
              </w:rPr>
            </w:pPr>
            <w:r>
              <w:rPr>
                <w:rFonts w:eastAsia="Times New Roman"/>
              </w:rPr>
              <w:t xml:space="preserve">Volunteered For Tolerance Hour For Al </w:t>
            </w:r>
            <w:proofErr w:type="spellStart"/>
            <w:r>
              <w:rPr>
                <w:rFonts w:eastAsia="Times New Roman"/>
              </w:rPr>
              <w:t>Khair</w:t>
            </w:r>
            <w:proofErr w:type="spellEnd"/>
            <w:r>
              <w:rPr>
                <w:rFonts w:eastAsia="Times New Roman"/>
              </w:rPr>
              <w:t xml:space="preserve"> </w:t>
            </w:r>
            <w:proofErr w:type="spellStart"/>
            <w:r>
              <w:rPr>
                <w:rFonts w:eastAsia="Times New Roman"/>
              </w:rPr>
              <w:t>Ambassdor</w:t>
            </w:r>
            <w:proofErr w:type="spellEnd"/>
            <w:r>
              <w:rPr>
                <w:rFonts w:eastAsia="Times New Roman"/>
              </w:rPr>
              <w:t xml:space="preserve"> Group As Organizer(2019)</w:t>
            </w:r>
          </w:p>
          <w:p w14:paraId="31599424" w14:textId="44366497" w:rsidR="00E85D7E" w:rsidRPr="002D0FB9" w:rsidRDefault="009040B2" w:rsidP="000777A9">
            <w:pPr>
              <w:pStyle w:val="ListParagraph"/>
              <w:numPr>
                <w:ilvl w:val="0"/>
                <w:numId w:val="45"/>
              </w:numPr>
              <w:rPr>
                <w:sz w:val="24"/>
                <w:szCs w:val="24"/>
              </w:rPr>
            </w:pPr>
            <w:r>
              <w:rPr>
                <w:rFonts w:eastAsia="Times New Roman"/>
              </w:rPr>
              <w:t xml:space="preserve">Volunteered </w:t>
            </w:r>
            <w:r w:rsidR="0064359D">
              <w:rPr>
                <w:rFonts w:eastAsia="Times New Roman"/>
              </w:rPr>
              <w:t xml:space="preserve">For Volunteers Award Ceremony For Al </w:t>
            </w:r>
            <w:proofErr w:type="spellStart"/>
            <w:r w:rsidR="0064359D">
              <w:rPr>
                <w:rFonts w:eastAsia="Times New Roman"/>
              </w:rPr>
              <w:t>Khair</w:t>
            </w:r>
            <w:proofErr w:type="spellEnd"/>
            <w:r w:rsidR="0064359D">
              <w:rPr>
                <w:rFonts w:eastAsia="Times New Roman"/>
              </w:rPr>
              <w:t xml:space="preserve"> </w:t>
            </w:r>
            <w:proofErr w:type="spellStart"/>
            <w:r w:rsidR="0064359D">
              <w:rPr>
                <w:rFonts w:eastAsia="Times New Roman"/>
              </w:rPr>
              <w:t>Ambassdor</w:t>
            </w:r>
            <w:proofErr w:type="spellEnd"/>
            <w:r w:rsidR="0064359D">
              <w:rPr>
                <w:rFonts w:eastAsia="Times New Roman"/>
              </w:rPr>
              <w:t xml:space="preserve"> Group As Organizer(2019)</w:t>
            </w:r>
          </w:p>
          <w:p w14:paraId="4019AA71" w14:textId="140938C1" w:rsidR="003931DA" w:rsidRPr="00CD22B5" w:rsidRDefault="002D0FB9" w:rsidP="000777A9">
            <w:pPr>
              <w:pStyle w:val="ListParagraph"/>
              <w:numPr>
                <w:ilvl w:val="0"/>
                <w:numId w:val="45"/>
              </w:numPr>
              <w:rPr>
                <w:sz w:val="24"/>
                <w:szCs w:val="24"/>
              </w:rPr>
            </w:pPr>
            <w:r>
              <w:rPr>
                <w:rFonts w:eastAsia="Times New Roman"/>
              </w:rPr>
              <w:t xml:space="preserve">Volunteered For </w:t>
            </w:r>
            <w:r w:rsidR="004502A5">
              <w:rPr>
                <w:rFonts w:eastAsia="Times New Roman"/>
              </w:rPr>
              <w:t>Culture</w:t>
            </w:r>
            <w:r w:rsidR="009A146B">
              <w:rPr>
                <w:rFonts w:eastAsia="Times New Roman"/>
              </w:rPr>
              <w:t>,</w:t>
            </w:r>
            <w:r w:rsidR="00584E08">
              <w:rPr>
                <w:rFonts w:eastAsia="Times New Roman"/>
              </w:rPr>
              <w:t xml:space="preserve"> Intellectual </w:t>
            </w:r>
            <w:r w:rsidR="009A31F3">
              <w:rPr>
                <w:rFonts w:eastAsia="Times New Roman"/>
              </w:rPr>
              <w:t xml:space="preserve">And Conceptual Confusion </w:t>
            </w:r>
            <w:r w:rsidR="00E7410B">
              <w:rPr>
                <w:rFonts w:eastAsia="Times New Roman"/>
              </w:rPr>
              <w:t xml:space="preserve">For Abu Dhabi International </w:t>
            </w:r>
            <w:r w:rsidR="00CD22B5">
              <w:rPr>
                <w:rFonts w:eastAsia="Times New Roman"/>
              </w:rPr>
              <w:t>Book Fair As Organizer(2019)</w:t>
            </w:r>
          </w:p>
          <w:p w14:paraId="40D2F6D7" w14:textId="38FFF636" w:rsidR="00CD22B5" w:rsidRPr="00CD22B5" w:rsidRDefault="00CD22B5" w:rsidP="000777A9">
            <w:pPr>
              <w:pStyle w:val="ListParagraph"/>
              <w:numPr>
                <w:ilvl w:val="0"/>
                <w:numId w:val="45"/>
              </w:numPr>
              <w:rPr>
                <w:sz w:val="24"/>
                <w:szCs w:val="24"/>
              </w:rPr>
            </w:pPr>
            <w:r>
              <w:rPr>
                <w:rFonts w:eastAsia="Times New Roman"/>
              </w:rPr>
              <w:t>Volunteered For Emirates School Theatre Festival For Ministry Of Education As Organizer(2019)</w:t>
            </w:r>
          </w:p>
          <w:p w14:paraId="4E95432B" w14:textId="4CCBAE6B" w:rsidR="00CD22B5" w:rsidRDefault="007073EF" w:rsidP="000777A9">
            <w:pPr>
              <w:pStyle w:val="ListParagraph"/>
              <w:numPr>
                <w:ilvl w:val="0"/>
                <w:numId w:val="45"/>
              </w:numPr>
              <w:rPr>
                <w:sz w:val="24"/>
                <w:szCs w:val="24"/>
              </w:rPr>
            </w:pPr>
            <w:r>
              <w:rPr>
                <w:sz w:val="24"/>
                <w:szCs w:val="24"/>
              </w:rPr>
              <w:t xml:space="preserve">Volunteered For </w:t>
            </w:r>
            <w:r w:rsidR="00E43C5B">
              <w:rPr>
                <w:sz w:val="24"/>
                <w:szCs w:val="24"/>
              </w:rPr>
              <w:t xml:space="preserve">Labors Day </w:t>
            </w:r>
            <w:r w:rsidR="0055609D">
              <w:rPr>
                <w:sz w:val="24"/>
                <w:szCs w:val="24"/>
              </w:rPr>
              <w:t xml:space="preserve">By Giving </w:t>
            </w:r>
            <w:r w:rsidR="00EC1914">
              <w:rPr>
                <w:sz w:val="24"/>
                <w:szCs w:val="24"/>
              </w:rPr>
              <w:t xml:space="preserve">Gifts For Federal </w:t>
            </w:r>
            <w:r w:rsidR="00503F65">
              <w:rPr>
                <w:sz w:val="24"/>
                <w:szCs w:val="24"/>
              </w:rPr>
              <w:t xml:space="preserve">Competitiveness And </w:t>
            </w:r>
            <w:r w:rsidR="00B7556C">
              <w:rPr>
                <w:sz w:val="24"/>
                <w:szCs w:val="24"/>
              </w:rPr>
              <w:t>Statistics Authority As Organizer(2019)</w:t>
            </w:r>
          </w:p>
          <w:p w14:paraId="3CEF121E" w14:textId="38A81284" w:rsidR="00B7556C" w:rsidRDefault="00B7556C" w:rsidP="000777A9">
            <w:pPr>
              <w:pStyle w:val="ListParagraph"/>
              <w:numPr>
                <w:ilvl w:val="0"/>
                <w:numId w:val="45"/>
              </w:numPr>
              <w:rPr>
                <w:sz w:val="24"/>
                <w:szCs w:val="24"/>
              </w:rPr>
            </w:pPr>
            <w:r>
              <w:rPr>
                <w:sz w:val="24"/>
                <w:szCs w:val="24"/>
              </w:rPr>
              <w:t xml:space="preserve">Volunteered For </w:t>
            </w:r>
            <w:r w:rsidR="007F6663">
              <w:rPr>
                <w:sz w:val="24"/>
                <w:szCs w:val="24"/>
              </w:rPr>
              <w:t>Ceremony Honoring The</w:t>
            </w:r>
            <w:r w:rsidR="00BC6763">
              <w:rPr>
                <w:sz w:val="24"/>
                <w:szCs w:val="24"/>
              </w:rPr>
              <w:t xml:space="preserve"> Anniversary Of </w:t>
            </w:r>
            <w:r w:rsidR="005F63CE">
              <w:rPr>
                <w:sz w:val="24"/>
                <w:szCs w:val="24"/>
              </w:rPr>
              <w:t xml:space="preserve">The </w:t>
            </w:r>
            <w:r w:rsidR="007F6663">
              <w:rPr>
                <w:sz w:val="24"/>
                <w:szCs w:val="24"/>
              </w:rPr>
              <w:t xml:space="preserve">Unification Armed Forces For </w:t>
            </w:r>
            <w:proofErr w:type="spellStart"/>
            <w:r w:rsidR="007F6663">
              <w:rPr>
                <w:sz w:val="24"/>
                <w:szCs w:val="24"/>
              </w:rPr>
              <w:t>Absher</w:t>
            </w:r>
            <w:proofErr w:type="spellEnd"/>
            <w:r w:rsidR="007F6663">
              <w:rPr>
                <w:sz w:val="24"/>
                <w:szCs w:val="24"/>
              </w:rPr>
              <w:t xml:space="preserve"> Al </w:t>
            </w:r>
            <w:proofErr w:type="spellStart"/>
            <w:r w:rsidR="007F6663">
              <w:rPr>
                <w:sz w:val="24"/>
                <w:szCs w:val="24"/>
              </w:rPr>
              <w:t>Watan</w:t>
            </w:r>
            <w:proofErr w:type="spellEnd"/>
            <w:r w:rsidR="007F6663">
              <w:rPr>
                <w:sz w:val="24"/>
                <w:szCs w:val="24"/>
              </w:rPr>
              <w:t xml:space="preserve"> As Organizer(2019)</w:t>
            </w:r>
          </w:p>
          <w:p w14:paraId="22DB14CB" w14:textId="3AF331C6" w:rsidR="005F63CE" w:rsidRDefault="005F63CE" w:rsidP="000777A9">
            <w:pPr>
              <w:pStyle w:val="ListParagraph"/>
              <w:numPr>
                <w:ilvl w:val="0"/>
                <w:numId w:val="45"/>
              </w:numPr>
              <w:rPr>
                <w:sz w:val="24"/>
                <w:szCs w:val="24"/>
              </w:rPr>
            </w:pPr>
            <w:r>
              <w:rPr>
                <w:sz w:val="24"/>
                <w:szCs w:val="24"/>
              </w:rPr>
              <w:t xml:space="preserve">Volunteered For </w:t>
            </w:r>
            <w:r w:rsidR="00D15EA5">
              <w:rPr>
                <w:sz w:val="24"/>
                <w:szCs w:val="24"/>
              </w:rPr>
              <w:t xml:space="preserve">Opening </w:t>
            </w:r>
            <w:r w:rsidR="00486C9B">
              <w:rPr>
                <w:sz w:val="24"/>
                <w:szCs w:val="24"/>
              </w:rPr>
              <w:t xml:space="preserve">Of Al </w:t>
            </w:r>
            <w:proofErr w:type="spellStart"/>
            <w:r w:rsidR="00486C9B">
              <w:rPr>
                <w:sz w:val="24"/>
                <w:szCs w:val="24"/>
              </w:rPr>
              <w:t>Adil</w:t>
            </w:r>
            <w:proofErr w:type="spellEnd"/>
            <w:r w:rsidR="00486C9B">
              <w:rPr>
                <w:sz w:val="24"/>
                <w:szCs w:val="24"/>
              </w:rPr>
              <w:t xml:space="preserve"> Store </w:t>
            </w:r>
            <w:r w:rsidR="006975E4">
              <w:rPr>
                <w:sz w:val="24"/>
                <w:szCs w:val="24"/>
              </w:rPr>
              <w:t xml:space="preserve">In </w:t>
            </w:r>
            <w:proofErr w:type="spellStart"/>
            <w:r w:rsidR="006975E4">
              <w:rPr>
                <w:sz w:val="24"/>
                <w:szCs w:val="24"/>
              </w:rPr>
              <w:t>Kalidya</w:t>
            </w:r>
            <w:proofErr w:type="spellEnd"/>
            <w:r w:rsidR="006975E4">
              <w:rPr>
                <w:sz w:val="24"/>
                <w:szCs w:val="24"/>
              </w:rPr>
              <w:t xml:space="preserve"> Area Abu Dhabi For We Are All Police(2019)</w:t>
            </w:r>
          </w:p>
          <w:p w14:paraId="1EC95B17" w14:textId="1A250393" w:rsidR="006975E4" w:rsidRDefault="00EE6137" w:rsidP="000777A9">
            <w:pPr>
              <w:pStyle w:val="ListParagraph"/>
              <w:numPr>
                <w:ilvl w:val="0"/>
                <w:numId w:val="45"/>
              </w:numPr>
              <w:rPr>
                <w:sz w:val="24"/>
                <w:szCs w:val="24"/>
              </w:rPr>
            </w:pPr>
            <w:r>
              <w:rPr>
                <w:sz w:val="24"/>
                <w:szCs w:val="24"/>
              </w:rPr>
              <w:t>Volunteered For Final Cup HH The President Of The Volleyball As Organizer(2019)</w:t>
            </w:r>
          </w:p>
          <w:p w14:paraId="01C07C36" w14:textId="40438F8A" w:rsidR="007C20B9" w:rsidRDefault="00EE6137" w:rsidP="000777A9">
            <w:pPr>
              <w:pStyle w:val="ListParagraph"/>
              <w:numPr>
                <w:ilvl w:val="0"/>
                <w:numId w:val="45"/>
              </w:numPr>
              <w:rPr>
                <w:sz w:val="24"/>
                <w:szCs w:val="24"/>
              </w:rPr>
            </w:pPr>
            <w:r>
              <w:rPr>
                <w:sz w:val="24"/>
                <w:szCs w:val="24"/>
              </w:rPr>
              <w:t xml:space="preserve">Volunteered </w:t>
            </w:r>
            <w:r w:rsidR="007C20B9">
              <w:rPr>
                <w:sz w:val="24"/>
                <w:szCs w:val="24"/>
              </w:rPr>
              <w:t xml:space="preserve">For Young Astronaut Challenge For Emirates Technology And Innovation Center And </w:t>
            </w:r>
            <w:r w:rsidR="00D93C48">
              <w:rPr>
                <w:sz w:val="24"/>
                <w:szCs w:val="24"/>
              </w:rPr>
              <w:t>Mini</w:t>
            </w:r>
            <w:r w:rsidR="007C20B9">
              <w:rPr>
                <w:sz w:val="24"/>
                <w:szCs w:val="24"/>
              </w:rPr>
              <w:t xml:space="preserve">stry </w:t>
            </w:r>
            <w:r w:rsidR="00D93C48">
              <w:rPr>
                <w:sz w:val="24"/>
                <w:szCs w:val="24"/>
              </w:rPr>
              <w:t>Of Education As Organizer(2019)</w:t>
            </w:r>
          </w:p>
          <w:p w14:paraId="7AE66EC1" w14:textId="5D570D0E" w:rsidR="00D93C48" w:rsidRDefault="00D93C48" w:rsidP="000777A9">
            <w:pPr>
              <w:pStyle w:val="ListParagraph"/>
              <w:numPr>
                <w:ilvl w:val="0"/>
                <w:numId w:val="45"/>
              </w:numPr>
              <w:rPr>
                <w:sz w:val="24"/>
                <w:szCs w:val="24"/>
              </w:rPr>
            </w:pPr>
            <w:r>
              <w:rPr>
                <w:sz w:val="24"/>
                <w:szCs w:val="24"/>
              </w:rPr>
              <w:t xml:space="preserve">Volunteered For </w:t>
            </w:r>
            <w:r w:rsidR="00FC6B95">
              <w:rPr>
                <w:sz w:val="24"/>
                <w:szCs w:val="24"/>
              </w:rPr>
              <w:t xml:space="preserve">Ramadan </w:t>
            </w:r>
            <w:proofErr w:type="spellStart"/>
            <w:r w:rsidR="00FC6B95">
              <w:rPr>
                <w:sz w:val="24"/>
                <w:szCs w:val="24"/>
              </w:rPr>
              <w:t>Aman</w:t>
            </w:r>
            <w:proofErr w:type="spellEnd"/>
            <w:r w:rsidR="00FC6B95">
              <w:rPr>
                <w:sz w:val="24"/>
                <w:szCs w:val="24"/>
              </w:rPr>
              <w:t xml:space="preserve"> </w:t>
            </w:r>
            <w:r w:rsidR="00465D34">
              <w:rPr>
                <w:sz w:val="24"/>
                <w:szCs w:val="24"/>
              </w:rPr>
              <w:t xml:space="preserve">For Happiness Imprint And Al </w:t>
            </w:r>
            <w:proofErr w:type="spellStart"/>
            <w:r w:rsidR="00465D34">
              <w:rPr>
                <w:sz w:val="24"/>
                <w:szCs w:val="24"/>
              </w:rPr>
              <w:t>Ihsan</w:t>
            </w:r>
            <w:proofErr w:type="spellEnd"/>
            <w:r w:rsidR="00465D34">
              <w:rPr>
                <w:sz w:val="24"/>
                <w:szCs w:val="24"/>
              </w:rPr>
              <w:t xml:space="preserve"> Charity As </w:t>
            </w:r>
            <w:r w:rsidR="000D2DB6">
              <w:rPr>
                <w:sz w:val="24"/>
                <w:szCs w:val="24"/>
              </w:rPr>
              <w:t>Distribution Of Food Boxes To The Drivers(2019)</w:t>
            </w:r>
          </w:p>
          <w:p w14:paraId="48A168BC" w14:textId="77777777" w:rsidR="00066923" w:rsidRDefault="00A050EB" w:rsidP="000777A9">
            <w:pPr>
              <w:pStyle w:val="ListParagraph"/>
              <w:numPr>
                <w:ilvl w:val="0"/>
                <w:numId w:val="45"/>
              </w:numPr>
              <w:rPr>
                <w:sz w:val="24"/>
                <w:szCs w:val="24"/>
              </w:rPr>
            </w:pPr>
            <w:r>
              <w:rPr>
                <w:sz w:val="24"/>
                <w:szCs w:val="24"/>
              </w:rPr>
              <w:t xml:space="preserve">Volunteered For Ramadan Project </w:t>
            </w:r>
            <w:r w:rsidR="007E59C0">
              <w:rPr>
                <w:sz w:val="24"/>
                <w:szCs w:val="24"/>
              </w:rPr>
              <w:t xml:space="preserve">For </w:t>
            </w:r>
            <w:proofErr w:type="spellStart"/>
            <w:r w:rsidR="007E59C0">
              <w:rPr>
                <w:sz w:val="24"/>
                <w:szCs w:val="24"/>
              </w:rPr>
              <w:t>Takatof</w:t>
            </w:r>
            <w:proofErr w:type="spellEnd"/>
            <w:r w:rsidR="007E59C0">
              <w:rPr>
                <w:sz w:val="24"/>
                <w:szCs w:val="24"/>
              </w:rPr>
              <w:t xml:space="preserve"> </w:t>
            </w:r>
            <w:r w:rsidR="00391829">
              <w:rPr>
                <w:sz w:val="24"/>
                <w:szCs w:val="24"/>
              </w:rPr>
              <w:t xml:space="preserve"> Emirates Foundations </w:t>
            </w:r>
            <w:r w:rsidR="00117558">
              <w:rPr>
                <w:sz w:val="24"/>
                <w:szCs w:val="24"/>
              </w:rPr>
              <w:t xml:space="preserve">In Sudanese Social </w:t>
            </w:r>
            <w:r w:rsidR="000C2606">
              <w:rPr>
                <w:sz w:val="24"/>
                <w:szCs w:val="24"/>
              </w:rPr>
              <w:t xml:space="preserve">Club, </w:t>
            </w:r>
            <w:r w:rsidR="00117558">
              <w:rPr>
                <w:sz w:val="24"/>
                <w:szCs w:val="24"/>
              </w:rPr>
              <w:t xml:space="preserve">Somali Social </w:t>
            </w:r>
            <w:r w:rsidR="000C2606">
              <w:rPr>
                <w:sz w:val="24"/>
                <w:szCs w:val="24"/>
              </w:rPr>
              <w:t xml:space="preserve">And Indian Social Center </w:t>
            </w:r>
            <w:r w:rsidR="00610AAC">
              <w:rPr>
                <w:sz w:val="24"/>
                <w:szCs w:val="24"/>
              </w:rPr>
              <w:t xml:space="preserve">As Renovations </w:t>
            </w:r>
            <w:r w:rsidR="002A6A99">
              <w:rPr>
                <w:sz w:val="24"/>
                <w:szCs w:val="24"/>
              </w:rPr>
              <w:t>Like Painting, Scrubbing, Planting,</w:t>
            </w:r>
            <w:r w:rsidR="00A931D3">
              <w:rPr>
                <w:sz w:val="24"/>
                <w:szCs w:val="24"/>
              </w:rPr>
              <w:t xml:space="preserve"> Maintenance </w:t>
            </w:r>
            <w:r w:rsidR="002A6A99">
              <w:rPr>
                <w:sz w:val="24"/>
                <w:szCs w:val="24"/>
              </w:rPr>
              <w:t>And</w:t>
            </w:r>
            <w:r w:rsidR="00A931D3">
              <w:rPr>
                <w:sz w:val="24"/>
                <w:szCs w:val="24"/>
              </w:rPr>
              <w:t xml:space="preserve"> Furnishing</w:t>
            </w:r>
            <w:r w:rsidR="002A6A99">
              <w:rPr>
                <w:sz w:val="24"/>
                <w:szCs w:val="24"/>
              </w:rPr>
              <w:t>(2019)</w:t>
            </w:r>
          </w:p>
          <w:p w14:paraId="646A2FAF" w14:textId="77777777" w:rsidR="00227A89" w:rsidRDefault="00066923" w:rsidP="000777A9">
            <w:pPr>
              <w:pStyle w:val="ListParagraph"/>
              <w:numPr>
                <w:ilvl w:val="0"/>
                <w:numId w:val="45"/>
              </w:numPr>
              <w:rPr>
                <w:sz w:val="24"/>
                <w:szCs w:val="24"/>
              </w:rPr>
            </w:pPr>
            <w:r w:rsidRPr="00066923">
              <w:rPr>
                <w:rFonts w:eastAsia="Times New Roman"/>
              </w:rPr>
              <w:t>Volunteered For Distribution Of Food Packages In Public Places For Hand</w:t>
            </w:r>
            <w:r w:rsidR="00814961">
              <w:rPr>
                <w:rFonts w:eastAsia="Times New Roman"/>
              </w:rPr>
              <w:t xml:space="preserve"> </w:t>
            </w:r>
            <w:r w:rsidRPr="00066923">
              <w:rPr>
                <w:rFonts w:eastAsia="Times New Roman"/>
              </w:rPr>
              <w:t>Speakers(2019)</w:t>
            </w:r>
            <w:r w:rsidR="007C20B9" w:rsidRPr="00066923">
              <w:rPr>
                <w:sz w:val="24"/>
                <w:szCs w:val="24"/>
              </w:rPr>
              <w:t xml:space="preserve">  </w:t>
            </w:r>
          </w:p>
          <w:p w14:paraId="0F271468" w14:textId="77777777" w:rsidR="009309E6" w:rsidRPr="009309E6" w:rsidRDefault="00227A89" w:rsidP="000777A9">
            <w:pPr>
              <w:pStyle w:val="ListParagraph"/>
              <w:numPr>
                <w:ilvl w:val="0"/>
                <w:numId w:val="45"/>
              </w:numPr>
              <w:rPr>
                <w:sz w:val="24"/>
                <w:szCs w:val="24"/>
              </w:rPr>
            </w:pPr>
            <w:r w:rsidRPr="00227A89">
              <w:rPr>
                <w:rFonts w:eastAsia="Times New Roman"/>
              </w:rPr>
              <w:t xml:space="preserve">Volunteered For Ramadan </w:t>
            </w:r>
            <w:proofErr w:type="spellStart"/>
            <w:r w:rsidRPr="00227A89">
              <w:rPr>
                <w:rFonts w:eastAsia="Times New Roman"/>
              </w:rPr>
              <w:t>Aman</w:t>
            </w:r>
            <w:proofErr w:type="spellEnd"/>
            <w:r w:rsidRPr="00227A89">
              <w:rPr>
                <w:rFonts w:eastAsia="Times New Roman"/>
              </w:rPr>
              <w:t xml:space="preserve"> Distribution Of Food Packages To Drivers For </w:t>
            </w:r>
            <w:proofErr w:type="spellStart"/>
            <w:r w:rsidRPr="00227A89">
              <w:rPr>
                <w:rFonts w:eastAsia="Times New Roman"/>
              </w:rPr>
              <w:t>Sanid</w:t>
            </w:r>
            <w:proofErr w:type="spellEnd"/>
            <w:r w:rsidRPr="00227A89">
              <w:rPr>
                <w:rFonts w:eastAsia="Times New Roman"/>
              </w:rPr>
              <w:t xml:space="preserve"> Emergency Response(2019)</w:t>
            </w:r>
          </w:p>
          <w:p w14:paraId="395B2829" w14:textId="77777777" w:rsidR="00ED77B3" w:rsidRPr="00ED77B3" w:rsidRDefault="009309E6" w:rsidP="000777A9">
            <w:pPr>
              <w:pStyle w:val="ListParagraph"/>
              <w:numPr>
                <w:ilvl w:val="0"/>
                <w:numId w:val="45"/>
              </w:numPr>
              <w:rPr>
                <w:sz w:val="24"/>
                <w:szCs w:val="24"/>
              </w:rPr>
            </w:pPr>
            <w:r w:rsidRPr="009309E6">
              <w:rPr>
                <w:rFonts w:eastAsia="Times New Roman"/>
              </w:rPr>
              <w:t>Volunteered For Special Olympics Certificates Distribution Project As Distributor(2019)</w:t>
            </w:r>
          </w:p>
          <w:p w14:paraId="1386740E" w14:textId="77777777" w:rsidR="00575A0B" w:rsidRPr="00575A0B" w:rsidRDefault="00AB40C1" w:rsidP="000777A9">
            <w:pPr>
              <w:pStyle w:val="ListParagraph"/>
              <w:numPr>
                <w:ilvl w:val="0"/>
                <w:numId w:val="45"/>
              </w:numPr>
              <w:rPr>
                <w:sz w:val="24"/>
                <w:szCs w:val="24"/>
              </w:rPr>
            </w:pPr>
            <w:r w:rsidRPr="00ED77B3">
              <w:rPr>
                <w:rFonts w:eastAsia="Times New Roman"/>
              </w:rPr>
              <w:t xml:space="preserve">Volunteered For Distribution Of Food Boxes To The Tent For The People Who Is Fasting For Sheikh </w:t>
            </w:r>
            <w:proofErr w:type="spellStart"/>
            <w:r w:rsidRPr="00ED77B3">
              <w:rPr>
                <w:rFonts w:eastAsia="Times New Roman"/>
              </w:rPr>
              <w:t>Zayed</w:t>
            </w:r>
            <w:proofErr w:type="spellEnd"/>
            <w:r w:rsidRPr="00ED77B3">
              <w:rPr>
                <w:rFonts w:eastAsia="Times New Roman"/>
              </w:rPr>
              <w:t xml:space="preserve"> Grand Mosque In Abu Dhabi As Distributor(2019)</w:t>
            </w:r>
          </w:p>
          <w:p w14:paraId="102F3088" w14:textId="77777777" w:rsidR="009B584A" w:rsidRPr="009B584A" w:rsidRDefault="00575A0B" w:rsidP="000777A9">
            <w:pPr>
              <w:pStyle w:val="ListParagraph"/>
              <w:numPr>
                <w:ilvl w:val="0"/>
                <w:numId w:val="45"/>
              </w:numPr>
              <w:rPr>
                <w:sz w:val="24"/>
                <w:szCs w:val="24"/>
              </w:rPr>
            </w:pPr>
            <w:r w:rsidRPr="00575A0B">
              <w:rPr>
                <w:rFonts w:eastAsia="Times New Roman"/>
              </w:rPr>
              <w:t xml:space="preserve">Volunteered For The Joy Of Fasting In Ramadan Tent For </w:t>
            </w:r>
            <w:proofErr w:type="spellStart"/>
            <w:r w:rsidRPr="00575A0B">
              <w:rPr>
                <w:rFonts w:eastAsia="Times New Roman"/>
              </w:rPr>
              <w:t>Zayed</w:t>
            </w:r>
            <w:proofErr w:type="spellEnd"/>
            <w:r w:rsidRPr="00575A0B">
              <w:rPr>
                <w:rFonts w:eastAsia="Times New Roman"/>
              </w:rPr>
              <w:t xml:space="preserve"> Higher Organization For The People Of Determination As Distributor(2019)</w:t>
            </w:r>
          </w:p>
          <w:p w14:paraId="03C681A8" w14:textId="77777777" w:rsidR="007C286D" w:rsidRPr="007C286D" w:rsidRDefault="009B584A" w:rsidP="000777A9">
            <w:pPr>
              <w:pStyle w:val="ListParagraph"/>
              <w:numPr>
                <w:ilvl w:val="0"/>
                <w:numId w:val="45"/>
              </w:numPr>
              <w:rPr>
                <w:sz w:val="24"/>
                <w:szCs w:val="24"/>
              </w:rPr>
            </w:pPr>
            <w:r w:rsidRPr="009B584A">
              <w:rPr>
                <w:rFonts w:eastAsia="Times New Roman"/>
              </w:rPr>
              <w:t xml:space="preserve">Volunteered For Opening Of New Store of </w:t>
            </w:r>
            <w:proofErr w:type="spellStart"/>
            <w:r w:rsidRPr="009B584A">
              <w:rPr>
                <w:rFonts w:eastAsia="Times New Roman"/>
              </w:rPr>
              <w:t>Jewellery</w:t>
            </w:r>
            <w:proofErr w:type="spellEnd"/>
            <w:r w:rsidRPr="009B584A">
              <w:rPr>
                <w:rFonts w:eastAsia="Times New Roman"/>
              </w:rPr>
              <w:t xml:space="preserve"> In </w:t>
            </w:r>
            <w:proofErr w:type="spellStart"/>
            <w:r w:rsidRPr="009B584A">
              <w:rPr>
                <w:rFonts w:eastAsia="Times New Roman"/>
              </w:rPr>
              <w:t>Baniyas</w:t>
            </w:r>
            <w:proofErr w:type="spellEnd"/>
            <w:r w:rsidRPr="009B584A">
              <w:rPr>
                <w:rFonts w:eastAsia="Times New Roman"/>
              </w:rPr>
              <w:t xml:space="preserve"> Abu Dhabi </w:t>
            </w:r>
            <w:proofErr w:type="spellStart"/>
            <w:r w:rsidRPr="009B584A">
              <w:rPr>
                <w:rFonts w:eastAsia="Times New Roman"/>
              </w:rPr>
              <w:t>Yas</w:t>
            </w:r>
            <w:proofErr w:type="spellEnd"/>
            <w:r w:rsidRPr="009B584A">
              <w:rPr>
                <w:rFonts w:eastAsia="Times New Roman"/>
              </w:rPr>
              <w:t xml:space="preserve"> Mart Hypermarket As Organizer,</w:t>
            </w:r>
            <w:r>
              <w:rPr>
                <w:rFonts w:eastAsia="Times New Roman"/>
              </w:rPr>
              <w:t xml:space="preserve"> </w:t>
            </w:r>
            <w:r w:rsidRPr="009B584A">
              <w:rPr>
                <w:rFonts w:eastAsia="Times New Roman"/>
              </w:rPr>
              <w:t>Protocol(2019)</w:t>
            </w:r>
          </w:p>
          <w:p w14:paraId="3E7B9993" w14:textId="77777777" w:rsidR="00737934" w:rsidRPr="00737934" w:rsidRDefault="007C286D" w:rsidP="000777A9">
            <w:pPr>
              <w:pStyle w:val="ListParagraph"/>
              <w:numPr>
                <w:ilvl w:val="0"/>
                <w:numId w:val="45"/>
              </w:numPr>
              <w:rPr>
                <w:sz w:val="24"/>
                <w:szCs w:val="24"/>
              </w:rPr>
            </w:pPr>
            <w:r w:rsidRPr="007C286D">
              <w:rPr>
                <w:rFonts w:eastAsia="Times New Roman"/>
              </w:rPr>
              <w:lastRenderedPageBreak/>
              <w:t>Volunteered For Back to School Ramadan Campaign As Packing Assembled The School Kits That Will Be Distributed Among Students Coming From Low Income Families In Zanzibar And Senegal For Dubai Cares As Packaging The School Bags(2019)</w:t>
            </w:r>
          </w:p>
          <w:p w14:paraId="192DF181" w14:textId="77777777" w:rsidR="00BE4DD4" w:rsidRPr="00BE4DD4" w:rsidRDefault="009F5C4E" w:rsidP="000777A9">
            <w:pPr>
              <w:pStyle w:val="ListParagraph"/>
              <w:numPr>
                <w:ilvl w:val="0"/>
                <w:numId w:val="45"/>
              </w:numPr>
              <w:rPr>
                <w:sz w:val="24"/>
                <w:szCs w:val="24"/>
              </w:rPr>
            </w:pPr>
            <w:r w:rsidRPr="00737934">
              <w:rPr>
                <w:rFonts w:eastAsia="Times New Roman"/>
              </w:rPr>
              <w:t xml:space="preserve">Volunteered For </w:t>
            </w:r>
            <w:proofErr w:type="spellStart"/>
            <w:r w:rsidRPr="00737934">
              <w:rPr>
                <w:rFonts w:eastAsia="Times New Roman"/>
              </w:rPr>
              <w:t>Hayyakum</w:t>
            </w:r>
            <w:proofErr w:type="spellEnd"/>
            <w:r w:rsidRPr="00737934">
              <w:rPr>
                <w:rFonts w:eastAsia="Times New Roman"/>
              </w:rPr>
              <w:t xml:space="preserve"> Abu Dhabi For Expo 2020 As Distribution Of Gifts To The Houses(2019)</w:t>
            </w:r>
            <w:r w:rsidR="002F6A8F" w:rsidRPr="00737934">
              <w:rPr>
                <w:rFonts w:eastAsia="Times New Roman"/>
              </w:rPr>
              <w:t xml:space="preserve"> </w:t>
            </w:r>
          </w:p>
          <w:p w14:paraId="1AE26E1A" w14:textId="77777777" w:rsidR="00D1110C" w:rsidRPr="00D1110C" w:rsidRDefault="002F6A8F" w:rsidP="000777A9">
            <w:pPr>
              <w:pStyle w:val="ListParagraph"/>
              <w:numPr>
                <w:ilvl w:val="0"/>
                <w:numId w:val="45"/>
              </w:numPr>
              <w:rPr>
                <w:sz w:val="24"/>
                <w:szCs w:val="24"/>
              </w:rPr>
            </w:pPr>
            <w:r w:rsidRPr="00BE4DD4">
              <w:rPr>
                <w:rFonts w:eastAsia="Times New Roman"/>
              </w:rPr>
              <w:t>Volunteered For The Art Of Tolerance In Sea Of Culture As Organizer(2019)</w:t>
            </w:r>
          </w:p>
          <w:p w14:paraId="56D71FBD" w14:textId="77777777" w:rsidR="004F1DF8" w:rsidRPr="004F1DF8" w:rsidRDefault="00BE4DD4" w:rsidP="000777A9">
            <w:pPr>
              <w:pStyle w:val="ListParagraph"/>
              <w:numPr>
                <w:ilvl w:val="0"/>
                <w:numId w:val="45"/>
              </w:numPr>
              <w:rPr>
                <w:sz w:val="24"/>
                <w:szCs w:val="24"/>
              </w:rPr>
            </w:pPr>
            <w:r w:rsidRPr="00D1110C">
              <w:rPr>
                <w:rFonts w:eastAsia="Times New Roman"/>
              </w:rPr>
              <w:t xml:space="preserve">Volunteered For Distribution Of Gift Boxes To </w:t>
            </w:r>
            <w:proofErr w:type="spellStart"/>
            <w:r w:rsidRPr="00D1110C">
              <w:rPr>
                <w:rFonts w:eastAsia="Times New Roman"/>
              </w:rPr>
              <w:t>Labours</w:t>
            </w:r>
            <w:proofErr w:type="spellEnd"/>
            <w:r w:rsidRPr="00D1110C">
              <w:rPr>
                <w:rFonts w:eastAsia="Times New Roman"/>
              </w:rPr>
              <w:t xml:space="preserve"> For </w:t>
            </w:r>
            <w:proofErr w:type="spellStart"/>
            <w:r w:rsidRPr="00D1110C">
              <w:rPr>
                <w:rFonts w:eastAsia="Times New Roman"/>
              </w:rPr>
              <w:t>Takatof</w:t>
            </w:r>
            <w:proofErr w:type="spellEnd"/>
            <w:r w:rsidRPr="00D1110C">
              <w:rPr>
                <w:rFonts w:eastAsia="Times New Roman"/>
              </w:rPr>
              <w:t xml:space="preserve"> As Distributors(2019)</w:t>
            </w:r>
          </w:p>
          <w:p w14:paraId="2AB5A4FC" w14:textId="77777777" w:rsidR="00C77CA2" w:rsidRPr="00C77CA2" w:rsidRDefault="00D1110C" w:rsidP="000777A9">
            <w:pPr>
              <w:pStyle w:val="ListParagraph"/>
              <w:numPr>
                <w:ilvl w:val="0"/>
                <w:numId w:val="45"/>
              </w:numPr>
              <w:rPr>
                <w:sz w:val="24"/>
                <w:szCs w:val="24"/>
              </w:rPr>
            </w:pPr>
            <w:r w:rsidRPr="004F1DF8">
              <w:rPr>
                <w:rFonts w:eastAsia="Times New Roman"/>
              </w:rPr>
              <w:t xml:space="preserve">Volunteered For </w:t>
            </w:r>
            <w:proofErr w:type="spellStart"/>
            <w:r w:rsidRPr="004F1DF8">
              <w:rPr>
                <w:rFonts w:eastAsia="Times New Roman"/>
              </w:rPr>
              <w:t>Iftar</w:t>
            </w:r>
            <w:proofErr w:type="spellEnd"/>
            <w:r w:rsidRPr="004F1DF8">
              <w:rPr>
                <w:rFonts w:eastAsia="Times New Roman"/>
              </w:rPr>
              <w:t xml:space="preserve"> Al </w:t>
            </w:r>
            <w:proofErr w:type="spellStart"/>
            <w:r w:rsidRPr="004F1DF8">
              <w:rPr>
                <w:rFonts w:eastAsia="Times New Roman"/>
              </w:rPr>
              <w:t>Khaire</w:t>
            </w:r>
            <w:proofErr w:type="spellEnd"/>
            <w:r w:rsidRPr="004F1DF8">
              <w:rPr>
                <w:rFonts w:eastAsia="Times New Roman"/>
              </w:rPr>
              <w:t xml:space="preserve"> </w:t>
            </w:r>
            <w:proofErr w:type="spellStart"/>
            <w:r w:rsidRPr="004F1DF8">
              <w:rPr>
                <w:rFonts w:eastAsia="Times New Roman"/>
              </w:rPr>
              <w:t>Zayed</w:t>
            </w:r>
            <w:proofErr w:type="spellEnd"/>
            <w:r w:rsidRPr="004F1DF8">
              <w:rPr>
                <w:rFonts w:eastAsia="Times New Roman"/>
              </w:rPr>
              <w:t xml:space="preserve"> Humanitarian Day For </w:t>
            </w:r>
            <w:proofErr w:type="spellStart"/>
            <w:r w:rsidRPr="004F1DF8">
              <w:rPr>
                <w:rFonts w:eastAsia="Times New Roman"/>
              </w:rPr>
              <w:t>Shabana</w:t>
            </w:r>
            <w:proofErr w:type="spellEnd"/>
            <w:r w:rsidRPr="004F1DF8">
              <w:rPr>
                <w:rFonts w:eastAsia="Times New Roman"/>
              </w:rPr>
              <w:t xml:space="preserve"> As Organizer(2019</w:t>
            </w:r>
            <w:r w:rsidR="002B47B9" w:rsidRPr="004F1DF8">
              <w:rPr>
                <w:rFonts w:eastAsia="Times New Roman"/>
              </w:rPr>
              <w:t>)</w:t>
            </w:r>
          </w:p>
          <w:p w14:paraId="68B9C112" w14:textId="77777777" w:rsidR="006824A9" w:rsidRPr="006824A9" w:rsidRDefault="004F1DF8" w:rsidP="000777A9">
            <w:pPr>
              <w:pStyle w:val="ListParagraph"/>
              <w:numPr>
                <w:ilvl w:val="0"/>
                <w:numId w:val="45"/>
              </w:numPr>
              <w:rPr>
                <w:sz w:val="24"/>
                <w:szCs w:val="24"/>
              </w:rPr>
            </w:pPr>
            <w:r w:rsidRPr="00C77CA2">
              <w:rPr>
                <w:rFonts w:eastAsia="Times New Roman"/>
              </w:rPr>
              <w:t xml:space="preserve">Volunteered For </w:t>
            </w:r>
            <w:proofErr w:type="spellStart"/>
            <w:r w:rsidRPr="00C77CA2">
              <w:rPr>
                <w:rFonts w:eastAsia="Times New Roman"/>
              </w:rPr>
              <w:t>Fotoorkm</w:t>
            </w:r>
            <w:proofErr w:type="spellEnd"/>
            <w:r w:rsidRPr="00C77CA2">
              <w:rPr>
                <w:rFonts w:eastAsia="Times New Roman"/>
              </w:rPr>
              <w:t xml:space="preserve"> </w:t>
            </w:r>
            <w:proofErr w:type="spellStart"/>
            <w:r w:rsidRPr="00C77CA2">
              <w:rPr>
                <w:rFonts w:eastAsia="Times New Roman"/>
              </w:rPr>
              <w:t>Sohoorhm</w:t>
            </w:r>
            <w:proofErr w:type="spellEnd"/>
            <w:r w:rsidRPr="00C77CA2">
              <w:rPr>
                <w:rFonts w:eastAsia="Times New Roman"/>
              </w:rPr>
              <w:t xml:space="preserve"> For Abu Dhabi Coop As Disposable </w:t>
            </w:r>
            <w:proofErr w:type="spellStart"/>
            <w:r w:rsidRPr="00C77CA2">
              <w:rPr>
                <w:rFonts w:eastAsia="Times New Roman"/>
              </w:rPr>
              <w:t>Aluminium</w:t>
            </w:r>
            <w:proofErr w:type="spellEnd"/>
            <w:r w:rsidRPr="00C77CA2">
              <w:rPr>
                <w:rFonts w:eastAsia="Times New Roman"/>
              </w:rPr>
              <w:t xml:space="preserve"> Dishes To People To Collect Left Over Food To People Who Needs Food(2019)</w:t>
            </w:r>
          </w:p>
          <w:p w14:paraId="41E923BC" w14:textId="77777777" w:rsidR="00600639" w:rsidRPr="00600639" w:rsidRDefault="00C77CA2" w:rsidP="000777A9">
            <w:pPr>
              <w:pStyle w:val="ListParagraph"/>
              <w:numPr>
                <w:ilvl w:val="0"/>
                <w:numId w:val="45"/>
              </w:numPr>
              <w:rPr>
                <w:sz w:val="24"/>
                <w:szCs w:val="24"/>
              </w:rPr>
            </w:pPr>
            <w:r w:rsidRPr="006824A9">
              <w:rPr>
                <w:rFonts w:eastAsia="Times New Roman"/>
              </w:rPr>
              <w:t xml:space="preserve"> Volunteered For People Of Determination Having </w:t>
            </w:r>
            <w:proofErr w:type="spellStart"/>
            <w:r w:rsidRPr="006824A9">
              <w:rPr>
                <w:rFonts w:eastAsia="Times New Roman"/>
              </w:rPr>
              <w:t>Iftar</w:t>
            </w:r>
            <w:proofErr w:type="spellEnd"/>
            <w:r w:rsidRPr="006824A9">
              <w:rPr>
                <w:rFonts w:eastAsia="Times New Roman"/>
              </w:rPr>
              <w:t xml:space="preserve"> And Distribution Of Gifts To The Patients As Organizer(2019)</w:t>
            </w:r>
            <w:r w:rsidR="00EB52C0">
              <w:rPr>
                <w:rFonts w:eastAsia="Times New Roman"/>
              </w:rPr>
              <w:t xml:space="preserve"> </w:t>
            </w:r>
          </w:p>
          <w:p w14:paraId="2AF090BE" w14:textId="77777777" w:rsidR="00985787" w:rsidRPr="00985787" w:rsidRDefault="00EB52C0" w:rsidP="000777A9">
            <w:pPr>
              <w:pStyle w:val="ListParagraph"/>
              <w:numPr>
                <w:ilvl w:val="0"/>
                <w:numId w:val="45"/>
              </w:numPr>
              <w:rPr>
                <w:sz w:val="24"/>
                <w:szCs w:val="24"/>
              </w:rPr>
            </w:pPr>
            <w:r w:rsidRPr="00600639">
              <w:rPr>
                <w:rFonts w:eastAsia="Times New Roman"/>
              </w:rPr>
              <w:t>Volunteered For Ramadan Tent For Emirates Red Crescent Volunteer Group As Organizer(2019)</w:t>
            </w:r>
          </w:p>
          <w:p w14:paraId="5C2C0E5A" w14:textId="212F851D" w:rsidR="00985787" w:rsidRPr="00985787" w:rsidRDefault="00600639" w:rsidP="000777A9">
            <w:pPr>
              <w:pStyle w:val="ListParagraph"/>
              <w:numPr>
                <w:ilvl w:val="0"/>
                <w:numId w:val="45"/>
              </w:numPr>
              <w:rPr>
                <w:sz w:val="24"/>
                <w:szCs w:val="24"/>
              </w:rPr>
            </w:pPr>
            <w:r w:rsidRPr="00985787">
              <w:rPr>
                <w:rFonts w:eastAsia="Times New Roman"/>
              </w:rPr>
              <w:t>Volunteered For Dualthon For GulfMulti Sport As Supplying Water To The Participant(2019)</w:t>
            </w:r>
          </w:p>
          <w:p w14:paraId="65945115" w14:textId="77777777" w:rsidR="009D4097" w:rsidRPr="009D4097" w:rsidRDefault="00985787" w:rsidP="000777A9">
            <w:pPr>
              <w:pStyle w:val="ListParagraph"/>
              <w:numPr>
                <w:ilvl w:val="0"/>
                <w:numId w:val="45"/>
              </w:numPr>
              <w:rPr>
                <w:sz w:val="24"/>
                <w:szCs w:val="24"/>
              </w:rPr>
            </w:pPr>
            <w:r w:rsidRPr="00985787">
              <w:rPr>
                <w:rFonts w:eastAsia="Times New Roman"/>
              </w:rPr>
              <w:t xml:space="preserve">Volunteered For Distribution Of </w:t>
            </w:r>
            <w:proofErr w:type="spellStart"/>
            <w:r w:rsidRPr="00985787">
              <w:rPr>
                <w:rFonts w:eastAsia="Times New Roman"/>
              </w:rPr>
              <w:t>Iftar</w:t>
            </w:r>
            <w:proofErr w:type="spellEnd"/>
            <w:r w:rsidRPr="00985787">
              <w:rPr>
                <w:rFonts w:eastAsia="Times New Roman"/>
              </w:rPr>
              <w:t xml:space="preserve"> Boxes To Labors In The Sheikh </w:t>
            </w:r>
            <w:proofErr w:type="spellStart"/>
            <w:r w:rsidR="009D4097">
              <w:rPr>
                <w:rFonts w:eastAsia="Times New Roman"/>
              </w:rPr>
              <w:t>Khalifa</w:t>
            </w:r>
            <w:proofErr w:type="spellEnd"/>
            <w:r w:rsidR="009D4097">
              <w:rPr>
                <w:rFonts w:eastAsia="Times New Roman"/>
              </w:rPr>
              <w:t xml:space="preserve"> </w:t>
            </w:r>
            <w:r w:rsidRPr="00985787">
              <w:rPr>
                <w:rFonts w:eastAsia="Times New Roman"/>
              </w:rPr>
              <w:t xml:space="preserve"> Medical Center Abu Dhabi As </w:t>
            </w:r>
            <w:r w:rsidR="00153A74" w:rsidRPr="00985787">
              <w:rPr>
                <w:rFonts w:eastAsia="Times New Roman"/>
              </w:rPr>
              <w:t>Distributors</w:t>
            </w:r>
            <w:r w:rsidR="00153A74">
              <w:rPr>
                <w:rFonts w:eastAsia="Times New Roman"/>
              </w:rPr>
              <w:t xml:space="preserve"> </w:t>
            </w:r>
            <w:r w:rsidRPr="00985787">
              <w:rPr>
                <w:rFonts w:eastAsia="Times New Roman"/>
              </w:rPr>
              <w:t>(2019)</w:t>
            </w:r>
          </w:p>
          <w:p w14:paraId="50167543" w14:textId="77777777" w:rsidR="006A7F7D" w:rsidRPr="006A7F7D" w:rsidRDefault="00E50851" w:rsidP="000777A9">
            <w:pPr>
              <w:pStyle w:val="ListParagraph"/>
              <w:numPr>
                <w:ilvl w:val="0"/>
                <w:numId w:val="45"/>
              </w:numPr>
              <w:rPr>
                <w:sz w:val="24"/>
                <w:szCs w:val="24"/>
              </w:rPr>
            </w:pPr>
            <w:r>
              <w:rPr>
                <w:rFonts w:eastAsia="Times New Roman"/>
              </w:rPr>
              <w:t xml:space="preserve">Volunteered For Forum In Additional Of Emirates Of </w:t>
            </w:r>
            <w:proofErr w:type="spellStart"/>
            <w:r>
              <w:rPr>
                <w:rFonts w:eastAsia="Times New Roman"/>
              </w:rPr>
              <w:t>Aqdar</w:t>
            </w:r>
            <w:proofErr w:type="spellEnd"/>
            <w:r>
              <w:rPr>
                <w:rFonts w:eastAsia="Times New Roman"/>
              </w:rPr>
              <w:t xml:space="preserve"> For </w:t>
            </w:r>
            <w:proofErr w:type="spellStart"/>
            <w:r>
              <w:rPr>
                <w:rFonts w:eastAsia="Times New Roman"/>
              </w:rPr>
              <w:t>Sanid</w:t>
            </w:r>
            <w:proofErr w:type="spellEnd"/>
            <w:r>
              <w:rPr>
                <w:rFonts w:eastAsia="Times New Roman"/>
              </w:rPr>
              <w:t xml:space="preserve"> Emergency Response As Registration For Teachers Who Are Trainings(2019)</w:t>
            </w:r>
          </w:p>
          <w:p w14:paraId="0EBB9FFF" w14:textId="77777777" w:rsidR="0049057A" w:rsidRPr="0049057A" w:rsidRDefault="00C95041" w:rsidP="000777A9">
            <w:pPr>
              <w:pStyle w:val="ListParagraph"/>
              <w:numPr>
                <w:ilvl w:val="0"/>
                <w:numId w:val="45"/>
              </w:numPr>
              <w:rPr>
                <w:sz w:val="24"/>
                <w:szCs w:val="24"/>
              </w:rPr>
            </w:pPr>
            <w:r>
              <w:rPr>
                <w:rFonts w:eastAsia="Times New Roman"/>
              </w:rPr>
              <w:t xml:space="preserve">Volunteered For </w:t>
            </w:r>
            <w:r w:rsidR="00C65D0D">
              <w:rPr>
                <w:rFonts w:eastAsia="Times New Roman"/>
              </w:rPr>
              <w:t xml:space="preserve"> </w:t>
            </w:r>
            <w:proofErr w:type="spellStart"/>
            <w:r w:rsidR="00C65D0D">
              <w:rPr>
                <w:rFonts w:eastAsia="Times New Roman"/>
              </w:rPr>
              <w:t>Zayed</w:t>
            </w:r>
            <w:proofErr w:type="spellEnd"/>
            <w:r w:rsidR="00C65D0D">
              <w:rPr>
                <w:rFonts w:eastAsia="Times New Roman"/>
              </w:rPr>
              <w:t xml:space="preserve"> Forum As Organizer For </w:t>
            </w:r>
            <w:proofErr w:type="spellStart"/>
            <w:r w:rsidR="00C65D0D">
              <w:rPr>
                <w:rFonts w:eastAsia="Times New Roman"/>
              </w:rPr>
              <w:t>Sanid</w:t>
            </w:r>
            <w:proofErr w:type="spellEnd"/>
            <w:r w:rsidR="00C65D0D">
              <w:rPr>
                <w:rFonts w:eastAsia="Times New Roman"/>
              </w:rPr>
              <w:t xml:space="preserve"> Emergency Response Volunteer Team(2019)</w:t>
            </w:r>
          </w:p>
          <w:p w14:paraId="74F51A83" w14:textId="49375714" w:rsidR="001C17D3" w:rsidRPr="001C17D3" w:rsidRDefault="0049057A" w:rsidP="000777A9">
            <w:pPr>
              <w:pStyle w:val="ListParagraph"/>
              <w:numPr>
                <w:ilvl w:val="0"/>
                <w:numId w:val="45"/>
              </w:numPr>
              <w:rPr>
                <w:sz w:val="24"/>
                <w:szCs w:val="24"/>
              </w:rPr>
            </w:pPr>
            <w:r>
              <w:rPr>
                <w:rFonts w:eastAsia="Times New Roman"/>
              </w:rPr>
              <w:t xml:space="preserve">Volunteered For </w:t>
            </w:r>
            <w:r w:rsidR="000A5AEC">
              <w:rPr>
                <w:rFonts w:eastAsia="Times New Roman"/>
              </w:rPr>
              <w:t xml:space="preserve">Ramadan </w:t>
            </w:r>
            <w:proofErr w:type="spellStart"/>
            <w:r w:rsidR="000A5AEC">
              <w:rPr>
                <w:rFonts w:eastAsia="Times New Roman"/>
              </w:rPr>
              <w:t>Aman</w:t>
            </w:r>
            <w:proofErr w:type="spellEnd"/>
            <w:r w:rsidR="000A5AEC">
              <w:rPr>
                <w:rFonts w:eastAsia="Times New Roman"/>
              </w:rPr>
              <w:t xml:space="preserve"> For </w:t>
            </w:r>
            <w:proofErr w:type="spellStart"/>
            <w:r w:rsidR="000A5AEC">
              <w:rPr>
                <w:rFonts w:eastAsia="Times New Roman"/>
              </w:rPr>
              <w:t>Sanid</w:t>
            </w:r>
            <w:proofErr w:type="spellEnd"/>
            <w:r w:rsidR="000A5AEC">
              <w:rPr>
                <w:rFonts w:eastAsia="Times New Roman"/>
              </w:rPr>
              <w:t xml:space="preserve"> Emergency Response(2019</w:t>
            </w:r>
            <w:r w:rsidR="001C17D3">
              <w:rPr>
                <w:rFonts w:eastAsia="Times New Roman"/>
              </w:rPr>
              <w:t>)</w:t>
            </w:r>
          </w:p>
          <w:p w14:paraId="677C1065" w14:textId="77777777" w:rsidR="00DB6051" w:rsidRPr="00DB6051" w:rsidRDefault="0009634F" w:rsidP="000777A9">
            <w:pPr>
              <w:pStyle w:val="ListParagraph"/>
              <w:numPr>
                <w:ilvl w:val="0"/>
                <w:numId w:val="45"/>
              </w:numPr>
              <w:rPr>
                <w:sz w:val="24"/>
                <w:szCs w:val="24"/>
              </w:rPr>
            </w:pPr>
            <w:r w:rsidRPr="0009634F">
              <w:rPr>
                <w:rFonts w:eastAsia="Times New Roman"/>
              </w:rPr>
              <w:t xml:space="preserve">Volunteered For </w:t>
            </w:r>
            <w:proofErr w:type="spellStart"/>
            <w:r w:rsidRPr="0009634F">
              <w:rPr>
                <w:rFonts w:eastAsia="Times New Roman"/>
              </w:rPr>
              <w:t>Mawaed</w:t>
            </w:r>
            <w:proofErr w:type="spellEnd"/>
            <w:r w:rsidRPr="0009634F">
              <w:rPr>
                <w:rFonts w:eastAsia="Times New Roman"/>
              </w:rPr>
              <w:t xml:space="preserve"> Al Rahman For Du Company-Our Ramadan Food Packing And Distribution Initiative As </w:t>
            </w:r>
            <w:r w:rsidR="00A22448">
              <w:rPr>
                <w:rFonts w:eastAsia="Times New Roman"/>
              </w:rPr>
              <w:t xml:space="preserve">Distributors </w:t>
            </w:r>
            <w:r w:rsidRPr="0009634F">
              <w:rPr>
                <w:rFonts w:eastAsia="Times New Roman"/>
              </w:rPr>
              <w:t>(2019)</w:t>
            </w:r>
          </w:p>
          <w:p w14:paraId="4EC1B255" w14:textId="77777777" w:rsidR="00E05426" w:rsidRPr="00E05426" w:rsidRDefault="00DB6051" w:rsidP="000777A9">
            <w:pPr>
              <w:pStyle w:val="ListParagraph"/>
              <w:numPr>
                <w:ilvl w:val="0"/>
                <w:numId w:val="45"/>
              </w:numPr>
              <w:rPr>
                <w:sz w:val="24"/>
                <w:szCs w:val="24"/>
              </w:rPr>
            </w:pPr>
            <w:r w:rsidRPr="00DB6051">
              <w:rPr>
                <w:rFonts w:eastAsia="Times New Roman"/>
              </w:rPr>
              <w:t xml:space="preserve">Volunteered For My Prays &amp; </w:t>
            </w:r>
            <w:proofErr w:type="spellStart"/>
            <w:r w:rsidRPr="00DB6051">
              <w:rPr>
                <w:rFonts w:eastAsia="Times New Roman"/>
              </w:rPr>
              <w:t>Taraweeh</w:t>
            </w:r>
            <w:proofErr w:type="spellEnd"/>
            <w:r w:rsidRPr="00DB6051">
              <w:rPr>
                <w:rFonts w:eastAsia="Times New Roman"/>
              </w:rPr>
              <w:t xml:space="preserve"> For A Mosque In Abu Dhabi For Al </w:t>
            </w:r>
            <w:proofErr w:type="spellStart"/>
            <w:r w:rsidRPr="00DB6051">
              <w:rPr>
                <w:rFonts w:eastAsia="Times New Roman"/>
              </w:rPr>
              <w:t>Khair</w:t>
            </w:r>
            <w:proofErr w:type="spellEnd"/>
            <w:r w:rsidRPr="00DB6051">
              <w:rPr>
                <w:rFonts w:eastAsia="Times New Roman"/>
              </w:rPr>
              <w:t xml:space="preserve"> </w:t>
            </w:r>
            <w:proofErr w:type="spellStart"/>
            <w:r w:rsidRPr="00DB6051">
              <w:rPr>
                <w:rFonts w:eastAsia="Times New Roman"/>
              </w:rPr>
              <w:t>Ambassdor</w:t>
            </w:r>
            <w:proofErr w:type="spellEnd"/>
            <w:r w:rsidRPr="00DB6051">
              <w:rPr>
                <w:rFonts w:eastAsia="Times New Roman"/>
              </w:rPr>
              <w:t xml:space="preserve"> Volunteer Group(2019)</w:t>
            </w:r>
          </w:p>
          <w:p w14:paraId="06E909E8" w14:textId="77777777" w:rsidR="00AC4280" w:rsidRPr="00AC4280" w:rsidRDefault="00DB6051" w:rsidP="000777A9">
            <w:pPr>
              <w:pStyle w:val="ListParagraph"/>
              <w:numPr>
                <w:ilvl w:val="0"/>
                <w:numId w:val="45"/>
              </w:numPr>
              <w:rPr>
                <w:sz w:val="24"/>
                <w:szCs w:val="24"/>
              </w:rPr>
            </w:pPr>
            <w:r w:rsidRPr="00E05426">
              <w:rPr>
                <w:rFonts w:eastAsia="Times New Roman"/>
              </w:rPr>
              <w:t xml:space="preserve">Volunteered For </w:t>
            </w:r>
            <w:r w:rsidR="00E05426" w:rsidRPr="00E05426">
              <w:rPr>
                <w:rFonts w:eastAsia="Times New Roman"/>
              </w:rPr>
              <w:t xml:space="preserve">World Refugees Day For Emirates Red Crescent Volunteer Group As Fundraiser For Al </w:t>
            </w:r>
            <w:proofErr w:type="spellStart"/>
            <w:r w:rsidR="00E05426" w:rsidRPr="00E05426">
              <w:rPr>
                <w:rFonts w:eastAsia="Times New Roman"/>
              </w:rPr>
              <w:t>Rohaniya</w:t>
            </w:r>
            <w:proofErr w:type="spellEnd"/>
            <w:r w:rsidR="00E05426" w:rsidRPr="00E05426">
              <w:rPr>
                <w:rFonts w:eastAsia="Times New Roman"/>
              </w:rPr>
              <w:t xml:space="preserve"> Place In Burma(2019)</w:t>
            </w:r>
          </w:p>
          <w:p w14:paraId="6DE33B4A" w14:textId="77777777" w:rsidR="0059098E" w:rsidRPr="0059098E" w:rsidRDefault="00AC4280" w:rsidP="000777A9">
            <w:pPr>
              <w:pStyle w:val="ListParagraph"/>
              <w:numPr>
                <w:ilvl w:val="0"/>
                <w:numId w:val="45"/>
              </w:numPr>
              <w:rPr>
                <w:sz w:val="24"/>
                <w:szCs w:val="24"/>
              </w:rPr>
            </w:pPr>
            <w:r w:rsidRPr="00AC4280">
              <w:rPr>
                <w:rFonts w:eastAsia="Times New Roman"/>
              </w:rPr>
              <w:t>Volunteered For Abu Dhabi Climate Meeting For The Un Climate Action Summit As Guiding People Where To Go(2019)</w:t>
            </w:r>
          </w:p>
          <w:p w14:paraId="08B765AD" w14:textId="2FEB081F" w:rsidR="009F5C4E" w:rsidRPr="0059098E" w:rsidRDefault="0059098E" w:rsidP="000777A9">
            <w:pPr>
              <w:pStyle w:val="ListParagraph"/>
              <w:numPr>
                <w:ilvl w:val="0"/>
                <w:numId w:val="45"/>
              </w:numPr>
              <w:rPr>
                <w:sz w:val="24"/>
                <w:szCs w:val="24"/>
              </w:rPr>
            </w:pPr>
            <w:r w:rsidRPr="0059098E">
              <w:rPr>
                <w:rFonts w:eastAsia="Times New Roman"/>
              </w:rPr>
              <w:t xml:space="preserve">Volunteered For Vision High School Graduation As </w:t>
            </w:r>
            <w:r w:rsidR="00F058BF" w:rsidRPr="0059098E">
              <w:rPr>
                <w:rFonts w:eastAsia="Times New Roman"/>
              </w:rPr>
              <w:t>Registration</w:t>
            </w:r>
            <w:r w:rsidRPr="0059098E">
              <w:rPr>
                <w:rFonts w:eastAsia="Times New Roman"/>
              </w:rPr>
              <w:t xml:space="preserve"> (2019)</w:t>
            </w:r>
          </w:p>
          <w:p w14:paraId="4F281D96" w14:textId="77777777" w:rsidR="00720310" w:rsidRPr="00720310" w:rsidRDefault="006051C7" w:rsidP="000777A9">
            <w:pPr>
              <w:pStyle w:val="ListParagraph"/>
              <w:numPr>
                <w:ilvl w:val="0"/>
                <w:numId w:val="45"/>
              </w:numPr>
              <w:rPr>
                <w:sz w:val="24"/>
                <w:szCs w:val="24"/>
              </w:rPr>
            </w:pPr>
            <w:r>
              <w:rPr>
                <w:rFonts w:eastAsia="Times New Roman"/>
              </w:rPr>
              <w:t>Volunteered For Together Which Makes Them Happier For The Autism Program As Organizer(2019)</w:t>
            </w:r>
          </w:p>
          <w:p w14:paraId="49D76F34" w14:textId="77777777" w:rsidR="00DF346C" w:rsidRPr="00DF346C" w:rsidRDefault="00720310" w:rsidP="000777A9">
            <w:pPr>
              <w:pStyle w:val="ListParagraph"/>
              <w:numPr>
                <w:ilvl w:val="0"/>
                <w:numId w:val="45"/>
              </w:numPr>
              <w:rPr>
                <w:sz w:val="24"/>
                <w:szCs w:val="24"/>
              </w:rPr>
            </w:pPr>
            <w:r w:rsidRPr="00720310">
              <w:rPr>
                <w:rFonts w:eastAsia="Times New Roman"/>
              </w:rPr>
              <w:t>Volunteered For World Populations Day For Emirates Red Crescent As Organizer(2019)</w:t>
            </w:r>
          </w:p>
          <w:p w14:paraId="2426DA66" w14:textId="1AB562E5" w:rsidR="007A0B8C" w:rsidRPr="007A0B8C" w:rsidRDefault="00DF346C" w:rsidP="000777A9">
            <w:pPr>
              <w:pStyle w:val="ListParagraph"/>
              <w:numPr>
                <w:ilvl w:val="0"/>
                <w:numId w:val="45"/>
              </w:numPr>
              <w:rPr>
                <w:sz w:val="24"/>
                <w:szCs w:val="24"/>
              </w:rPr>
            </w:pPr>
            <w:r w:rsidRPr="00DF346C">
              <w:rPr>
                <w:rFonts w:eastAsia="Times New Roman"/>
              </w:rPr>
              <w:t>Volunteered For Attended The Kitchen Tour Of Mc Donald(2019)</w:t>
            </w:r>
            <w:r w:rsidR="007A0B8C">
              <w:rPr>
                <w:rFonts w:eastAsia="Times New Roman"/>
              </w:rPr>
              <w:t xml:space="preserve">   </w:t>
            </w:r>
          </w:p>
          <w:p w14:paraId="329B7FA1" w14:textId="77777777" w:rsidR="008B095D" w:rsidRPr="008B095D" w:rsidRDefault="0095765F" w:rsidP="000777A9">
            <w:pPr>
              <w:pStyle w:val="ListParagraph"/>
              <w:numPr>
                <w:ilvl w:val="0"/>
                <w:numId w:val="45"/>
              </w:numPr>
              <w:rPr>
                <w:sz w:val="24"/>
                <w:szCs w:val="24"/>
              </w:rPr>
            </w:pPr>
            <w:r w:rsidRPr="007A0B8C">
              <w:rPr>
                <w:rFonts w:eastAsia="Times New Roman"/>
              </w:rPr>
              <w:t>Volunteered For World Prisoners Justice Day Exhibition For Abu Dhabi Police As Organizer(2019)</w:t>
            </w:r>
          </w:p>
          <w:p w14:paraId="74E38E9C" w14:textId="028A7CFB" w:rsidR="0050548E" w:rsidRPr="0050548E" w:rsidRDefault="007A0B8C" w:rsidP="000777A9">
            <w:pPr>
              <w:pStyle w:val="ListParagraph"/>
              <w:numPr>
                <w:ilvl w:val="0"/>
                <w:numId w:val="45"/>
              </w:numPr>
              <w:rPr>
                <w:sz w:val="24"/>
                <w:szCs w:val="24"/>
              </w:rPr>
            </w:pPr>
            <w:r w:rsidRPr="008B095D">
              <w:rPr>
                <w:rFonts w:eastAsia="Times New Roman"/>
              </w:rPr>
              <w:t xml:space="preserve">Volunteered </w:t>
            </w:r>
            <w:r w:rsidR="008634B9" w:rsidRPr="008B095D">
              <w:rPr>
                <w:rFonts w:eastAsia="Times New Roman"/>
              </w:rPr>
              <w:t xml:space="preserve">For Beach Safety For </w:t>
            </w:r>
            <w:proofErr w:type="spellStart"/>
            <w:r w:rsidR="008634B9" w:rsidRPr="008B095D">
              <w:rPr>
                <w:rFonts w:eastAsia="Times New Roman"/>
              </w:rPr>
              <w:t>Sanid</w:t>
            </w:r>
            <w:proofErr w:type="spellEnd"/>
            <w:r w:rsidR="008634B9" w:rsidRPr="008B095D">
              <w:rPr>
                <w:rFonts w:eastAsia="Times New Roman"/>
              </w:rPr>
              <w:t xml:space="preserve"> Emergency Response And Ad </w:t>
            </w:r>
            <w:r w:rsidR="00785AD8">
              <w:rPr>
                <w:rFonts w:eastAsia="Times New Roman"/>
              </w:rPr>
              <w:t xml:space="preserve">Municipality  </w:t>
            </w:r>
            <w:r w:rsidR="008634B9" w:rsidRPr="008B095D">
              <w:rPr>
                <w:rFonts w:eastAsia="Times New Roman"/>
              </w:rPr>
              <w:t>(2019)</w:t>
            </w:r>
          </w:p>
          <w:p w14:paraId="5FEB5DCC" w14:textId="77777777" w:rsidR="00F209B3" w:rsidRPr="00F209B3" w:rsidRDefault="00BD66C6" w:rsidP="000777A9">
            <w:pPr>
              <w:pStyle w:val="ListParagraph"/>
              <w:numPr>
                <w:ilvl w:val="0"/>
                <w:numId w:val="45"/>
              </w:numPr>
              <w:rPr>
                <w:sz w:val="24"/>
                <w:szCs w:val="24"/>
              </w:rPr>
            </w:pPr>
            <w:r w:rsidRPr="0050548E">
              <w:rPr>
                <w:rFonts w:eastAsia="Times New Roman"/>
              </w:rPr>
              <w:t xml:space="preserve">Volunteered For organize the event of the official mission of the UAE pilgrims in cooperation with the General Authority for Islamic Affairs and Endowment As Giving Gifts To The </w:t>
            </w:r>
            <w:r w:rsidRPr="0050548E">
              <w:rPr>
                <w:rFonts w:eastAsia="Times New Roman"/>
              </w:rPr>
              <w:lastRenderedPageBreak/>
              <w:t>Passengers(2019)</w:t>
            </w:r>
          </w:p>
          <w:p w14:paraId="00569D8D" w14:textId="77777777" w:rsidR="0020170F" w:rsidRPr="00F01394" w:rsidRDefault="00F209B3" w:rsidP="000777A9">
            <w:pPr>
              <w:pStyle w:val="ListParagraph"/>
              <w:numPr>
                <w:ilvl w:val="0"/>
                <w:numId w:val="45"/>
              </w:numPr>
              <w:rPr>
                <w:sz w:val="24"/>
                <w:szCs w:val="24"/>
              </w:rPr>
            </w:pPr>
            <w:r w:rsidRPr="00F209B3">
              <w:rPr>
                <w:rFonts w:eastAsia="Times New Roman"/>
              </w:rPr>
              <w:t>Volunteered For Emirates Association of Lawyers and Judges, is pleased to invite its volunteers to hold a panel discussion entitled "The Ten Trusteeship of the Successful Government Admin</w:t>
            </w:r>
          </w:p>
          <w:p w14:paraId="0069CA21" w14:textId="77777777" w:rsidR="00676AE9" w:rsidRPr="00676AE9" w:rsidRDefault="00F209B3" w:rsidP="000777A9">
            <w:pPr>
              <w:pStyle w:val="ListParagraph"/>
              <w:numPr>
                <w:ilvl w:val="0"/>
                <w:numId w:val="45"/>
              </w:numPr>
              <w:rPr>
                <w:sz w:val="24"/>
                <w:szCs w:val="24"/>
              </w:rPr>
            </w:pPr>
            <w:r w:rsidRPr="00F209B3">
              <w:rPr>
                <w:rFonts w:eastAsia="Times New Roman"/>
              </w:rPr>
              <w:t xml:space="preserve">istration His Highness Sheikh Mohammed bin Rashid Al </w:t>
            </w:r>
            <w:proofErr w:type="spellStart"/>
            <w:r w:rsidRPr="00F209B3">
              <w:rPr>
                <w:rFonts w:eastAsia="Times New Roman"/>
              </w:rPr>
              <w:t>Maktoum</w:t>
            </w:r>
            <w:proofErr w:type="spellEnd"/>
            <w:r w:rsidRPr="00F209B3">
              <w:rPr>
                <w:rFonts w:eastAsia="Times New Roman"/>
              </w:rPr>
              <w:t xml:space="preserve"> As Organizer</w:t>
            </w:r>
            <w:r w:rsidR="00785AD8">
              <w:rPr>
                <w:rFonts w:eastAsia="Times New Roman"/>
              </w:rPr>
              <w:t xml:space="preserve"> </w:t>
            </w:r>
            <w:r w:rsidRPr="00F209B3">
              <w:rPr>
                <w:rFonts w:eastAsia="Times New Roman"/>
              </w:rPr>
              <w:t>(2019)</w:t>
            </w:r>
          </w:p>
          <w:p w14:paraId="64B19663" w14:textId="77777777" w:rsidR="00F01394" w:rsidRPr="00F01394" w:rsidRDefault="00676AE9" w:rsidP="000777A9">
            <w:pPr>
              <w:pStyle w:val="ListParagraph"/>
              <w:numPr>
                <w:ilvl w:val="0"/>
                <w:numId w:val="45"/>
              </w:numPr>
              <w:rPr>
                <w:sz w:val="24"/>
                <w:szCs w:val="24"/>
              </w:rPr>
            </w:pPr>
            <w:r w:rsidRPr="00676AE9">
              <w:rPr>
                <w:rFonts w:eastAsia="Times New Roman"/>
              </w:rPr>
              <w:t xml:space="preserve">Volunteered For To Have Fun With Children For </w:t>
            </w:r>
            <w:proofErr w:type="spellStart"/>
            <w:r w:rsidRPr="00676AE9">
              <w:rPr>
                <w:rFonts w:eastAsia="Times New Roman"/>
              </w:rPr>
              <w:t>Eid</w:t>
            </w:r>
            <w:proofErr w:type="spellEnd"/>
            <w:r w:rsidRPr="00676AE9">
              <w:rPr>
                <w:rFonts w:eastAsia="Times New Roman"/>
              </w:rPr>
              <w:t xml:space="preserve"> Al </w:t>
            </w:r>
            <w:proofErr w:type="spellStart"/>
            <w:r w:rsidRPr="00676AE9">
              <w:rPr>
                <w:rFonts w:eastAsia="Times New Roman"/>
              </w:rPr>
              <w:t>Adha</w:t>
            </w:r>
            <w:proofErr w:type="spellEnd"/>
            <w:r w:rsidRPr="00676AE9">
              <w:rPr>
                <w:rFonts w:eastAsia="Times New Roman"/>
              </w:rPr>
              <w:t xml:space="preserve"> In Sheikh </w:t>
            </w:r>
            <w:proofErr w:type="spellStart"/>
            <w:r w:rsidRPr="00676AE9">
              <w:rPr>
                <w:rFonts w:eastAsia="Times New Roman"/>
              </w:rPr>
              <w:t>Khalifa</w:t>
            </w:r>
            <w:proofErr w:type="spellEnd"/>
            <w:r w:rsidRPr="00676AE9">
              <w:rPr>
                <w:rFonts w:eastAsia="Times New Roman"/>
              </w:rPr>
              <w:t xml:space="preserve"> Medical Centre For Pride Of Abu Dhabi Volunteer Team As Organizer(2019)</w:t>
            </w:r>
          </w:p>
          <w:p w14:paraId="21B2E0D6" w14:textId="77777777" w:rsidR="00A20A31" w:rsidRPr="00A20A31" w:rsidRDefault="00F01394" w:rsidP="000777A9">
            <w:pPr>
              <w:pStyle w:val="ListParagraph"/>
              <w:numPr>
                <w:ilvl w:val="0"/>
                <w:numId w:val="45"/>
              </w:numPr>
              <w:rPr>
                <w:sz w:val="24"/>
                <w:szCs w:val="24"/>
              </w:rPr>
            </w:pPr>
            <w:r w:rsidRPr="00F01394">
              <w:rPr>
                <w:rFonts w:eastAsia="Times New Roman"/>
              </w:rPr>
              <w:t>Volunteered To Have Fun With New Muslims Like Competitions,</w:t>
            </w:r>
            <w:r w:rsidR="005317A4">
              <w:rPr>
                <w:rFonts w:eastAsia="Times New Roman"/>
              </w:rPr>
              <w:t xml:space="preserve"> </w:t>
            </w:r>
            <w:r w:rsidR="00730C6B">
              <w:rPr>
                <w:rFonts w:eastAsia="Times New Roman"/>
              </w:rPr>
              <w:t>Treats,</w:t>
            </w:r>
            <w:r w:rsidR="005317A4">
              <w:rPr>
                <w:rFonts w:eastAsia="Times New Roman"/>
              </w:rPr>
              <w:t xml:space="preserve">  </w:t>
            </w:r>
            <w:proofErr w:type="spellStart"/>
            <w:r w:rsidRPr="00F01394">
              <w:rPr>
                <w:rFonts w:eastAsia="Times New Roman"/>
              </w:rPr>
              <w:t>Etc</w:t>
            </w:r>
            <w:proofErr w:type="spellEnd"/>
            <w:r w:rsidRPr="00F01394">
              <w:rPr>
                <w:rFonts w:eastAsia="Times New Roman"/>
              </w:rPr>
              <w:t xml:space="preserve"> For Al </w:t>
            </w:r>
            <w:proofErr w:type="spellStart"/>
            <w:r w:rsidRPr="00F01394">
              <w:rPr>
                <w:rFonts w:eastAsia="Times New Roman"/>
              </w:rPr>
              <w:t>Ghaya</w:t>
            </w:r>
            <w:proofErr w:type="spellEnd"/>
            <w:r w:rsidRPr="00F01394">
              <w:rPr>
                <w:rFonts w:eastAsia="Times New Roman"/>
              </w:rPr>
              <w:t xml:space="preserve"> Volunteer Team In </w:t>
            </w:r>
            <w:proofErr w:type="spellStart"/>
            <w:r w:rsidRPr="00F01394">
              <w:rPr>
                <w:rFonts w:eastAsia="Times New Roman"/>
              </w:rPr>
              <w:t>Zayed</w:t>
            </w:r>
            <w:proofErr w:type="spellEnd"/>
            <w:r w:rsidRPr="00F01394">
              <w:rPr>
                <w:rFonts w:eastAsia="Times New Roman"/>
              </w:rPr>
              <w:t xml:space="preserve"> House For Islamic Culture As Organizer(2019)</w:t>
            </w:r>
          </w:p>
          <w:p w14:paraId="5DABAD38" w14:textId="77777777" w:rsidR="002844A6" w:rsidRPr="002844A6" w:rsidRDefault="00A20A31" w:rsidP="000777A9">
            <w:pPr>
              <w:pStyle w:val="ListParagraph"/>
              <w:numPr>
                <w:ilvl w:val="0"/>
                <w:numId w:val="45"/>
              </w:numPr>
              <w:rPr>
                <w:sz w:val="24"/>
                <w:szCs w:val="24"/>
              </w:rPr>
            </w:pPr>
            <w:r w:rsidRPr="00A20A31">
              <w:rPr>
                <w:rFonts w:eastAsia="Times New Roman"/>
              </w:rPr>
              <w:t>Volunteered As Audience For Automechanika Dubai Exhibitions And Conference(2016)</w:t>
            </w:r>
          </w:p>
          <w:p w14:paraId="26AB895A" w14:textId="77777777" w:rsidR="0058093F" w:rsidRDefault="002844A6" w:rsidP="000777A9">
            <w:pPr>
              <w:pStyle w:val="ListParagraph"/>
              <w:numPr>
                <w:ilvl w:val="0"/>
                <w:numId w:val="45"/>
              </w:numPr>
              <w:rPr>
                <w:sz w:val="24"/>
                <w:szCs w:val="24"/>
              </w:rPr>
            </w:pPr>
            <w:r w:rsidRPr="002844A6">
              <w:rPr>
                <w:rFonts w:eastAsia="Times New Roman"/>
              </w:rPr>
              <w:t xml:space="preserve">Volunteered For People Of Pilgrims Coming From Saudi Arabia To Abu Dhabi International Airport For </w:t>
            </w:r>
            <w:proofErr w:type="spellStart"/>
            <w:r w:rsidRPr="002844A6">
              <w:rPr>
                <w:rFonts w:eastAsia="Times New Roman"/>
              </w:rPr>
              <w:t>Zayed</w:t>
            </w:r>
            <w:proofErr w:type="spellEnd"/>
            <w:r w:rsidRPr="002844A6">
              <w:rPr>
                <w:rFonts w:eastAsia="Times New Roman"/>
              </w:rPr>
              <w:t xml:space="preserve"> Charitable And Humanitarian Foundation As Giving Gifts To The </w:t>
            </w:r>
            <w:r w:rsidR="00A84A4F" w:rsidRPr="002844A6">
              <w:rPr>
                <w:rFonts w:eastAsia="Times New Roman"/>
              </w:rPr>
              <w:t>Pilgrims</w:t>
            </w:r>
            <w:r w:rsidRPr="002844A6">
              <w:rPr>
                <w:rFonts w:eastAsia="Times New Roman"/>
              </w:rPr>
              <w:t>(2019)</w:t>
            </w:r>
            <w:r w:rsidRPr="002844A6">
              <w:rPr>
                <w:sz w:val="24"/>
                <w:szCs w:val="24"/>
              </w:rPr>
              <w:t xml:space="preserve"> </w:t>
            </w:r>
          </w:p>
          <w:p w14:paraId="44C9A00F" w14:textId="77777777" w:rsidR="001F189D" w:rsidRDefault="0058093F" w:rsidP="000777A9">
            <w:pPr>
              <w:pStyle w:val="ListParagraph"/>
              <w:numPr>
                <w:ilvl w:val="0"/>
                <w:numId w:val="45"/>
              </w:numPr>
              <w:rPr>
                <w:sz w:val="24"/>
                <w:szCs w:val="24"/>
              </w:rPr>
            </w:pPr>
            <w:r w:rsidRPr="0058093F">
              <w:rPr>
                <w:rFonts w:eastAsia="Times New Roman"/>
              </w:rPr>
              <w:t>Volunteered For Photoshoot For The Marketing Campaign For Expo Dubai 2020 In Dubai Studio As Model(2019)</w:t>
            </w:r>
            <w:r w:rsidRPr="0058093F">
              <w:rPr>
                <w:sz w:val="24"/>
                <w:szCs w:val="24"/>
              </w:rPr>
              <w:t xml:space="preserve"> </w:t>
            </w:r>
          </w:p>
          <w:p w14:paraId="533EC7AF" w14:textId="560A50E2" w:rsidR="0045386F" w:rsidRPr="0045386F" w:rsidRDefault="001F189D" w:rsidP="000777A9">
            <w:pPr>
              <w:pStyle w:val="ListParagraph"/>
              <w:numPr>
                <w:ilvl w:val="0"/>
                <w:numId w:val="45"/>
              </w:numPr>
              <w:rPr>
                <w:sz w:val="24"/>
                <w:szCs w:val="24"/>
              </w:rPr>
            </w:pPr>
            <w:r w:rsidRPr="001F189D">
              <w:rPr>
                <w:rFonts w:eastAsia="Times New Roman"/>
              </w:rPr>
              <w:t xml:space="preserve">Volunteered For New Academic Year For Al </w:t>
            </w:r>
            <w:proofErr w:type="spellStart"/>
            <w:r w:rsidRPr="001F189D">
              <w:rPr>
                <w:rFonts w:eastAsia="Times New Roman"/>
              </w:rPr>
              <w:t>Nahda</w:t>
            </w:r>
            <w:proofErr w:type="spellEnd"/>
            <w:r w:rsidRPr="001F189D">
              <w:rPr>
                <w:rFonts w:eastAsia="Times New Roman"/>
              </w:rPr>
              <w:t xml:space="preserve"> National School To Get New Uniforms And Books As </w:t>
            </w:r>
            <w:r w:rsidR="002B3678" w:rsidRPr="001F189D">
              <w:rPr>
                <w:rFonts w:eastAsia="Times New Roman"/>
              </w:rPr>
              <w:t>Distributors</w:t>
            </w:r>
            <w:r w:rsidRPr="001F189D">
              <w:rPr>
                <w:rFonts w:eastAsia="Times New Roman"/>
              </w:rPr>
              <w:t>(2019)</w:t>
            </w:r>
          </w:p>
          <w:p w14:paraId="576B79CA" w14:textId="77777777" w:rsidR="001F4B58" w:rsidRDefault="0045386F" w:rsidP="000777A9">
            <w:pPr>
              <w:pStyle w:val="ListParagraph"/>
              <w:numPr>
                <w:ilvl w:val="0"/>
                <w:numId w:val="45"/>
              </w:numPr>
              <w:rPr>
                <w:sz w:val="24"/>
                <w:szCs w:val="24"/>
              </w:rPr>
            </w:pPr>
            <w:r w:rsidRPr="0045386F">
              <w:rPr>
                <w:rFonts w:eastAsia="Times New Roman"/>
              </w:rPr>
              <w:t xml:space="preserve">Volunteered For 24Th World Energy Congress For Ministry Of Energy As </w:t>
            </w:r>
            <w:proofErr w:type="spellStart"/>
            <w:r w:rsidRPr="0045386F">
              <w:rPr>
                <w:rFonts w:eastAsia="Times New Roman"/>
              </w:rPr>
              <w:t>Sanid</w:t>
            </w:r>
            <w:proofErr w:type="spellEnd"/>
            <w:r w:rsidRPr="0045386F">
              <w:rPr>
                <w:rFonts w:eastAsia="Times New Roman"/>
              </w:rPr>
              <w:t xml:space="preserve"> Emergency Response(2019)</w:t>
            </w:r>
            <w:r w:rsidRPr="0045386F">
              <w:rPr>
                <w:sz w:val="24"/>
                <w:szCs w:val="24"/>
              </w:rPr>
              <w:t xml:space="preserve"> </w:t>
            </w:r>
          </w:p>
          <w:p w14:paraId="403B711E" w14:textId="77777777" w:rsidR="00F239E1" w:rsidRDefault="001F4B58" w:rsidP="000777A9">
            <w:pPr>
              <w:pStyle w:val="ListParagraph"/>
              <w:numPr>
                <w:ilvl w:val="0"/>
                <w:numId w:val="45"/>
              </w:numPr>
              <w:rPr>
                <w:sz w:val="24"/>
                <w:szCs w:val="24"/>
              </w:rPr>
            </w:pPr>
            <w:r w:rsidRPr="001F4B58">
              <w:rPr>
                <w:rFonts w:eastAsia="Times New Roman"/>
              </w:rPr>
              <w:t xml:space="preserve">Volunteered For World Nutrition Day With Sheikh </w:t>
            </w:r>
            <w:proofErr w:type="spellStart"/>
            <w:r w:rsidRPr="001F4B58">
              <w:rPr>
                <w:rFonts w:eastAsia="Times New Roman"/>
              </w:rPr>
              <w:t>Khalifa</w:t>
            </w:r>
            <w:proofErr w:type="spellEnd"/>
            <w:r w:rsidRPr="001F4B58">
              <w:rPr>
                <w:rFonts w:eastAsia="Times New Roman"/>
              </w:rPr>
              <w:t xml:space="preserve"> Medical Center As Organizer(2019)</w:t>
            </w:r>
            <w:r w:rsidRPr="001F4B58">
              <w:rPr>
                <w:sz w:val="24"/>
                <w:szCs w:val="24"/>
              </w:rPr>
              <w:t xml:space="preserve"> </w:t>
            </w:r>
          </w:p>
          <w:p w14:paraId="7A119266" w14:textId="77777777" w:rsidR="00FD0216" w:rsidRDefault="00F239E1" w:rsidP="000777A9">
            <w:pPr>
              <w:pStyle w:val="ListParagraph"/>
              <w:numPr>
                <w:ilvl w:val="0"/>
                <w:numId w:val="45"/>
              </w:numPr>
              <w:rPr>
                <w:sz w:val="24"/>
                <w:szCs w:val="24"/>
              </w:rPr>
            </w:pPr>
            <w:r w:rsidRPr="00F239E1">
              <w:rPr>
                <w:rFonts w:eastAsia="Times New Roman"/>
              </w:rPr>
              <w:t xml:space="preserve">Volunteered For A Special Initiative "For Senior </w:t>
            </w:r>
            <w:r w:rsidR="002B3678">
              <w:rPr>
                <w:rFonts w:eastAsia="Times New Roman"/>
              </w:rPr>
              <w:t>Citizens</w:t>
            </w:r>
            <w:r w:rsidRPr="00F239E1">
              <w:rPr>
                <w:rFonts w:eastAsia="Times New Roman"/>
              </w:rPr>
              <w:t>" In Cooperation With The Family Development Foundation Under The Slogan (Continue To Give) As Organizer(2019)</w:t>
            </w:r>
            <w:r w:rsidRPr="00F239E1">
              <w:rPr>
                <w:sz w:val="24"/>
                <w:szCs w:val="24"/>
              </w:rPr>
              <w:t xml:space="preserve"> </w:t>
            </w:r>
          </w:p>
          <w:p w14:paraId="5FD45A7E" w14:textId="3FCD4344" w:rsidR="00C367C2" w:rsidRDefault="00FD0216" w:rsidP="000777A9">
            <w:pPr>
              <w:pStyle w:val="ListParagraph"/>
              <w:numPr>
                <w:ilvl w:val="0"/>
                <w:numId w:val="45"/>
              </w:numPr>
              <w:rPr>
                <w:sz w:val="24"/>
                <w:szCs w:val="24"/>
              </w:rPr>
            </w:pPr>
            <w:r w:rsidRPr="00FD0216">
              <w:rPr>
                <w:rFonts w:eastAsia="Times New Roman"/>
              </w:rPr>
              <w:t xml:space="preserve">Volunteered For Al Jazeera VS Al </w:t>
            </w:r>
            <w:proofErr w:type="spellStart"/>
            <w:r w:rsidRPr="00FD0216">
              <w:rPr>
                <w:rFonts w:eastAsia="Times New Roman"/>
              </w:rPr>
              <w:t>Dhafra</w:t>
            </w:r>
            <w:proofErr w:type="spellEnd"/>
            <w:r w:rsidRPr="00FD0216">
              <w:rPr>
                <w:rFonts w:eastAsia="Times New Roman"/>
              </w:rPr>
              <w:t xml:space="preserve"> </w:t>
            </w:r>
            <w:r w:rsidR="006B5844" w:rsidRPr="00FD0216">
              <w:rPr>
                <w:rFonts w:eastAsia="Times New Roman"/>
              </w:rPr>
              <w:t>Football</w:t>
            </w:r>
            <w:r w:rsidRPr="00FD0216">
              <w:rPr>
                <w:rFonts w:eastAsia="Times New Roman"/>
              </w:rPr>
              <w:t xml:space="preserve"> Match For UAE Professional League 2019/2020 As Steward(2019)</w:t>
            </w:r>
            <w:r w:rsidRPr="00FD0216">
              <w:rPr>
                <w:sz w:val="24"/>
                <w:szCs w:val="24"/>
              </w:rPr>
              <w:t xml:space="preserve"> </w:t>
            </w:r>
          </w:p>
          <w:p w14:paraId="4E948DFF" w14:textId="77777777" w:rsidR="00624080" w:rsidRDefault="006C1EE5" w:rsidP="000777A9">
            <w:pPr>
              <w:pStyle w:val="ListParagraph"/>
              <w:numPr>
                <w:ilvl w:val="0"/>
                <w:numId w:val="45"/>
              </w:numPr>
              <w:rPr>
                <w:sz w:val="24"/>
                <w:szCs w:val="24"/>
              </w:rPr>
            </w:pPr>
            <w:r w:rsidRPr="00C367C2">
              <w:rPr>
                <w:rFonts w:eastAsia="Times New Roman"/>
              </w:rPr>
              <w:t xml:space="preserve">Volunteered For World Clean Up Day In </w:t>
            </w:r>
            <w:proofErr w:type="spellStart"/>
            <w:r w:rsidRPr="00C367C2">
              <w:rPr>
                <w:rFonts w:eastAsia="Times New Roman"/>
              </w:rPr>
              <w:t>Reem</w:t>
            </w:r>
            <w:proofErr w:type="spellEnd"/>
            <w:r w:rsidRPr="00C367C2">
              <w:rPr>
                <w:rFonts w:eastAsia="Times New Roman"/>
              </w:rPr>
              <w:t xml:space="preserve"> Central Park As </w:t>
            </w:r>
            <w:r w:rsidR="006B5844" w:rsidRPr="00C367C2">
              <w:rPr>
                <w:rFonts w:eastAsia="Times New Roman"/>
              </w:rPr>
              <w:t>Registration</w:t>
            </w:r>
            <w:r w:rsidRPr="00C367C2">
              <w:rPr>
                <w:rFonts w:eastAsia="Times New Roman"/>
              </w:rPr>
              <w:t xml:space="preserve"> For The Participants(2019)</w:t>
            </w:r>
            <w:r w:rsidRPr="00C367C2">
              <w:rPr>
                <w:sz w:val="24"/>
                <w:szCs w:val="24"/>
              </w:rPr>
              <w:t xml:space="preserve"> </w:t>
            </w:r>
          </w:p>
          <w:p w14:paraId="0688104E" w14:textId="77777777" w:rsidR="001F66BD" w:rsidRPr="001F66BD" w:rsidRDefault="00BE1FE3" w:rsidP="000777A9">
            <w:pPr>
              <w:pStyle w:val="ListParagraph"/>
              <w:numPr>
                <w:ilvl w:val="0"/>
                <w:numId w:val="45"/>
              </w:numPr>
              <w:rPr>
                <w:sz w:val="24"/>
                <w:szCs w:val="24"/>
              </w:rPr>
            </w:pPr>
            <w:r w:rsidRPr="00624080">
              <w:rPr>
                <w:rFonts w:eastAsia="Times New Roman"/>
              </w:rPr>
              <w:t xml:space="preserve">Volunteered For Expo Science International As Delegations Services For </w:t>
            </w:r>
            <w:r w:rsidR="00624080" w:rsidRPr="00624080">
              <w:rPr>
                <w:rFonts w:eastAsia="Times New Roman"/>
              </w:rPr>
              <w:t>Switzerland, Austria</w:t>
            </w:r>
            <w:r w:rsidRPr="00624080">
              <w:rPr>
                <w:rFonts w:eastAsia="Times New Roman"/>
              </w:rPr>
              <w:t xml:space="preserve"> And Bulgaria For Volunteers.ae,</w:t>
            </w:r>
            <w:r w:rsidR="00624080">
              <w:rPr>
                <w:rFonts w:eastAsia="Times New Roman"/>
              </w:rPr>
              <w:t>Mini</w:t>
            </w:r>
            <w:r w:rsidRPr="00624080">
              <w:rPr>
                <w:rFonts w:eastAsia="Times New Roman"/>
              </w:rPr>
              <w:t xml:space="preserve">stry Of Education And </w:t>
            </w:r>
            <w:proofErr w:type="spellStart"/>
            <w:r w:rsidRPr="00624080">
              <w:rPr>
                <w:rFonts w:eastAsia="Times New Roman"/>
              </w:rPr>
              <w:t>Actvet</w:t>
            </w:r>
            <w:proofErr w:type="spellEnd"/>
            <w:r w:rsidRPr="00624080">
              <w:rPr>
                <w:rFonts w:eastAsia="Times New Roman"/>
              </w:rPr>
              <w:t>(2019)</w:t>
            </w:r>
          </w:p>
          <w:p w14:paraId="51534F56" w14:textId="77777777" w:rsidR="006F43FD" w:rsidRPr="006F43FD" w:rsidRDefault="00C0506B" w:rsidP="000777A9">
            <w:pPr>
              <w:pStyle w:val="ListParagraph"/>
              <w:numPr>
                <w:ilvl w:val="0"/>
                <w:numId w:val="45"/>
              </w:numPr>
              <w:rPr>
                <w:sz w:val="24"/>
                <w:szCs w:val="24"/>
              </w:rPr>
            </w:pPr>
            <w:r w:rsidRPr="001F66BD">
              <w:rPr>
                <w:rFonts w:eastAsia="Times New Roman"/>
              </w:rPr>
              <w:t xml:space="preserve">Volunteered For International Hunting And Equestrians Exhibition(ADIHEX) For </w:t>
            </w:r>
            <w:proofErr w:type="spellStart"/>
            <w:r w:rsidRPr="001F66BD">
              <w:rPr>
                <w:rFonts w:eastAsia="Times New Roman"/>
              </w:rPr>
              <w:t>Sanid</w:t>
            </w:r>
            <w:proofErr w:type="spellEnd"/>
            <w:r w:rsidRPr="001F66BD">
              <w:rPr>
                <w:rFonts w:eastAsia="Times New Roman"/>
              </w:rPr>
              <w:t xml:space="preserve"> Emergency Response(2019)</w:t>
            </w:r>
          </w:p>
          <w:p w14:paraId="7EA22E61" w14:textId="77777777" w:rsidR="00A857A4" w:rsidRPr="00A857A4" w:rsidRDefault="006F43FD" w:rsidP="000777A9">
            <w:pPr>
              <w:pStyle w:val="ListParagraph"/>
              <w:numPr>
                <w:ilvl w:val="0"/>
                <w:numId w:val="45"/>
              </w:numPr>
              <w:rPr>
                <w:sz w:val="24"/>
                <w:szCs w:val="24"/>
              </w:rPr>
            </w:pPr>
            <w:r w:rsidRPr="006F43FD">
              <w:rPr>
                <w:rFonts w:eastAsia="Times New Roman"/>
              </w:rPr>
              <w:t>Volunteered For The 6Th Edition Of Volunteer Emirates 2019 With Senses Is Open For Registration For Dubai Cares As Assistance For The Teacher For The Children Of Determination(2019)</w:t>
            </w:r>
          </w:p>
          <w:p w14:paraId="70085B5D" w14:textId="77777777" w:rsidR="003471C7" w:rsidRPr="003471C7" w:rsidRDefault="00A857A4" w:rsidP="000777A9">
            <w:pPr>
              <w:pStyle w:val="ListParagraph"/>
              <w:numPr>
                <w:ilvl w:val="0"/>
                <w:numId w:val="45"/>
              </w:numPr>
              <w:rPr>
                <w:sz w:val="24"/>
                <w:szCs w:val="24"/>
              </w:rPr>
            </w:pPr>
            <w:r w:rsidRPr="00A857A4">
              <w:rPr>
                <w:rFonts w:eastAsia="Times New Roman"/>
              </w:rPr>
              <w:t xml:space="preserve">Volunteered For Walking With Senior Citizen Of UAE For </w:t>
            </w:r>
            <w:proofErr w:type="spellStart"/>
            <w:r w:rsidRPr="00A857A4">
              <w:rPr>
                <w:rFonts w:eastAsia="Times New Roman"/>
              </w:rPr>
              <w:t>Ma'an</w:t>
            </w:r>
            <w:proofErr w:type="spellEnd"/>
            <w:r w:rsidRPr="00A857A4">
              <w:rPr>
                <w:rFonts w:eastAsia="Times New Roman"/>
              </w:rPr>
              <w:t xml:space="preserve"> Authority For Social Contribution As Having Conversation Of Exchange Of Life Experiences(2019)</w:t>
            </w:r>
            <w:r w:rsidR="00CF2E7F">
              <w:rPr>
                <w:rFonts w:eastAsia="Times New Roman"/>
              </w:rPr>
              <w:t xml:space="preserve">      </w:t>
            </w:r>
          </w:p>
          <w:p w14:paraId="4B773B43" w14:textId="77EDB583" w:rsidR="00792D7A" w:rsidRPr="00792D7A" w:rsidRDefault="003471C7" w:rsidP="000777A9">
            <w:pPr>
              <w:pStyle w:val="ListParagraph"/>
              <w:numPr>
                <w:ilvl w:val="0"/>
                <w:numId w:val="45"/>
              </w:numPr>
              <w:rPr>
                <w:sz w:val="24"/>
                <w:szCs w:val="24"/>
              </w:rPr>
            </w:pPr>
            <w:r w:rsidRPr="003471C7">
              <w:rPr>
                <w:rFonts w:eastAsia="Times New Roman"/>
              </w:rPr>
              <w:t xml:space="preserve">Volunteered For Al </w:t>
            </w:r>
            <w:proofErr w:type="spellStart"/>
            <w:r w:rsidRPr="003471C7">
              <w:rPr>
                <w:rFonts w:eastAsia="Times New Roman"/>
              </w:rPr>
              <w:t>Jazira</w:t>
            </w:r>
            <w:proofErr w:type="spellEnd"/>
            <w:r w:rsidRPr="003471C7">
              <w:rPr>
                <w:rFonts w:eastAsia="Times New Roman"/>
              </w:rPr>
              <w:t xml:space="preserve"> Vs </w:t>
            </w:r>
            <w:proofErr w:type="spellStart"/>
            <w:r w:rsidRPr="003471C7">
              <w:rPr>
                <w:rFonts w:eastAsia="Times New Roman"/>
              </w:rPr>
              <w:t>Shabab</w:t>
            </w:r>
            <w:proofErr w:type="spellEnd"/>
            <w:r w:rsidRPr="003471C7">
              <w:rPr>
                <w:rFonts w:eastAsia="Times New Roman"/>
              </w:rPr>
              <w:t xml:space="preserve"> Al Ahli </w:t>
            </w:r>
            <w:r w:rsidR="00CC0C9E">
              <w:rPr>
                <w:rFonts w:eastAsia="Times New Roman"/>
              </w:rPr>
              <w:t xml:space="preserve">Football </w:t>
            </w:r>
            <w:r w:rsidRPr="003471C7">
              <w:rPr>
                <w:rFonts w:eastAsia="Times New Roman"/>
              </w:rPr>
              <w:t xml:space="preserve"> Match For UAE Professional League 2019/2020 As Steward(2019)</w:t>
            </w:r>
          </w:p>
          <w:p w14:paraId="0629E413" w14:textId="77777777" w:rsidR="0007486C" w:rsidRPr="0007486C" w:rsidRDefault="00792D7A" w:rsidP="000777A9">
            <w:pPr>
              <w:pStyle w:val="ListParagraph"/>
              <w:numPr>
                <w:ilvl w:val="0"/>
                <w:numId w:val="45"/>
              </w:numPr>
              <w:rPr>
                <w:sz w:val="24"/>
                <w:szCs w:val="24"/>
              </w:rPr>
            </w:pPr>
            <w:r w:rsidRPr="00792D7A">
              <w:rPr>
                <w:rFonts w:eastAsia="Times New Roman"/>
              </w:rPr>
              <w:t>Volunteered For World Space Week For Happiness Imprint Volunteer Team As Organizer(2019)</w:t>
            </w:r>
          </w:p>
          <w:p w14:paraId="5762466E" w14:textId="77777777" w:rsidR="005E4218" w:rsidRPr="005E4218" w:rsidRDefault="0007486C" w:rsidP="000777A9">
            <w:pPr>
              <w:pStyle w:val="ListParagraph"/>
              <w:numPr>
                <w:ilvl w:val="0"/>
                <w:numId w:val="45"/>
              </w:numPr>
              <w:rPr>
                <w:sz w:val="24"/>
                <w:szCs w:val="24"/>
              </w:rPr>
            </w:pPr>
            <w:r w:rsidRPr="0007486C">
              <w:rPr>
                <w:rFonts w:eastAsia="Times New Roman"/>
              </w:rPr>
              <w:t>Volunteered For World Road Congress For Department Of Transport As Organizer(2019)</w:t>
            </w:r>
          </w:p>
          <w:p w14:paraId="06BA9A65" w14:textId="77777777" w:rsidR="00FB5E81" w:rsidRPr="00FB5E81" w:rsidRDefault="005E4218" w:rsidP="000777A9">
            <w:pPr>
              <w:pStyle w:val="ListParagraph"/>
              <w:numPr>
                <w:ilvl w:val="0"/>
                <w:numId w:val="45"/>
              </w:numPr>
              <w:rPr>
                <w:sz w:val="24"/>
                <w:szCs w:val="24"/>
              </w:rPr>
            </w:pPr>
            <w:r w:rsidRPr="005E4218">
              <w:rPr>
                <w:rFonts w:eastAsia="Times New Roman"/>
              </w:rPr>
              <w:t>Volunteered For World Mental Health Day As Organizer(2019)</w:t>
            </w:r>
          </w:p>
          <w:p w14:paraId="33D330FA" w14:textId="5B4C7614" w:rsidR="0064705D" w:rsidRPr="0064705D" w:rsidRDefault="002651B4" w:rsidP="000777A9">
            <w:pPr>
              <w:pStyle w:val="ListParagraph"/>
              <w:numPr>
                <w:ilvl w:val="0"/>
                <w:numId w:val="45"/>
              </w:numPr>
              <w:rPr>
                <w:sz w:val="24"/>
                <w:szCs w:val="24"/>
              </w:rPr>
            </w:pPr>
            <w:r w:rsidRPr="00FB5E81">
              <w:rPr>
                <w:rFonts w:eastAsia="Times New Roman"/>
              </w:rPr>
              <w:lastRenderedPageBreak/>
              <w:t xml:space="preserve">Volunteered For UAE Vs Indonesia </w:t>
            </w:r>
            <w:r w:rsidR="0064705D" w:rsidRPr="00FB5E81">
              <w:rPr>
                <w:rFonts w:eastAsia="Times New Roman"/>
              </w:rPr>
              <w:t>Football</w:t>
            </w:r>
            <w:r w:rsidRPr="00FB5E81">
              <w:rPr>
                <w:rFonts w:eastAsia="Times New Roman"/>
              </w:rPr>
              <w:t xml:space="preserve"> Match For UAE Professional League 2019/2020 As Steward(2019)</w:t>
            </w:r>
          </w:p>
          <w:p w14:paraId="342D82E1" w14:textId="77777777" w:rsidR="009F1748" w:rsidRPr="009F1748" w:rsidRDefault="0007087F" w:rsidP="000777A9">
            <w:pPr>
              <w:pStyle w:val="ListParagraph"/>
              <w:numPr>
                <w:ilvl w:val="0"/>
                <w:numId w:val="45"/>
              </w:numPr>
              <w:rPr>
                <w:sz w:val="24"/>
                <w:szCs w:val="24"/>
              </w:rPr>
            </w:pPr>
            <w:r w:rsidRPr="0064705D">
              <w:rPr>
                <w:rFonts w:eastAsia="Times New Roman"/>
              </w:rPr>
              <w:t xml:space="preserve">Volunteered For Sunrise Gallery Or </w:t>
            </w:r>
            <w:proofErr w:type="spellStart"/>
            <w:r w:rsidRPr="0064705D">
              <w:rPr>
                <w:rFonts w:eastAsia="Times New Roman"/>
              </w:rPr>
              <w:t>Dp</w:t>
            </w:r>
            <w:proofErr w:type="spellEnd"/>
            <w:r w:rsidRPr="0064705D">
              <w:rPr>
                <w:rFonts w:eastAsia="Times New Roman"/>
              </w:rPr>
              <w:t xml:space="preserve"> Gallery As Organizer For Art Workshop(2019)</w:t>
            </w:r>
          </w:p>
          <w:p w14:paraId="720AB73E" w14:textId="77777777" w:rsidR="0012494B" w:rsidRPr="0012494B" w:rsidRDefault="009F1748" w:rsidP="000777A9">
            <w:pPr>
              <w:pStyle w:val="ListParagraph"/>
              <w:numPr>
                <w:ilvl w:val="0"/>
                <w:numId w:val="45"/>
              </w:numPr>
              <w:rPr>
                <w:sz w:val="24"/>
                <w:szCs w:val="24"/>
              </w:rPr>
            </w:pPr>
            <w:r w:rsidRPr="009F1748">
              <w:rPr>
                <w:rFonts w:eastAsia="Times New Roman"/>
              </w:rPr>
              <w:t>Volunteered For Books In Conjunction For Ministry Of Climate Change &amp; Environment As Organizer(2019)</w:t>
            </w:r>
          </w:p>
          <w:p w14:paraId="4D721525" w14:textId="77777777" w:rsidR="0012494B" w:rsidRPr="0012494B" w:rsidRDefault="0012494B" w:rsidP="000777A9">
            <w:pPr>
              <w:pStyle w:val="ListParagraph"/>
              <w:numPr>
                <w:ilvl w:val="0"/>
                <w:numId w:val="45"/>
              </w:numPr>
              <w:rPr>
                <w:sz w:val="24"/>
                <w:szCs w:val="24"/>
              </w:rPr>
            </w:pPr>
            <w:r w:rsidRPr="0012494B">
              <w:rPr>
                <w:rFonts w:eastAsia="Times New Roman"/>
              </w:rPr>
              <w:t>Volunteered For  International White Cane Day For Department Of Culture And Tourism As Organizer(2019)</w:t>
            </w:r>
          </w:p>
          <w:p w14:paraId="4CD83FB5" w14:textId="77777777" w:rsidR="00DB7C21" w:rsidRPr="00DB7C21" w:rsidRDefault="005A3F8F" w:rsidP="000777A9">
            <w:pPr>
              <w:pStyle w:val="ListParagraph"/>
              <w:numPr>
                <w:ilvl w:val="0"/>
                <w:numId w:val="45"/>
              </w:numPr>
              <w:rPr>
                <w:sz w:val="24"/>
                <w:szCs w:val="24"/>
              </w:rPr>
            </w:pPr>
            <w:r>
              <w:rPr>
                <w:rFonts w:eastAsia="Times New Roman"/>
              </w:rPr>
              <w:t xml:space="preserve">Volunteered For Al </w:t>
            </w:r>
            <w:proofErr w:type="spellStart"/>
            <w:r>
              <w:rPr>
                <w:rFonts w:eastAsia="Times New Roman"/>
              </w:rPr>
              <w:t>Ain</w:t>
            </w:r>
            <w:proofErr w:type="spellEnd"/>
            <w:r>
              <w:rPr>
                <w:rFonts w:eastAsia="Times New Roman"/>
              </w:rPr>
              <w:t xml:space="preserve"> International Jujitsu Professional As Organizer(2019)</w:t>
            </w:r>
          </w:p>
          <w:p w14:paraId="709DE102" w14:textId="77777777" w:rsidR="00E9298C" w:rsidRPr="00E9298C" w:rsidRDefault="00DB7C21" w:rsidP="000777A9">
            <w:pPr>
              <w:pStyle w:val="ListParagraph"/>
              <w:numPr>
                <w:ilvl w:val="0"/>
                <w:numId w:val="45"/>
              </w:numPr>
              <w:rPr>
                <w:sz w:val="24"/>
                <w:szCs w:val="24"/>
              </w:rPr>
            </w:pPr>
            <w:r w:rsidRPr="00DB7C21">
              <w:rPr>
                <w:rFonts w:eastAsia="Times New Roman"/>
              </w:rPr>
              <w:t xml:space="preserve">Volunteered For One Year To Go For Dubai Expo 2020 In Louvre </w:t>
            </w:r>
            <w:proofErr w:type="spellStart"/>
            <w:r w:rsidRPr="00DB7C21">
              <w:rPr>
                <w:rFonts w:eastAsia="Times New Roman"/>
              </w:rPr>
              <w:t>Musem</w:t>
            </w:r>
            <w:proofErr w:type="spellEnd"/>
            <w:r w:rsidRPr="00DB7C21">
              <w:rPr>
                <w:rFonts w:eastAsia="Times New Roman"/>
              </w:rPr>
              <w:t xml:space="preserve"> Park Abu Dhabi As Organizer(2019)</w:t>
            </w:r>
          </w:p>
          <w:p w14:paraId="43C7588A" w14:textId="77777777" w:rsidR="00B4704B" w:rsidRPr="00B4704B" w:rsidRDefault="00E9298C" w:rsidP="000777A9">
            <w:pPr>
              <w:pStyle w:val="ListParagraph"/>
              <w:numPr>
                <w:ilvl w:val="0"/>
                <w:numId w:val="45"/>
              </w:numPr>
              <w:rPr>
                <w:sz w:val="24"/>
                <w:szCs w:val="24"/>
              </w:rPr>
            </w:pPr>
            <w:r w:rsidRPr="00E9298C">
              <w:rPr>
                <w:rFonts w:eastAsia="Times New Roman"/>
              </w:rPr>
              <w:t xml:space="preserve">Volunteered For Pharmacy Week For Sheikh </w:t>
            </w:r>
            <w:proofErr w:type="spellStart"/>
            <w:r w:rsidRPr="00E9298C">
              <w:rPr>
                <w:rFonts w:eastAsia="Times New Roman"/>
              </w:rPr>
              <w:t>Khalifa</w:t>
            </w:r>
            <w:proofErr w:type="spellEnd"/>
            <w:r w:rsidRPr="00E9298C">
              <w:rPr>
                <w:rFonts w:eastAsia="Times New Roman"/>
              </w:rPr>
              <w:t xml:space="preserve"> Medical Center As Organizer(2019)</w:t>
            </w:r>
          </w:p>
          <w:p w14:paraId="02C9F777" w14:textId="77777777" w:rsidR="00F209C6" w:rsidRPr="00F209C6" w:rsidRDefault="00B4704B" w:rsidP="000777A9">
            <w:pPr>
              <w:pStyle w:val="ListParagraph"/>
              <w:numPr>
                <w:ilvl w:val="0"/>
                <w:numId w:val="45"/>
              </w:numPr>
              <w:rPr>
                <w:sz w:val="24"/>
                <w:szCs w:val="24"/>
              </w:rPr>
            </w:pPr>
            <w:r w:rsidRPr="00B4704B">
              <w:rPr>
                <w:rFonts w:eastAsia="Times New Roman"/>
              </w:rPr>
              <w:t xml:space="preserve">Volunteered For Football Match For Al </w:t>
            </w:r>
            <w:proofErr w:type="spellStart"/>
            <w:r w:rsidRPr="00B4704B">
              <w:rPr>
                <w:rFonts w:eastAsia="Times New Roman"/>
              </w:rPr>
              <w:t>Jazira</w:t>
            </w:r>
            <w:proofErr w:type="spellEnd"/>
            <w:r w:rsidRPr="00B4704B">
              <w:rPr>
                <w:rFonts w:eastAsia="Times New Roman"/>
              </w:rPr>
              <w:t xml:space="preserve"> Vs </w:t>
            </w:r>
            <w:proofErr w:type="spellStart"/>
            <w:r w:rsidRPr="00B4704B">
              <w:rPr>
                <w:rFonts w:eastAsia="Times New Roman"/>
              </w:rPr>
              <w:t>Kalba</w:t>
            </w:r>
            <w:proofErr w:type="spellEnd"/>
            <w:r w:rsidRPr="00B4704B">
              <w:rPr>
                <w:rFonts w:eastAsia="Times New Roman"/>
              </w:rPr>
              <w:t xml:space="preserve"> As Steward(2019)</w:t>
            </w:r>
          </w:p>
          <w:p w14:paraId="0F0CCA33" w14:textId="77777777" w:rsidR="005B6D19" w:rsidRPr="005B6D19" w:rsidRDefault="00F209C6" w:rsidP="000777A9">
            <w:pPr>
              <w:pStyle w:val="ListParagraph"/>
              <w:numPr>
                <w:ilvl w:val="0"/>
                <w:numId w:val="45"/>
              </w:numPr>
              <w:rPr>
                <w:sz w:val="24"/>
                <w:szCs w:val="24"/>
              </w:rPr>
            </w:pPr>
            <w:r w:rsidRPr="00F209C6">
              <w:rPr>
                <w:rFonts w:eastAsia="Times New Roman"/>
              </w:rPr>
              <w:t>Volunteered For How To Play Football For The People Of Determination For UAE Special Olympics As Supporters(2019)</w:t>
            </w:r>
          </w:p>
          <w:p w14:paraId="1EF9C026" w14:textId="77777777" w:rsidR="0098446C" w:rsidRPr="0098446C" w:rsidRDefault="005B6D19" w:rsidP="000777A9">
            <w:pPr>
              <w:pStyle w:val="ListParagraph"/>
              <w:numPr>
                <w:ilvl w:val="0"/>
                <w:numId w:val="45"/>
              </w:numPr>
              <w:rPr>
                <w:sz w:val="24"/>
                <w:szCs w:val="24"/>
              </w:rPr>
            </w:pPr>
            <w:r w:rsidRPr="005B6D19">
              <w:rPr>
                <w:rFonts w:eastAsia="Times New Roman"/>
              </w:rPr>
              <w:t>Volunteered For How To Ride Cycle For The People Of Determination For UAE Special Olympics As Supporters(2019)</w:t>
            </w:r>
          </w:p>
          <w:p w14:paraId="203A513A" w14:textId="77777777" w:rsidR="0098446C" w:rsidRPr="0098446C" w:rsidRDefault="0098446C" w:rsidP="000777A9">
            <w:pPr>
              <w:pStyle w:val="ListParagraph"/>
              <w:numPr>
                <w:ilvl w:val="0"/>
                <w:numId w:val="45"/>
              </w:numPr>
              <w:rPr>
                <w:sz w:val="24"/>
                <w:szCs w:val="24"/>
              </w:rPr>
            </w:pPr>
            <w:r w:rsidRPr="0098446C">
              <w:rPr>
                <w:rFonts w:eastAsia="Times New Roman"/>
              </w:rPr>
              <w:t xml:space="preserve">Volunteered For University Student Championship For Tolerance Arab USF </w:t>
            </w:r>
            <w:proofErr w:type="spellStart"/>
            <w:r w:rsidRPr="0098446C">
              <w:rPr>
                <w:rFonts w:eastAsia="Times New Roman"/>
              </w:rPr>
              <w:t>Fustal</w:t>
            </w:r>
            <w:proofErr w:type="spellEnd"/>
            <w:r w:rsidRPr="0098446C">
              <w:rPr>
                <w:rFonts w:eastAsia="Times New Roman"/>
              </w:rPr>
              <w:t xml:space="preserve"> Championship As Organizer(2019)</w:t>
            </w:r>
          </w:p>
          <w:p w14:paraId="6EE87240" w14:textId="77777777" w:rsidR="00D16191" w:rsidRPr="00D16191" w:rsidRDefault="00FE6B2F" w:rsidP="000777A9">
            <w:pPr>
              <w:pStyle w:val="ListParagraph"/>
              <w:numPr>
                <w:ilvl w:val="0"/>
                <w:numId w:val="45"/>
              </w:numPr>
              <w:rPr>
                <w:sz w:val="24"/>
                <w:szCs w:val="24"/>
              </w:rPr>
            </w:pPr>
            <w:r>
              <w:rPr>
                <w:rFonts w:eastAsia="Times New Roman"/>
              </w:rPr>
              <w:t>Volunteered For Pharmaceuticals Safety Conference For Department Of Health As Organizer(2019)</w:t>
            </w:r>
          </w:p>
          <w:p w14:paraId="186F4959" w14:textId="77777777" w:rsidR="00FD5C81" w:rsidRPr="00FD5C81" w:rsidRDefault="00D16191" w:rsidP="000777A9">
            <w:pPr>
              <w:pStyle w:val="ListParagraph"/>
              <w:numPr>
                <w:ilvl w:val="0"/>
                <w:numId w:val="45"/>
              </w:numPr>
              <w:rPr>
                <w:sz w:val="24"/>
                <w:szCs w:val="24"/>
              </w:rPr>
            </w:pPr>
            <w:r w:rsidRPr="00D16191">
              <w:rPr>
                <w:rFonts w:eastAsia="Times New Roman"/>
              </w:rPr>
              <w:t xml:space="preserve">Volunteered For UAE Flag Day For Sheikh </w:t>
            </w:r>
            <w:proofErr w:type="spellStart"/>
            <w:r w:rsidRPr="00D16191">
              <w:rPr>
                <w:rFonts w:eastAsia="Times New Roman"/>
              </w:rPr>
              <w:t>Khalifa</w:t>
            </w:r>
            <w:proofErr w:type="spellEnd"/>
            <w:r w:rsidRPr="00D16191">
              <w:rPr>
                <w:rFonts w:eastAsia="Times New Roman"/>
              </w:rPr>
              <w:t xml:space="preserve"> Medical Center As Distributors Of Gifts To The Hospital Employees(2019)</w:t>
            </w:r>
          </w:p>
          <w:p w14:paraId="3190A1F2" w14:textId="77777777" w:rsidR="00797597" w:rsidRPr="00797597" w:rsidRDefault="00FD5C81" w:rsidP="000777A9">
            <w:pPr>
              <w:pStyle w:val="ListParagraph"/>
              <w:numPr>
                <w:ilvl w:val="0"/>
                <w:numId w:val="45"/>
              </w:numPr>
              <w:rPr>
                <w:sz w:val="24"/>
                <w:szCs w:val="24"/>
              </w:rPr>
            </w:pPr>
            <w:r w:rsidRPr="00FD5C81">
              <w:rPr>
                <w:rFonts w:eastAsia="Times New Roman"/>
              </w:rPr>
              <w:t>Volunteered For Community Services Awareness Day As</w:t>
            </w:r>
            <w:r w:rsidR="00C60208">
              <w:rPr>
                <w:rFonts w:eastAsia="Times New Roman"/>
              </w:rPr>
              <w:t xml:space="preserve"> </w:t>
            </w:r>
            <w:r w:rsidR="00B17949">
              <w:rPr>
                <w:rFonts w:eastAsia="Times New Roman"/>
              </w:rPr>
              <w:t>Registration</w:t>
            </w:r>
            <w:r w:rsidR="00C60208">
              <w:rPr>
                <w:rFonts w:eastAsia="Times New Roman"/>
              </w:rPr>
              <w:t xml:space="preserve"> </w:t>
            </w:r>
            <w:r w:rsidRPr="00FD5C81">
              <w:rPr>
                <w:rFonts w:eastAsia="Times New Roman"/>
              </w:rPr>
              <w:t xml:space="preserve">For New Volunteers For </w:t>
            </w:r>
            <w:proofErr w:type="spellStart"/>
            <w:r w:rsidRPr="00FD5C81">
              <w:rPr>
                <w:rFonts w:eastAsia="Times New Roman"/>
              </w:rPr>
              <w:t>Sanid</w:t>
            </w:r>
            <w:proofErr w:type="spellEnd"/>
            <w:r w:rsidRPr="00FD5C81">
              <w:rPr>
                <w:rFonts w:eastAsia="Times New Roman"/>
              </w:rPr>
              <w:t xml:space="preserve"> Emergency Responses In </w:t>
            </w:r>
            <w:proofErr w:type="spellStart"/>
            <w:r w:rsidRPr="00FD5C81">
              <w:rPr>
                <w:rFonts w:eastAsia="Times New Roman"/>
              </w:rPr>
              <w:t>Khalifa</w:t>
            </w:r>
            <w:proofErr w:type="spellEnd"/>
            <w:r w:rsidRPr="00FD5C81">
              <w:rPr>
                <w:rFonts w:eastAsia="Times New Roman"/>
              </w:rPr>
              <w:t xml:space="preserve"> University(2019)</w:t>
            </w:r>
            <w:r w:rsidR="00C60208" w:rsidRPr="00FD5C81">
              <w:rPr>
                <w:rFonts w:eastAsia="Times New Roman"/>
              </w:rPr>
              <w:t xml:space="preserve"> </w:t>
            </w:r>
          </w:p>
          <w:p w14:paraId="3647AFBA" w14:textId="39BC92B4" w:rsidR="00841E13" w:rsidRPr="00935A1C" w:rsidRDefault="00797597" w:rsidP="00935A1C">
            <w:pPr>
              <w:pStyle w:val="ListParagraph"/>
              <w:numPr>
                <w:ilvl w:val="0"/>
                <w:numId w:val="45"/>
              </w:numPr>
              <w:rPr>
                <w:sz w:val="24"/>
                <w:szCs w:val="24"/>
              </w:rPr>
            </w:pPr>
            <w:r w:rsidRPr="00797597">
              <w:rPr>
                <w:rFonts w:eastAsia="Times New Roman"/>
              </w:rPr>
              <w:t xml:space="preserve">Volunteered For 8th Emirates Oncology Conferences For </w:t>
            </w:r>
            <w:proofErr w:type="spellStart"/>
            <w:r w:rsidRPr="00797597">
              <w:rPr>
                <w:rFonts w:eastAsia="Times New Roman"/>
              </w:rPr>
              <w:t>Tawam</w:t>
            </w:r>
            <w:proofErr w:type="spellEnd"/>
            <w:r w:rsidRPr="00797597">
              <w:rPr>
                <w:rFonts w:eastAsia="Times New Roman"/>
              </w:rPr>
              <w:t xml:space="preserve"> Hospital As Organizer(2019)</w:t>
            </w:r>
          </w:p>
          <w:p w14:paraId="0BFE48BA" w14:textId="5DC51C37" w:rsidR="00DB7C21" w:rsidRPr="004C04B8" w:rsidRDefault="00841E13" w:rsidP="000777A9">
            <w:pPr>
              <w:pStyle w:val="ListParagraph"/>
              <w:numPr>
                <w:ilvl w:val="0"/>
                <w:numId w:val="45"/>
              </w:numPr>
              <w:rPr>
                <w:sz w:val="24"/>
                <w:szCs w:val="24"/>
              </w:rPr>
            </w:pPr>
            <w:r w:rsidRPr="00841E13">
              <w:rPr>
                <w:rFonts w:eastAsia="Times New Roman"/>
              </w:rPr>
              <w:t xml:space="preserve">Volunteered For Tolerance Festival In Umm Al </w:t>
            </w:r>
            <w:proofErr w:type="spellStart"/>
            <w:r w:rsidRPr="00841E13">
              <w:rPr>
                <w:rFonts w:eastAsia="Times New Roman"/>
              </w:rPr>
              <w:t>Emarat</w:t>
            </w:r>
            <w:proofErr w:type="spellEnd"/>
            <w:r w:rsidRPr="00841E13">
              <w:rPr>
                <w:rFonts w:eastAsia="Times New Roman"/>
              </w:rPr>
              <w:t xml:space="preserve"> Park</w:t>
            </w:r>
            <w:r w:rsidR="004C04B8">
              <w:rPr>
                <w:rFonts w:eastAsia="Times New Roman"/>
              </w:rPr>
              <w:t xml:space="preserve"> Volunteer </w:t>
            </w:r>
            <w:r w:rsidRPr="00841E13">
              <w:rPr>
                <w:rFonts w:eastAsia="Times New Roman"/>
              </w:rPr>
              <w:t>Team As Organizer(2019)</w:t>
            </w:r>
          </w:p>
          <w:p w14:paraId="6DD85414" w14:textId="24462FA3" w:rsidR="004C04B8" w:rsidRPr="00BB6FBD" w:rsidRDefault="00BB6FBD" w:rsidP="000777A9">
            <w:pPr>
              <w:pStyle w:val="ListParagraph"/>
              <w:numPr>
                <w:ilvl w:val="0"/>
                <w:numId w:val="45"/>
              </w:numPr>
              <w:rPr>
                <w:sz w:val="24"/>
                <w:szCs w:val="24"/>
              </w:rPr>
            </w:pPr>
            <w:r>
              <w:rPr>
                <w:rFonts w:eastAsia="Times New Roman"/>
              </w:rPr>
              <w:t xml:space="preserve">Volunteered For The </w:t>
            </w:r>
            <w:proofErr w:type="spellStart"/>
            <w:r>
              <w:rPr>
                <w:rFonts w:eastAsia="Times New Roman"/>
              </w:rPr>
              <w:t>Walkon</w:t>
            </w:r>
            <w:proofErr w:type="spellEnd"/>
            <w:r>
              <w:rPr>
                <w:rFonts w:eastAsia="Times New Roman"/>
              </w:rPr>
              <w:t xml:space="preserve"> For The World Diabetes Day As Organizers(2019)</w:t>
            </w:r>
          </w:p>
          <w:p w14:paraId="2DD0B1EA" w14:textId="77777777" w:rsidR="002C5146" w:rsidRPr="002C5146" w:rsidRDefault="00787E7B" w:rsidP="00DB7C21">
            <w:pPr>
              <w:pStyle w:val="ListParagraph"/>
              <w:numPr>
                <w:ilvl w:val="0"/>
                <w:numId w:val="45"/>
              </w:numPr>
              <w:rPr>
                <w:sz w:val="24"/>
                <w:szCs w:val="24"/>
              </w:rPr>
            </w:pPr>
            <w:r>
              <w:rPr>
                <w:rFonts w:eastAsia="Times New Roman"/>
              </w:rPr>
              <w:t>Volunteered For Clothes For Good Initiative For RTA Dubai As Ironing,Spraying Clothes(2019)</w:t>
            </w:r>
          </w:p>
          <w:p w14:paraId="6D9E175D" w14:textId="77777777" w:rsidR="006475C3" w:rsidRPr="006475C3" w:rsidRDefault="002C5146" w:rsidP="00DB7C21">
            <w:pPr>
              <w:pStyle w:val="ListParagraph"/>
              <w:numPr>
                <w:ilvl w:val="0"/>
                <w:numId w:val="45"/>
              </w:numPr>
              <w:rPr>
                <w:sz w:val="24"/>
                <w:szCs w:val="24"/>
              </w:rPr>
            </w:pPr>
            <w:r w:rsidRPr="002C5146">
              <w:rPr>
                <w:rFonts w:eastAsia="Times New Roman"/>
              </w:rPr>
              <w:t>Volunteered For Safe Child City (</w:t>
            </w:r>
            <w:proofErr w:type="spellStart"/>
            <w:r w:rsidRPr="002C5146">
              <w:rPr>
                <w:rFonts w:eastAsia="Times New Roman"/>
              </w:rPr>
              <w:t>Kidszania</w:t>
            </w:r>
            <w:proofErr w:type="spellEnd"/>
            <w:r w:rsidRPr="002C5146">
              <w:rPr>
                <w:rFonts w:eastAsia="Times New Roman"/>
              </w:rPr>
              <w:t xml:space="preserve">) In </w:t>
            </w:r>
            <w:proofErr w:type="spellStart"/>
            <w:r w:rsidRPr="002C5146">
              <w:rPr>
                <w:rFonts w:eastAsia="Times New Roman"/>
              </w:rPr>
              <w:t>Yas</w:t>
            </w:r>
            <w:proofErr w:type="spellEnd"/>
            <w:r w:rsidRPr="002C5146">
              <w:rPr>
                <w:rFonts w:eastAsia="Times New Roman"/>
              </w:rPr>
              <w:t xml:space="preserve"> Mall And For Abu Dhabi UAE Police As Organizer(2019)</w:t>
            </w:r>
          </w:p>
          <w:p w14:paraId="18AE8060" w14:textId="77777777" w:rsidR="003F68E6" w:rsidRPr="003F68E6" w:rsidRDefault="006475C3" w:rsidP="00DB7C21">
            <w:pPr>
              <w:pStyle w:val="ListParagraph"/>
              <w:numPr>
                <w:ilvl w:val="0"/>
                <w:numId w:val="45"/>
              </w:numPr>
              <w:rPr>
                <w:sz w:val="24"/>
                <w:szCs w:val="24"/>
              </w:rPr>
            </w:pPr>
            <w:r w:rsidRPr="006475C3">
              <w:rPr>
                <w:rFonts w:eastAsia="Times New Roman"/>
              </w:rPr>
              <w:t xml:space="preserve">Volunteered For Movie Time With Patients In Sheikh </w:t>
            </w:r>
            <w:proofErr w:type="spellStart"/>
            <w:r w:rsidRPr="006475C3">
              <w:rPr>
                <w:rFonts w:eastAsia="Times New Roman"/>
              </w:rPr>
              <w:t>Khalifa</w:t>
            </w:r>
            <w:proofErr w:type="spellEnd"/>
            <w:r w:rsidRPr="006475C3">
              <w:rPr>
                <w:rFonts w:eastAsia="Times New Roman"/>
              </w:rPr>
              <w:t xml:space="preserve"> Medical City As Organizer(2019)</w:t>
            </w:r>
          </w:p>
          <w:p w14:paraId="1FDC855A" w14:textId="4B294702" w:rsidR="00DB7C21" w:rsidRPr="003F68E6" w:rsidRDefault="00623331" w:rsidP="00DB7C21">
            <w:pPr>
              <w:pStyle w:val="ListParagraph"/>
              <w:numPr>
                <w:ilvl w:val="0"/>
                <w:numId w:val="45"/>
              </w:numPr>
              <w:rPr>
                <w:sz w:val="24"/>
                <w:szCs w:val="24"/>
              </w:rPr>
            </w:pPr>
            <w:r w:rsidRPr="003F68E6">
              <w:rPr>
                <w:rFonts w:eastAsia="Times New Roman"/>
              </w:rPr>
              <w:t xml:space="preserve">Volunteered For 1st Bright Start Conferences For The Mena Region-Early Your Excellence In </w:t>
            </w:r>
            <w:r w:rsidR="003F68E6" w:rsidRPr="003F68E6">
              <w:rPr>
                <w:rFonts w:eastAsia="Times New Roman"/>
              </w:rPr>
              <w:t>Practices</w:t>
            </w:r>
            <w:r w:rsidRPr="003F68E6">
              <w:rPr>
                <w:rFonts w:eastAsia="Times New Roman"/>
              </w:rPr>
              <w:t xml:space="preserve"> As Organizer(2019)</w:t>
            </w:r>
          </w:p>
          <w:p w14:paraId="0028ADB9" w14:textId="77777777" w:rsidR="00536BE4" w:rsidRPr="00536BE4" w:rsidRDefault="00000EA9" w:rsidP="00DB7C21">
            <w:pPr>
              <w:pStyle w:val="ListParagraph"/>
              <w:numPr>
                <w:ilvl w:val="0"/>
                <w:numId w:val="45"/>
              </w:numPr>
              <w:rPr>
                <w:sz w:val="24"/>
                <w:szCs w:val="24"/>
              </w:rPr>
            </w:pPr>
            <w:r>
              <w:rPr>
                <w:rFonts w:eastAsia="Times New Roman"/>
              </w:rPr>
              <w:t xml:space="preserve">Volunteered For 48 National Day Of UAE For Sheikh </w:t>
            </w:r>
            <w:proofErr w:type="spellStart"/>
            <w:r>
              <w:rPr>
                <w:rFonts w:eastAsia="Times New Roman"/>
              </w:rPr>
              <w:t>Khalifa</w:t>
            </w:r>
            <w:proofErr w:type="spellEnd"/>
            <w:r>
              <w:rPr>
                <w:rFonts w:eastAsia="Times New Roman"/>
              </w:rPr>
              <w:t xml:space="preserve"> Medical Center As Organizer(2019)</w:t>
            </w:r>
          </w:p>
          <w:p w14:paraId="6B238327" w14:textId="77777777" w:rsidR="00615DC2" w:rsidRPr="00615DC2" w:rsidRDefault="00536BE4" w:rsidP="00DB7C21">
            <w:pPr>
              <w:pStyle w:val="ListParagraph"/>
              <w:numPr>
                <w:ilvl w:val="0"/>
                <w:numId w:val="45"/>
              </w:numPr>
              <w:rPr>
                <w:sz w:val="24"/>
                <w:szCs w:val="24"/>
              </w:rPr>
            </w:pPr>
            <w:r w:rsidRPr="00536BE4">
              <w:rPr>
                <w:rFonts w:eastAsia="Times New Roman"/>
              </w:rPr>
              <w:t xml:space="preserve">Volunteered For The </w:t>
            </w:r>
            <w:r>
              <w:rPr>
                <w:rFonts w:eastAsia="Times New Roman"/>
              </w:rPr>
              <w:t xml:space="preserve">Fundraisers </w:t>
            </w:r>
            <w:r w:rsidRPr="00536BE4">
              <w:rPr>
                <w:rFonts w:eastAsia="Times New Roman"/>
              </w:rPr>
              <w:t xml:space="preserve"> For Let's Unite Children's Smile For Make A Wish Foundation(2019)</w:t>
            </w:r>
          </w:p>
          <w:p w14:paraId="4D55FEEC" w14:textId="77777777" w:rsidR="009F58FB" w:rsidRPr="009F58FB" w:rsidRDefault="00615DC2" w:rsidP="00DB7C21">
            <w:pPr>
              <w:pStyle w:val="ListParagraph"/>
              <w:numPr>
                <w:ilvl w:val="0"/>
                <w:numId w:val="45"/>
              </w:numPr>
              <w:rPr>
                <w:sz w:val="24"/>
                <w:szCs w:val="24"/>
              </w:rPr>
            </w:pPr>
            <w:r w:rsidRPr="00615DC2">
              <w:rPr>
                <w:rFonts w:eastAsia="Times New Roman"/>
              </w:rPr>
              <w:t>Volunteered For Formulae 1 Grand Prix In Abu Dhabi As Emergency Response Team(2019)</w:t>
            </w:r>
          </w:p>
          <w:p w14:paraId="383A9881" w14:textId="77777777" w:rsidR="0009477D" w:rsidRPr="0009477D" w:rsidRDefault="009F58FB" w:rsidP="00DB7C21">
            <w:pPr>
              <w:pStyle w:val="ListParagraph"/>
              <w:numPr>
                <w:ilvl w:val="0"/>
                <w:numId w:val="45"/>
              </w:numPr>
              <w:rPr>
                <w:sz w:val="24"/>
                <w:szCs w:val="24"/>
              </w:rPr>
            </w:pPr>
            <w:r w:rsidRPr="009F58FB">
              <w:rPr>
                <w:rFonts w:eastAsia="Times New Roman"/>
              </w:rPr>
              <w:lastRenderedPageBreak/>
              <w:t xml:space="preserve">Volunteered For </w:t>
            </w:r>
            <w:r>
              <w:rPr>
                <w:rFonts w:eastAsia="Times New Roman"/>
              </w:rPr>
              <w:t>Shop</w:t>
            </w:r>
            <w:r w:rsidR="004E10BB">
              <w:rPr>
                <w:rFonts w:eastAsia="Times New Roman"/>
              </w:rPr>
              <w:t xml:space="preserve"> </w:t>
            </w:r>
            <w:r>
              <w:rPr>
                <w:rFonts w:eastAsia="Times New Roman"/>
              </w:rPr>
              <w:t>Fit</w:t>
            </w:r>
            <w:r w:rsidRPr="009F58FB">
              <w:rPr>
                <w:rFonts w:eastAsia="Times New Roman"/>
              </w:rPr>
              <w:t xml:space="preserve"> For Department Of Community In Abu Dhabi World Trade Center As Organizer(2019)</w:t>
            </w:r>
          </w:p>
          <w:p w14:paraId="2F92BEE6" w14:textId="77777777" w:rsidR="009A7083" w:rsidRPr="009A7083" w:rsidRDefault="0009477D" w:rsidP="00DB7C21">
            <w:pPr>
              <w:pStyle w:val="ListParagraph"/>
              <w:numPr>
                <w:ilvl w:val="0"/>
                <w:numId w:val="45"/>
              </w:numPr>
              <w:rPr>
                <w:sz w:val="24"/>
                <w:szCs w:val="24"/>
              </w:rPr>
            </w:pPr>
            <w:r w:rsidRPr="0009477D">
              <w:rPr>
                <w:rFonts w:eastAsia="Times New Roman"/>
              </w:rPr>
              <w:t xml:space="preserve">Volunteered For 48Th National Day Celebrations For Abu Dhabi </w:t>
            </w:r>
            <w:r w:rsidR="009A7083" w:rsidRPr="0009477D">
              <w:rPr>
                <w:rFonts w:eastAsia="Times New Roman"/>
              </w:rPr>
              <w:t>Municipality</w:t>
            </w:r>
            <w:r w:rsidR="009A7083">
              <w:rPr>
                <w:rFonts w:eastAsia="Times New Roman"/>
              </w:rPr>
              <w:t xml:space="preserve"> </w:t>
            </w:r>
            <w:r w:rsidRPr="0009477D">
              <w:rPr>
                <w:rFonts w:eastAsia="Times New Roman"/>
              </w:rPr>
              <w:t xml:space="preserve"> And Affairs As Organizer(2019)</w:t>
            </w:r>
          </w:p>
          <w:p w14:paraId="7E34D408" w14:textId="77777777" w:rsidR="00212A33" w:rsidRPr="00212A33" w:rsidRDefault="00D504BF" w:rsidP="00DB7C21">
            <w:pPr>
              <w:pStyle w:val="ListParagraph"/>
              <w:numPr>
                <w:ilvl w:val="0"/>
                <w:numId w:val="45"/>
              </w:numPr>
              <w:rPr>
                <w:sz w:val="24"/>
                <w:szCs w:val="24"/>
              </w:rPr>
            </w:pPr>
            <w:r>
              <w:rPr>
                <w:rFonts w:eastAsia="Times New Roman"/>
              </w:rPr>
              <w:t xml:space="preserve">Volunteered For Clean Up Of UAE National Day Celebrations 48 For Abu Dhabi Awards And </w:t>
            </w:r>
            <w:proofErr w:type="spellStart"/>
            <w:r>
              <w:rPr>
                <w:rFonts w:eastAsia="Times New Roman"/>
              </w:rPr>
              <w:t>Tadweer</w:t>
            </w:r>
            <w:proofErr w:type="spellEnd"/>
            <w:r>
              <w:rPr>
                <w:rFonts w:eastAsia="Times New Roman"/>
              </w:rPr>
              <w:t xml:space="preserve"> As Organizer(2019)</w:t>
            </w:r>
            <w:r w:rsidR="00212A33">
              <w:rPr>
                <w:rFonts w:eastAsia="Times New Roman"/>
              </w:rPr>
              <w:t xml:space="preserve"> </w:t>
            </w:r>
          </w:p>
          <w:p w14:paraId="7FE487F7" w14:textId="64A6DAC6" w:rsidR="00DB7C21" w:rsidRPr="00C92399" w:rsidRDefault="00212A33" w:rsidP="00DB7C21">
            <w:pPr>
              <w:pStyle w:val="ListParagraph"/>
              <w:numPr>
                <w:ilvl w:val="0"/>
                <w:numId w:val="45"/>
              </w:numPr>
              <w:rPr>
                <w:sz w:val="24"/>
                <w:szCs w:val="24"/>
              </w:rPr>
            </w:pPr>
            <w:r w:rsidRPr="00212A33">
              <w:rPr>
                <w:rFonts w:eastAsia="Times New Roman"/>
              </w:rPr>
              <w:t>Volunteered For ADNOC Marathon For Emirati Marshals And Volunteers.ae As Organizer(2019)</w:t>
            </w:r>
          </w:p>
          <w:p w14:paraId="1F459660" w14:textId="77777777" w:rsidR="00707064" w:rsidRPr="00707064" w:rsidRDefault="004206C6" w:rsidP="00DB7C21">
            <w:pPr>
              <w:pStyle w:val="ListParagraph"/>
              <w:numPr>
                <w:ilvl w:val="0"/>
                <w:numId w:val="45"/>
              </w:numPr>
              <w:rPr>
                <w:sz w:val="24"/>
                <w:szCs w:val="24"/>
              </w:rPr>
            </w:pPr>
            <w:r>
              <w:rPr>
                <w:rFonts w:eastAsia="Times New Roman"/>
              </w:rPr>
              <w:t xml:space="preserve">Volunteered For Child Safety Day In Sheikh </w:t>
            </w:r>
            <w:proofErr w:type="spellStart"/>
            <w:r>
              <w:rPr>
                <w:rFonts w:eastAsia="Times New Roman"/>
              </w:rPr>
              <w:t>Khalifa</w:t>
            </w:r>
            <w:proofErr w:type="spellEnd"/>
            <w:r>
              <w:rPr>
                <w:rFonts w:eastAsia="Times New Roman"/>
              </w:rPr>
              <w:t xml:space="preserve"> Medical Center As Organizer(2019)</w:t>
            </w:r>
          </w:p>
          <w:p w14:paraId="79E0FF81" w14:textId="77777777" w:rsidR="002B1A79" w:rsidRPr="002B1A79" w:rsidRDefault="00707064" w:rsidP="00DB7C21">
            <w:pPr>
              <w:pStyle w:val="ListParagraph"/>
              <w:numPr>
                <w:ilvl w:val="0"/>
                <w:numId w:val="45"/>
              </w:numPr>
              <w:rPr>
                <w:sz w:val="24"/>
                <w:szCs w:val="24"/>
              </w:rPr>
            </w:pPr>
            <w:r w:rsidRPr="00707064">
              <w:rPr>
                <w:rFonts w:eastAsia="Times New Roman"/>
              </w:rPr>
              <w:t xml:space="preserve">Volunteered For Harmony Communal For </w:t>
            </w:r>
            <w:proofErr w:type="spellStart"/>
            <w:r w:rsidRPr="00707064">
              <w:rPr>
                <w:rFonts w:eastAsia="Times New Roman"/>
              </w:rPr>
              <w:t>Shahama</w:t>
            </w:r>
            <w:proofErr w:type="spellEnd"/>
            <w:r w:rsidR="00C752EF">
              <w:rPr>
                <w:rFonts w:eastAsia="Times New Roman"/>
              </w:rPr>
              <w:t xml:space="preserve"> </w:t>
            </w:r>
            <w:r w:rsidRPr="00707064">
              <w:rPr>
                <w:rFonts w:eastAsia="Times New Roman"/>
              </w:rPr>
              <w:t xml:space="preserve"> </w:t>
            </w:r>
            <w:r w:rsidR="00C752EF" w:rsidRPr="00707064">
              <w:rPr>
                <w:rFonts w:eastAsia="Times New Roman"/>
              </w:rPr>
              <w:t>Municipality</w:t>
            </w:r>
            <w:r w:rsidRPr="00707064">
              <w:rPr>
                <w:rFonts w:eastAsia="Times New Roman"/>
              </w:rPr>
              <w:t xml:space="preserve"> Affairs As Organizer(2019)</w:t>
            </w:r>
          </w:p>
          <w:p w14:paraId="7EC23404" w14:textId="465F3F97" w:rsidR="00DB7C21" w:rsidRPr="006477F8" w:rsidRDefault="002B1A79" w:rsidP="00DB7C21">
            <w:pPr>
              <w:pStyle w:val="ListParagraph"/>
              <w:numPr>
                <w:ilvl w:val="0"/>
                <w:numId w:val="45"/>
              </w:numPr>
              <w:rPr>
                <w:sz w:val="24"/>
                <w:szCs w:val="24"/>
              </w:rPr>
            </w:pPr>
            <w:r w:rsidRPr="002B1A79">
              <w:rPr>
                <w:rFonts w:eastAsia="Times New Roman"/>
              </w:rPr>
              <w:t xml:space="preserve">Volunteered For Conferences Of The States Parties To The United Nations Convention Against </w:t>
            </w:r>
            <w:r>
              <w:rPr>
                <w:rFonts w:eastAsia="Times New Roman"/>
              </w:rPr>
              <w:t xml:space="preserve">Corruption </w:t>
            </w:r>
            <w:r w:rsidRPr="002B1A79">
              <w:rPr>
                <w:rFonts w:eastAsia="Times New Roman"/>
              </w:rPr>
              <w:t xml:space="preserve"> As Organizer(2019)</w:t>
            </w:r>
          </w:p>
          <w:p w14:paraId="4F175DB2" w14:textId="4912F24F" w:rsidR="006477F8" w:rsidRPr="00BE5E51" w:rsidRDefault="00BE5E51" w:rsidP="00DB7C21">
            <w:pPr>
              <w:pStyle w:val="ListParagraph"/>
              <w:numPr>
                <w:ilvl w:val="0"/>
                <w:numId w:val="45"/>
              </w:numPr>
              <w:rPr>
                <w:sz w:val="24"/>
                <w:szCs w:val="24"/>
              </w:rPr>
            </w:pPr>
            <w:r>
              <w:rPr>
                <w:rFonts w:eastAsia="Times New Roman"/>
              </w:rPr>
              <w:t xml:space="preserve">Volunteered For Abu Dhabi International Swimming Championship in Mohammed Bin </w:t>
            </w:r>
            <w:proofErr w:type="spellStart"/>
            <w:r>
              <w:rPr>
                <w:rFonts w:eastAsia="Times New Roman"/>
              </w:rPr>
              <w:t>Zayed</w:t>
            </w:r>
            <w:proofErr w:type="spellEnd"/>
            <w:r>
              <w:rPr>
                <w:rFonts w:eastAsia="Times New Roman"/>
              </w:rPr>
              <w:t xml:space="preserve"> City Swimming Pool For Abu Dhabi Sports Council As Organizer(2019)</w:t>
            </w:r>
          </w:p>
          <w:p w14:paraId="22F7947B" w14:textId="77777777" w:rsidR="00A05043" w:rsidRPr="00A05043" w:rsidRDefault="00C67682" w:rsidP="00DB7C21">
            <w:pPr>
              <w:pStyle w:val="ListParagraph"/>
              <w:numPr>
                <w:ilvl w:val="0"/>
                <w:numId w:val="45"/>
              </w:numPr>
              <w:rPr>
                <w:sz w:val="24"/>
                <w:szCs w:val="24"/>
              </w:rPr>
            </w:pPr>
            <w:r>
              <w:rPr>
                <w:rFonts w:eastAsia="Times New Roman"/>
              </w:rPr>
              <w:t xml:space="preserve">Volunteered For </w:t>
            </w:r>
            <w:proofErr w:type="spellStart"/>
            <w:r>
              <w:rPr>
                <w:rFonts w:eastAsia="Times New Roman"/>
              </w:rPr>
              <w:t>Mubadala</w:t>
            </w:r>
            <w:proofErr w:type="spellEnd"/>
            <w:r>
              <w:rPr>
                <w:rFonts w:eastAsia="Times New Roman"/>
              </w:rPr>
              <w:t xml:space="preserve"> Tennis Championship As </w:t>
            </w:r>
            <w:r w:rsidR="00FA3DF7">
              <w:rPr>
                <w:rFonts w:eastAsia="Times New Roman"/>
              </w:rPr>
              <w:t>Registration</w:t>
            </w:r>
            <w:r>
              <w:rPr>
                <w:rFonts w:eastAsia="Times New Roman"/>
              </w:rPr>
              <w:t xml:space="preserve"> </w:t>
            </w:r>
            <w:r>
              <w:rPr>
                <w:rFonts w:eastAsia="Times New Roman"/>
              </w:rPr>
              <w:t>Team(2019)</w:t>
            </w:r>
          </w:p>
          <w:p w14:paraId="3C4D648D" w14:textId="77777777" w:rsidR="00480E0E" w:rsidRPr="00480E0E" w:rsidRDefault="00A05043" w:rsidP="00DB7C21">
            <w:pPr>
              <w:pStyle w:val="ListParagraph"/>
              <w:numPr>
                <w:ilvl w:val="0"/>
                <w:numId w:val="45"/>
              </w:numPr>
              <w:rPr>
                <w:sz w:val="24"/>
                <w:szCs w:val="24"/>
              </w:rPr>
            </w:pPr>
            <w:r w:rsidRPr="00A05043">
              <w:rPr>
                <w:rFonts w:eastAsia="Times New Roman"/>
              </w:rPr>
              <w:t>Volunteered For Fit Fam For UAE Special Olympics As Supporters For Athletes(2019)</w:t>
            </w:r>
          </w:p>
          <w:p w14:paraId="16D7E8DF" w14:textId="77777777" w:rsidR="00AA486D" w:rsidRPr="00AA486D" w:rsidRDefault="00480E0E" w:rsidP="00DB7C21">
            <w:pPr>
              <w:pStyle w:val="ListParagraph"/>
              <w:numPr>
                <w:ilvl w:val="0"/>
                <w:numId w:val="45"/>
              </w:numPr>
              <w:rPr>
                <w:sz w:val="24"/>
                <w:szCs w:val="24"/>
              </w:rPr>
            </w:pPr>
            <w:r w:rsidRPr="00480E0E">
              <w:rPr>
                <w:rFonts w:eastAsia="Times New Roman"/>
              </w:rPr>
              <w:t xml:space="preserve">Volunteered For Journey Of Generations 2 For </w:t>
            </w:r>
            <w:proofErr w:type="spellStart"/>
            <w:r w:rsidRPr="00480E0E">
              <w:rPr>
                <w:rFonts w:eastAsia="Times New Roman"/>
              </w:rPr>
              <w:t>Maan</w:t>
            </w:r>
            <w:proofErr w:type="spellEnd"/>
            <w:r w:rsidRPr="00480E0E">
              <w:rPr>
                <w:rFonts w:eastAsia="Times New Roman"/>
              </w:rPr>
              <w:t xml:space="preserve"> And Department Of Community Development As Exchange Of Experiences And Talks With Seniors People(2019)</w:t>
            </w:r>
          </w:p>
          <w:p w14:paraId="6DE22407" w14:textId="77777777" w:rsidR="0050765B" w:rsidRPr="0050765B" w:rsidRDefault="00AA486D" w:rsidP="00DB7C21">
            <w:pPr>
              <w:pStyle w:val="ListParagraph"/>
              <w:numPr>
                <w:ilvl w:val="0"/>
                <w:numId w:val="45"/>
              </w:numPr>
              <w:rPr>
                <w:sz w:val="24"/>
                <w:szCs w:val="24"/>
              </w:rPr>
            </w:pPr>
            <w:r w:rsidRPr="00AA486D">
              <w:rPr>
                <w:rFonts w:eastAsia="Times New Roman"/>
              </w:rPr>
              <w:t>Volunteered As Audience For The Workshop Of From 2019 China Beijing Expo To Expo 2020 Dubai(2019)</w:t>
            </w:r>
          </w:p>
          <w:p w14:paraId="0D7379ED" w14:textId="77777777" w:rsidR="00CE570F" w:rsidRPr="00CE570F" w:rsidRDefault="0050765B" w:rsidP="00DB7C21">
            <w:pPr>
              <w:pStyle w:val="ListParagraph"/>
              <w:numPr>
                <w:ilvl w:val="0"/>
                <w:numId w:val="45"/>
              </w:numPr>
              <w:rPr>
                <w:sz w:val="24"/>
                <w:szCs w:val="24"/>
              </w:rPr>
            </w:pPr>
            <w:r w:rsidRPr="0050765B">
              <w:rPr>
                <w:rFonts w:eastAsia="Times New Roman"/>
              </w:rPr>
              <w:t xml:space="preserve">Volunteered For Celebrations Of New Year Day For Abu Dhabi </w:t>
            </w:r>
            <w:r w:rsidR="00B4781E" w:rsidRPr="0050765B">
              <w:rPr>
                <w:rFonts w:eastAsia="Times New Roman"/>
              </w:rPr>
              <w:t>Municipality</w:t>
            </w:r>
            <w:r w:rsidRPr="0050765B">
              <w:rPr>
                <w:rFonts w:eastAsia="Times New Roman"/>
              </w:rPr>
              <w:t xml:space="preserve"> Affairs In Abu Dhabi Corniche As Organizer(2019/2020)</w:t>
            </w:r>
          </w:p>
          <w:p w14:paraId="31F43E13" w14:textId="77777777" w:rsidR="00C97819" w:rsidRPr="00C97819" w:rsidRDefault="00CE570F" w:rsidP="007E3284">
            <w:pPr>
              <w:pStyle w:val="ListParagraph"/>
              <w:numPr>
                <w:ilvl w:val="0"/>
                <w:numId w:val="45"/>
              </w:numPr>
              <w:rPr>
                <w:sz w:val="24"/>
                <w:szCs w:val="24"/>
              </w:rPr>
            </w:pPr>
            <w:r w:rsidRPr="00CE570F">
              <w:rPr>
                <w:rFonts w:eastAsia="Times New Roman"/>
              </w:rPr>
              <w:t xml:space="preserve">Volunteered For 12Th Round Of Arabian Gulf League </w:t>
            </w:r>
            <w:r>
              <w:rPr>
                <w:rFonts w:eastAsia="Times New Roman"/>
              </w:rPr>
              <w:t xml:space="preserve">Football </w:t>
            </w:r>
            <w:r w:rsidRPr="00CE570F">
              <w:rPr>
                <w:rFonts w:eastAsia="Times New Roman"/>
              </w:rPr>
              <w:t xml:space="preserve"> Match As Spectators(2020)</w:t>
            </w:r>
          </w:p>
          <w:p w14:paraId="1E8840DB" w14:textId="4AE4433C" w:rsidR="007E3284" w:rsidRPr="00C97819" w:rsidRDefault="00CD369B" w:rsidP="007E3284">
            <w:pPr>
              <w:pStyle w:val="ListParagraph"/>
              <w:numPr>
                <w:ilvl w:val="0"/>
                <w:numId w:val="45"/>
              </w:numPr>
              <w:rPr>
                <w:sz w:val="24"/>
                <w:szCs w:val="24"/>
              </w:rPr>
            </w:pPr>
            <w:r w:rsidRPr="00C97819">
              <w:rPr>
                <w:rFonts w:eastAsia="Times New Roman"/>
              </w:rPr>
              <w:t>Volunteered For Special Olympics Trainings Workshop As Organizer(2020)</w:t>
            </w:r>
            <w:bookmarkStart w:id="2" w:name="_GoBack"/>
            <w:bookmarkEnd w:id="2"/>
            <w:r w:rsidRPr="00C97819">
              <w:rPr>
                <w:rFonts w:eastAsia="Times New Roman"/>
              </w:rPr>
              <w:br/>
            </w:r>
          </w:p>
          <w:p w14:paraId="1FF9558C" w14:textId="3B5397A7" w:rsidR="007E3284" w:rsidRDefault="007E3284" w:rsidP="007E3284">
            <w:pPr>
              <w:rPr>
                <w:sz w:val="24"/>
                <w:szCs w:val="24"/>
              </w:rPr>
            </w:pPr>
          </w:p>
          <w:p w14:paraId="10EDB990" w14:textId="0AF47F44" w:rsidR="007E3284" w:rsidRDefault="007E3284" w:rsidP="007E3284">
            <w:pPr>
              <w:rPr>
                <w:sz w:val="24"/>
                <w:szCs w:val="24"/>
              </w:rPr>
            </w:pPr>
          </w:p>
          <w:p w14:paraId="60C2FEC9" w14:textId="33B54FDE" w:rsidR="007E3284" w:rsidRDefault="007E3284" w:rsidP="007E3284">
            <w:pPr>
              <w:rPr>
                <w:sz w:val="24"/>
                <w:szCs w:val="24"/>
              </w:rPr>
            </w:pPr>
          </w:p>
          <w:p w14:paraId="4DC5D23C" w14:textId="391F38CA" w:rsidR="007E3284" w:rsidRDefault="007E3284" w:rsidP="007E3284">
            <w:pPr>
              <w:rPr>
                <w:sz w:val="24"/>
                <w:szCs w:val="24"/>
              </w:rPr>
            </w:pPr>
          </w:p>
          <w:p w14:paraId="7DD273EC" w14:textId="0DB61D13" w:rsidR="007E3284" w:rsidRDefault="007E3284" w:rsidP="007E3284">
            <w:pPr>
              <w:rPr>
                <w:sz w:val="24"/>
                <w:szCs w:val="24"/>
              </w:rPr>
            </w:pPr>
          </w:p>
          <w:p w14:paraId="1E860A97" w14:textId="17510E89" w:rsidR="007E3284" w:rsidRDefault="007E3284" w:rsidP="007E3284">
            <w:pPr>
              <w:rPr>
                <w:sz w:val="24"/>
                <w:szCs w:val="24"/>
              </w:rPr>
            </w:pPr>
          </w:p>
          <w:p w14:paraId="1BA762C8" w14:textId="77777777" w:rsidR="007E3284" w:rsidRPr="007E3284" w:rsidRDefault="007E3284" w:rsidP="007E3284">
            <w:pPr>
              <w:rPr>
                <w:sz w:val="24"/>
                <w:szCs w:val="24"/>
              </w:rPr>
            </w:pPr>
          </w:p>
          <w:p w14:paraId="46219A2F" w14:textId="6009D40F" w:rsidR="00905178" w:rsidRPr="00CF2E7F" w:rsidRDefault="00905178" w:rsidP="00CF2E7F">
            <w:pPr>
              <w:rPr>
                <w:sz w:val="24"/>
                <w:szCs w:val="24"/>
              </w:rPr>
            </w:pPr>
            <w:r w:rsidRPr="00CF2E7F">
              <w:rPr>
                <w:rFonts w:ascii="Calibri" w:hAnsi="Calibri" w:cs="Calibri"/>
                <w:sz w:val="32"/>
                <w:szCs w:val="32"/>
                <w:u w:val="single"/>
              </w:rPr>
              <w:lastRenderedPageBreak/>
              <w:t>ADDITION Skills</w:t>
            </w:r>
          </w:p>
          <w:p w14:paraId="1224CD53" w14:textId="77777777" w:rsidR="00905178" w:rsidRPr="00953BCD" w:rsidRDefault="00905178" w:rsidP="002F3FCD">
            <w:pPr>
              <w:pStyle w:val="ListBullet"/>
              <w:numPr>
                <w:ilvl w:val="0"/>
                <w:numId w:val="0"/>
              </w:numPr>
              <w:rPr>
                <w:rFonts w:ascii="Calibri" w:hAnsi="Calibri" w:cs="Calibri"/>
                <w:b/>
                <w:sz w:val="28"/>
                <w:szCs w:val="28"/>
              </w:rPr>
            </w:pPr>
            <w:r w:rsidRPr="00953BCD">
              <w:rPr>
                <w:rFonts w:ascii="Calibri" w:hAnsi="Calibri" w:cs="Calibri"/>
                <w:b/>
                <w:sz w:val="28"/>
                <w:szCs w:val="28"/>
              </w:rPr>
              <w:t>Soft Skills</w:t>
            </w:r>
          </w:p>
          <w:p w14:paraId="28E5B13C" w14:textId="77777777" w:rsidR="00905178" w:rsidRPr="0035419E" w:rsidRDefault="00905178" w:rsidP="000777A9">
            <w:pPr>
              <w:pStyle w:val="SubsectionText"/>
              <w:numPr>
                <w:ilvl w:val="0"/>
                <w:numId w:val="45"/>
              </w:numPr>
              <w:rPr>
                <w:sz w:val="24"/>
                <w:szCs w:val="24"/>
              </w:rPr>
            </w:pPr>
            <w:r w:rsidRPr="0035419E">
              <w:rPr>
                <w:sz w:val="24"/>
                <w:szCs w:val="24"/>
              </w:rPr>
              <w:t>Professional manner at all times.</w:t>
            </w:r>
          </w:p>
          <w:p w14:paraId="0ECD1A99" w14:textId="77777777" w:rsidR="00905178" w:rsidRPr="0035419E" w:rsidRDefault="00905178" w:rsidP="000777A9">
            <w:pPr>
              <w:pStyle w:val="SubsectionText"/>
              <w:numPr>
                <w:ilvl w:val="0"/>
                <w:numId w:val="45"/>
              </w:numPr>
              <w:rPr>
                <w:sz w:val="24"/>
                <w:szCs w:val="24"/>
              </w:rPr>
            </w:pPr>
            <w:r w:rsidRPr="0035419E">
              <w:rPr>
                <w:sz w:val="24"/>
                <w:szCs w:val="24"/>
              </w:rPr>
              <w:t>Interpersonal and presentation skills.</w:t>
            </w:r>
          </w:p>
          <w:p w14:paraId="6D822437" w14:textId="77777777" w:rsidR="00905178" w:rsidRPr="0035419E" w:rsidRDefault="00905178" w:rsidP="000777A9">
            <w:pPr>
              <w:pStyle w:val="SubsectionText"/>
              <w:numPr>
                <w:ilvl w:val="0"/>
                <w:numId w:val="45"/>
              </w:numPr>
              <w:rPr>
                <w:sz w:val="24"/>
                <w:szCs w:val="24"/>
              </w:rPr>
            </w:pPr>
            <w:r w:rsidRPr="0035419E">
              <w:rPr>
                <w:sz w:val="24"/>
                <w:szCs w:val="24"/>
              </w:rPr>
              <w:t>Excellent listener; pa</w:t>
            </w:r>
            <w:r>
              <w:rPr>
                <w:sz w:val="24"/>
                <w:szCs w:val="24"/>
              </w:rPr>
              <w:t>tient and responsive to clients’</w:t>
            </w:r>
            <w:r w:rsidRPr="0035419E">
              <w:rPr>
                <w:sz w:val="24"/>
                <w:szCs w:val="24"/>
              </w:rPr>
              <w:t xml:space="preserve"> needs.</w:t>
            </w:r>
          </w:p>
          <w:p w14:paraId="34B43A82" w14:textId="77777777" w:rsidR="00905178" w:rsidRPr="0035419E" w:rsidRDefault="00905178" w:rsidP="000777A9">
            <w:pPr>
              <w:pStyle w:val="SubsectionText"/>
              <w:numPr>
                <w:ilvl w:val="0"/>
                <w:numId w:val="45"/>
              </w:numPr>
              <w:rPr>
                <w:sz w:val="24"/>
                <w:szCs w:val="24"/>
              </w:rPr>
            </w:pPr>
            <w:r w:rsidRPr="0035419E">
              <w:rPr>
                <w:sz w:val="24"/>
                <w:szCs w:val="24"/>
              </w:rPr>
              <w:t>Working on own initiative.</w:t>
            </w:r>
          </w:p>
          <w:p w14:paraId="01354FB1" w14:textId="77777777" w:rsidR="00905178" w:rsidRPr="0035419E" w:rsidRDefault="00905178" w:rsidP="000777A9">
            <w:pPr>
              <w:pStyle w:val="SubsectionText"/>
              <w:numPr>
                <w:ilvl w:val="0"/>
                <w:numId w:val="45"/>
              </w:numPr>
              <w:rPr>
                <w:sz w:val="24"/>
                <w:szCs w:val="24"/>
              </w:rPr>
            </w:pPr>
            <w:r w:rsidRPr="0035419E">
              <w:rPr>
                <w:sz w:val="24"/>
                <w:szCs w:val="24"/>
              </w:rPr>
              <w:t>Quick learner with problem-solving skills.</w:t>
            </w:r>
          </w:p>
          <w:p w14:paraId="753EF132" w14:textId="77777777" w:rsidR="00905178" w:rsidRPr="00903D30" w:rsidRDefault="00905178" w:rsidP="000777A9">
            <w:pPr>
              <w:pStyle w:val="SubsectionText"/>
              <w:numPr>
                <w:ilvl w:val="0"/>
                <w:numId w:val="45"/>
              </w:numPr>
              <w:rPr>
                <w:rFonts w:ascii="Calibri" w:hAnsi="Calibri" w:cs="Calibri"/>
                <w:sz w:val="24"/>
                <w:szCs w:val="24"/>
              </w:rPr>
            </w:pPr>
            <w:r w:rsidRPr="0035419E">
              <w:rPr>
                <w:sz w:val="24"/>
                <w:szCs w:val="24"/>
              </w:rPr>
              <w:t xml:space="preserve">Ability to apply </w:t>
            </w:r>
            <w:r>
              <w:rPr>
                <w:sz w:val="24"/>
                <w:szCs w:val="24"/>
              </w:rPr>
              <w:t>academic knowledge to real life situations.</w:t>
            </w:r>
          </w:p>
          <w:p w14:paraId="0AB7F857" w14:textId="77777777" w:rsidR="00905178" w:rsidRPr="00903D30" w:rsidRDefault="00905178" w:rsidP="000777A9">
            <w:pPr>
              <w:pStyle w:val="SubsectionText"/>
              <w:numPr>
                <w:ilvl w:val="0"/>
                <w:numId w:val="45"/>
              </w:numPr>
              <w:rPr>
                <w:rFonts w:ascii="Calibri" w:hAnsi="Calibri" w:cs="Calibri"/>
                <w:sz w:val="24"/>
                <w:szCs w:val="24"/>
              </w:rPr>
            </w:pPr>
            <w:r>
              <w:rPr>
                <w:sz w:val="24"/>
                <w:szCs w:val="24"/>
              </w:rPr>
              <w:t>Ability to adapt to diverse working environments.</w:t>
            </w:r>
          </w:p>
          <w:p w14:paraId="4EBED348" w14:textId="77777777" w:rsidR="00905178" w:rsidRPr="00953BCD" w:rsidRDefault="00905178" w:rsidP="000777A9">
            <w:pPr>
              <w:pStyle w:val="SubsectionText"/>
              <w:numPr>
                <w:ilvl w:val="0"/>
                <w:numId w:val="45"/>
              </w:numPr>
              <w:rPr>
                <w:rFonts w:ascii="Calibri" w:hAnsi="Calibri" w:cs="Calibri"/>
                <w:sz w:val="24"/>
                <w:szCs w:val="24"/>
              </w:rPr>
            </w:pPr>
            <w:r>
              <w:rPr>
                <w:sz w:val="24"/>
                <w:szCs w:val="24"/>
              </w:rPr>
              <w:t>Ability to lead and to be led.</w:t>
            </w:r>
          </w:p>
          <w:p w14:paraId="09BC5B69" w14:textId="77777777" w:rsidR="00905178" w:rsidRPr="00953BCD" w:rsidRDefault="00905178" w:rsidP="00903D30">
            <w:pPr>
              <w:pStyle w:val="SubsectionText"/>
              <w:ind w:left="360"/>
              <w:rPr>
                <w:rFonts w:ascii="Calibri" w:hAnsi="Calibri" w:cs="Calibri"/>
                <w:sz w:val="24"/>
                <w:szCs w:val="24"/>
              </w:rPr>
            </w:pPr>
          </w:p>
        </w:tc>
        <w:tc>
          <w:tcPr>
            <w:tcW w:w="21" w:type="dxa"/>
          </w:tcPr>
          <w:p w14:paraId="1A0B6DFD" w14:textId="77777777" w:rsidR="00905178" w:rsidRPr="00953BCD" w:rsidRDefault="00905178">
            <w:pPr>
              <w:pStyle w:val="Section"/>
              <w:rPr>
                <w:rFonts w:ascii="Calibri" w:hAnsi="Calibri" w:cs="Calibri"/>
                <w:color w:val="000000" w:themeColor="text1"/>
                <w:sz w:val="32"/>
                <w:szCs w:val="32"/>
                <w:u w:val="single"/>
              </w:rPr>
            </w:pPr>
          </w:p>
        </w:tc>
      </w:tr>
      <w:tr w:rsidR="00785AD8" w14:paraId="5E6D3A36" w14:textId="77777777" w:rsidTr="00905178">
        <w:trPr>
          <w:trHeight w:val="7410"/>
          <w:jc w:val="center"/>
        </w:trPr>
        <w:tc>
          <w:tcPr>
            <w:tcW w:w="365" w:type="dxa"/>
            <w:shd w:val="clear" w:color="auto" w:fill="8EAADB" w:themeFill="accent1" w:themeFillTint="99"/>
          </w:tcPr>
          <w:p w14:paraId="1B6376B2" w14:textId="77777777" w:rsidR="00785AD8" w:rsidRDefault="00785AD8">
            <w:pPr>
              <w:spacing w:after="0" w:line="240" w:lineRule="auto"/>
            </w:pPr>
          </w:p>
        </w:tc>
        <w:tc>
          <w:tcPr>
            <w:tcW w:w="9342" w:type="dxa"/>
            <w:tcMar>
              <w:top w:w="360" w:type="dxa"/>
              <w:left w:w="360" w:type="dxa"/>
              <w:bottom w:w="360" w:type="dxa"/>
              <w:right w:w="360" w:type="dxa"/>
            </w:tcMar>
          </w:tcPr>
          <w:p w14:paraId="51CD4F39" w14:textId="77777777" w:rsidR="00785AD8" w:rsidRPr="00953BCD" w:rsidRDefault="00785AD8">
            <w:pPr>
              <w:pStyle w:val="Section"/>
              <w:rPr>
                <w:rFonts w:ascii="Calibri" w:hAnsi="Calibri" w:cs="Calibri"/>
                <w:color w:val="000000" w:themeColor="text1"/>
                <w:sz w:val="32"/>
                <w:szCs w:val="32"/>
                <w:u w:val="single"/>
              </w:rPr>
            </w:pPr>
          </w:p>
        </w:tc>
        <w:tc>
          <w:tcPr>
            <w:tcW w:w="21" w:type="dxa"/>
          </w:tcPr>
          <w:p w14:paraId="4C651F43" w14:textId="77777777" w:rsidR="00785AD8" w:rsidRPr="00953BCD" w:rsidRDefault="00785AD8">
            <w:pPr>
              <w:pStyle w:val="Section"/>
              <w:rPr>
                <w:rFonts w:ascii="Calibri" w:hAnsi="Calibri" w:cs="Calibri"/>
                <w:color w:val="000000" w:themeColor="text1"/>
                <w:sz w:val="32"/>
                <w:szCs w:val="32"/>
                <w:u w:val="single"/>
              </w:rPr>
            </w:pPr>
          </w:p>
        </w:tc>
      </w:tr>
      <w:tr w:rsidR="00905178" w14:paraId="1160ECFA" w14:textId="77777777" w:rsidTr="00905178">
        <w:trPr>
          <w:trHeight w:val="7410"/>
          <w:jc w:val="center"/>
        </w:trPr>
        <w:tc>
          <w:tcPr>
            <w:tcW w:w="365" w:type="dxa"/>
            <w:shd w:val="clear" w:color="auto" w:fill="8EAADB" w:themeFill="accent1" w:themeFillTint="99"/>
          </w:tcPr>
          <w:p w14:paraId="37E786FD" w14:textId="2E985640" w:rsidR="00905178" w:rsidRDefault="00905178">
            <w:pPr>
              <w:spacing w:after="0" w:line="240" w:lineRule="auto"/>
            </w:pPr>
          </w:p>
        </w:tc>
        <w:tc>
          <w:tcPr>
            <w:tcW w:w="9342" w:type="dxa"/>
            <w:tcMar>
              <w:top w:w="360" w:type="dxa"/>
              <w:left w:w="360" w:type="dxa"/>
              <w:bottom w:w="360" w:type="dxa"/>
              <w:right w:w="360" w:type="dxa"/>
            </w:tcMar>
          </w:tcPr>
          <w:p w14:paraId="48325FB1" w14:textId="77777777" w:rsidR="00905178" w:rsidRPr="00953BCD" w:rsidRDefault="00905178" w:rsidP="00903D30">
            <w:pPr>
              <w:pStyle w:val="Section"/>
              <w:rPr>
                <w:rFonts w:ascii="Calibri" w:hAnsi="Calibri" w:cs="Calibri"/>
                <w:color w:val="000000" w:themeColor="text1"/>
                <w:sz w:val="32"/>
                <w:szCs w:val="32"/>
                <w:u w:val="single"/>
              </w:rPr>
            </w:pPr>
          </w:p>
        </w:tc>
        <w:tc>
          <w:tcPr>
            <w:tcW w:w="21" w:type="dxa"/>
          </w:tcPr>
          <w:p w14:paraId="4F8DE397" w14:textId="77777777" w:rsidR="00905178" w:rsidRPr="00953BCD" w:rsidRDefault="00905178" w:rsidP="00903D30">
            <w:pPr>
              <w:pStyle w:val="Section"/>
              <w:rPr>
                <w:rFonts w:ascii="Calibri" w:hAnsi="Calibri" w:cs="Calibri"/>
                <w:color w:val="000000" w:themeColor="text1"/>
                <w:sz w:val="32"/>
                <w:szCs w:val="32"/>
                <w:u w:val="single"/>
              </w:rPr>
            </w:pPr>
          </w:p>
        </w:tc>
      </w:tr>
    </w:tbl>
    <w:p w14:paraId="4E6FF37C" w14:textId="77777777" w:rsidR="00DB3D9F" w:rsidRDefault="00DB3D9F"/>
    <w:tbl>
      <w:tblPr>
        <w:tblpPr w:leftFromText="187" w:rightFromText="187" w:vertAnchor="page" w:horzAnchor="margin" w:tblpY="10997"/>
        <w:tblOverlap w:val="never"/>
        <w:tblW w:w="0" w:type="auto"/>
        <w:tblLook w:val="04A0" w:firstRow="1" w:lastRow="0" w:firstColumn="1" w:lastColumn="0" w:noHBand="0" w:noVBand="1"/>
      </w:tblPr>
      <w:tblGrid>
        <w:gridCol w:w="9576"/>
      </w:tblGrid>
      <w:tr w:rsidR="003E71FC" w14:paraId="13A140BA" w14:textId="77777777" w:rsidTr="003E71FC">
        <w:trPr>
          <w:trHeight w:val="576"/>
        </w:trPr>
        <w:tc>
          <w:tcPr>
            <w:tcW w:w="9576" w:type="dxa"/>
          </w:tcPr>
          <w:p w14:paraId="37DCAC85" w14:textId="77777777" w:rsidR="003E71FC" w:rsidRDefault="003E71FC" w:rsidP="003E71FC">
            <w:pPr>
              <w:spacing w:after="0" w:line="240" w:lineRule="auto"/>
            </w:pPr>
          </w:p>
          <w:p w14:paraId="27D3474E" w14:textId="77777777" w:rsidR="003E71FC" w:rsidRPr="0026294B" w:rsidRDefault="003E71FC" w:rsidP="003E71FC">
            <w:pPr>
              <w:spacing w:after="0" w:line="240" w:lineRule="auto"/>
              <w:rPr>
                <w:rFonts w:ascii="Calibri" w:hAnsi="Calibri" w:cs="Calibri"/>
                <w:sz w:val="24"/>
                <w:szCs w:val="24"/>
              </w:rPr>
            </w:pPr>
            <w:r w:rsidRPr="0026294B">
              <w:rPr>
                <w:rFonts w:ascii="Calibri" w:hAnsi="Calibri" w:cs="Calibri"/>
                <w:sz w:val="24"/>
                <w:szCs w:val="24"/>
              </w:rPr>
              <w:t>If given a chance to work in your esteemed &amp; reputed organization, I assure you that I will carry out my duties to the best of my abilities to the entire satisfaction of all my superiors &amp; customers</w:t>
            </w:r>
          </w:p>
          <w:p w14:paraId="6F633EC5" w14:textId="77777777" w:rsidR="003E71FC" w:rsidRPr="0026294B" w:rsidRDefault="003E71FC" w:rsidP="003E71FC">
            <w:pPr>
              <w:spacing w:after="0" w:line="240" w:lineRule="auto"/>
              <w:rPr>
                <w:rFonts w:ascii="Calibri" w:hAnsi="Calibri" w:cs="Calibri"/>
                <w:sz w:val="24"/>
                <w:szCs w:val="24"/>
              </w:rPr>
            </w:pPr>
          </w:p>
          <w:p w14:paraId="4D6BF7B0" w14:textId="77777777" w:rsidR="003E71FC" w:rsidRPr="0026294B" w:rsidRDefault="003E71FC" w:rsidP="003E71FC">
            <w:pPr>
              <w:spacing w:after="0" w:line="240" w:lineRule="auto"/>
              <w:rPr>
                <w:rFonts w:ascii="Calibri" w:hAnsi="Calibri" w:cs="Calibri"/>
                <w:sz w:val="24"/>
                <w:szCs w:val="24"/>
              </w:rPr>
            </w:pPr>
            <w:r w:rsidRPr="0026294B">
              <w:rPr>
                <w:rFonts w:ascii="Calibri" w:hAnsi="Calibri" w:cs="Calibri"/>
                <w:sz w:val="24"/>
                <w:szCs w:val="24"/>
              </w:rPr>
              <w:t>Thanking you in antici</w:t>
            </w:r>
            <w:r>
              <w:rPr>
                <w:rFonts w:ascii="Calibri" w:hAnsi="Calibri" w:cs="Calibri"/>
                <w:sz w:val="24"/>
                <w:szCs w:val="24"/>
              </w:rPr>
              <w:t xml:space="preserve">pating &amp; awaiting your </w:t>
            </w:r>
            <w:r w:rsidR="00E84658">
              <w:rPr>
                <w:rFonts w:ascii="Calibri" w:hAnsi="Calibri" w:cs="Calibri"/>
                <w:sz w:val="24"/>
                <w:szCs w:val="24"/>
              </w:rPr>
              <w:t>favorable</w:t>
            </w:r>
            <w:r w:rsidRPr="0026294B">
              <w:rPr>
                <w:rFonts w:ascii="Calibri" w:hAnsi="Calibri" w:cs="Calibri"/>
                <w:sz w:val="24"/>
                <w:szCs w:val="24"/>
              </w:rPr>
              <w:t xml:space="preserve"> reply.</w:t>
            </w:r>
            <w:r w:rsidRPr="0026294B">
              <w:rPr>
                <w:rFonts w:ascii="Calibri" w:hAnsi="Calibri" w:cs="Calibri"/>
                <w:sz w:val="24"/>
                <w:szCs w:val="24"/>
              </w:rPr>
              <w:br/>
            </w:r>
            <w:r w:rsidRPr="0026294B">
              <w:rPr>
                <w:rFonts w:ascii="Calibri" w:hAnsi="Calibri" w:cs="Calibri"/>
                <w:sz w:val="24"/>
                <w:szCs w:val="24"/>
              </w:rPr>
              <w:br/>
              <w:t>Yours truly,</w:t>
            </w:r>
          </w:p>
          <w:p w14:paraId="4209F8F9" w14:textId="77777777" w:rsidR="003E71FC" w:rsidRDefault="003E71FC" w:rsidP="003E71FC">
            <w:pPr>
              <w:spacing w:after="0" w:line="240" w:lineRule="auto"/>
            </w:pPr>
            <w:proofErr w:type="spellStart"/>
            <w:r w:rsidRPr="0026294B">
              <w:rPr>
                <w:rFonts w:ascii="Calibri" w:hAnsi="Calibri" w:cs="Calibri"/>
                <w:sz w:val="24"/>
                <w:szCs w:val="24"/>
              </w:rPr>
              <w:t>Yousoof</w:t>
            </w:r>
            <w:proofErr w:type="spellEnd"/>
            <w:r w:rsidRPr="0026294B">
              <w:rPr>
                <w:rFonts w:ascii="Calibri" w:hAnsi="Calibri" w:cs="Calibri"/>
                <w:sz w:val="24"/>
                <w:szCs w:val="24"/>
              </w:rPr>
              <w:t xml:space="preserve"> Zain</w:t>
            </w:r>
          </w:p>
        </w:tc>
      </w:tr>
    </w:tbl>
    <w:p w14:paraId="2C3CD200" w14:textId="77777777" w:rsidR="00DB3D9F" w:rsidRDefault="00DB3D9F"/>
    <w:sectPr w:rsidR="00DB3D9F">
      <w:headerReference w:type="default" r:id="rId13"/>
      <w:footerReference w:type="even" r:id="rId14"/>
      <w:footerReference w:type="default" r:id="rId15"/>
      <w:pgSz w:w="12240" w:h="15840"/>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Anis" w:date="2018-12-07T23:22:00Z" w:initials="A">
    <w:p w14:paraId="10750DCE" w14:textId="77777777" w:rsidR="00A16339" w:rsidRDefault="00A16339">
      <w:pPr>
        <w:pStyle w:val="CommentText"/>
      </w:pPr>
      <w:r>
        <w:rPr>
          <w:rStyle w:val="CommentReference"/>
        </w:rPr>
        <w:annotationRef/>
      </w:r>
    </w:p>
  </w:comment>
  <w:comment w:id="1" w:author="Anis" w:date="2018-12-18T18:27:00Z" w:initials="A">
    <w:p w14:paraId="717A066D" w14:textId="6E02CAA7" w:rsidR="0073518F" w:rsidRDefault="0073518F">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750DCE" w15:done="0"/>
  <w15:commentEx w15:paraId="717A066D" w15:paraIdParent="10750D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750DCE" w16cid:durableId="205CAFF5"/>
  <w16cid:commentId w16cid:paraId="717A066D" w16cid:durableId="205CAF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E2F65" w14:textId="77777777" w:rsidR="005B7D84" w:rsidRDefault="005B7D84">
      <w:pPr>
        <w:spacing w:after="0" w:line="240" w:lineRule="auto"/>
      </w:pPr>
      <w:r>
        <w:separator/>
      </w:r>
    </w:p>
  </w:endnote>
  <w:endnote w:type="continuationSeparator" w:id="0">
    <w:p w14:paraId="300F7039" w14:textId="77777777" w:rsidR="005B7D84" w:rsidRDefault="005B7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5AD3A" w14:textId="77777777" w:rsidR="00DB3D9F" w:rsidRDefault="00DB3D9F" w:rsidP="003E71FC">
    <w:pPr>
      <w:pStyle w:val="FooterLeft"/>
      <w:pBdr>
        <w:top w:val="dashed" w:sz="4" w:space="21" w:color="7F7F7F" w:themeColor="text1" w:themeTint="80"/>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09058" w14:textId="77777777" w:rsidR="00DB3D9F" w:rsidRDefault="00DB3D9F" w:rsidP="003E71FC">
    <w:pPr>
      <w:pStyle w:val="FooterRight"/>
      <w:pBdr>
        <w:top w:val="dashed" w:sz="4" w:space="13" w:color="7F7F7F"/>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BAE45" w14:textId="77777777" w:rsidR="005B7D84" w:rsidRDefault="005B7D84">
      <w:pPr>
        <w:spacing w:after="0" w:line="240" w:lineRule="auto"/>
      </w:pPr>
      <w:r>
        <w:separator/>
      </w:r>
    </w:p>
  </w:footnote>
  <w:footnote w:type="continuationSeparator" w:id="0">
    <w:p w14:paraId="05317682" w14:textId="77777777" w:rsidR="005B7D84" w:rsidRDefault="005B7D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B3D6" w14:textId="77777777" w:rsidR="00DB3D9F" w:rsidRDefault="00DB3D9F">
    <w:pPr>
      <w:pStyle w:val="HeaderRight"/>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DE2132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FB8AC5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69C04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4EA9C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F0C434A"/>
    <w:lvl w:ilvl="0">
      <w:start w:val="1"/>
      <w:numFmt w:val="bullet"/>
      <w:pStyle w:val="ListBullet5"/>
      <w:lvlText w:val=""/>
      <w:lvlJc w:val="left"/>
      <w:pPr>
        <w:ind w:left="1800" w:hanging="360"/>
      </w:pPr>
      <w:rPr>
        <w:rFonts w:ascii="Symbol" w:hAnsi="Symbol" w:hint="default"/>
        <w:color w:val="ED7D31" w:themeColor="accent2"/>
      </w:rPr>
    </w:lvl>
  </w:abstractNum>
  <w:abstractNum w:abstractNumId="5" w15:restartNumberingAfterBreak="0">
    <w:nsid w:val="FFFFFF81"/>
    <w:multiLevelType w:val="singleLevel"/>
    <w:tmpl w:val="78B8BCEC"/>
    <w:lvl w:ilvl="0">
      <w:start w:val="1"/>
      <w:numFmt w:val="bullet"/>
      <w:pStyle w:val="ListBullet4"/>
      <w:lvlText w:val=""/>
      <w:lvlJc w:val="left"/>
      <w:pPr>
        <w:ind w:left="1440" w:hanging="360"/>
      </w:pPr>
      <w:rPr>
        <w:rFonts w:ascii="Symbol" w:hAnsi="Symbol" w:hint="default"/>
        <w:outline w:val="0"/>
        <w:emboss w:val="0"/>
        <w:imprint w:val="0"/>
        <w:color w:val="C45911" w:themeColor="accent2" w:themeShade="BF"/>
      </w:rPr>
    </w:lvl>
  </w:abstractNum>
  <w:abstractNum w:abstractNumId="6" w15:restartNumberingAfterBreak="0">
    <w:nsid w:val="FFFFFF82"/>
    <w:multiLevelType w:val="singleLevel"/>
    <w:tmpl w:val="3D9E3420"/>
    <w:lvl w:ilvl="0">
      <w:start w:val="1"/>
      <w:numFmt w:val="bullet"/>
      <w:pStyle w:val="ListBullet3"/>
      <w:lvlText w:val=""/>
      <w:lvlJc w:val="left"/>
      <w:pPr>
        <w:ind w:left="1080" w:hanging="360"/>
      </w:pPr>
      <w:rPr>
        <w:rFonts w:ascii="Wingdings 3" w:hAnsi="Wingdings 3" w:hint="default"/>
        <w:color w:val="808080" w:themeColor="background1" w:themeShade="80"/>
      </w:rPr>
    </w:lvl>
  </w:abstractNum>
  <w:abstractNum w:abstractNumId="7" w15:restartNumberingAfterBreak="0">
    <w:nsid w:val="FFFFFF83"/>
    <w:multiLevelType w:val="singleLevel"/>
    <w:tmpl w:val="5B846FA6"/>
    <w:lvl w:ilvl="0">
      <w:start w:val="1"/>
      <w:numFmt w:val="bullet"/>
      <w:pStyle w:val="ListBullet2"/>
      <w:lvlText w:val=""/>
      <w:lvlJc w:val="left"/>
      <w:pPr>
        <w:ind w:left="720" w:hanging="360"/>
      </w:pPr>
      <w:rPr>
        <w:rFonts w:ascii="Wingdings 3" w:hAnsi="Wingdings 3" w:hint="default"/>
        <w:color w:val="ED7D31" w:themeColor="accent2"/>
      </w:rPr>
    </w:lvl>
  </w:abstractNum>
  <w:abstractNum w:abstractNumId="8" w15:restartNumberingAfterBreak="0">
    <w:nsid w:val="FFFFFF88"/>
    <w:multiLevelType w:val="singleLevel"/>
    <w:tmpl w:val="54E8AF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DA4134"/>
    <w:lvl w:ilvl="0">
      <w:start w:val="1"/>
      <w:numFmt w:val="bullet"/>
      <w:pStyle w:val="ListBullet"/>
      <w:lvlText w:val=""/>
      <w:lvlJc w:val="left"/>
      <w:pPr>
        <w:ind w:left="360" w:hanging="360"/>
      </w:pPr>
      <w:rPr>
        <w:rFonts w:ascii="Wingdings 3" w:hAnsi="Wingdings 3" w:hint="default"/>
        <w:caps w:val="0"/>
        <w:strike w:val="0"/>
        <w:dstrike w:val="0"/>
        <w:outline w:val="0"/>
        <w:shadow w:val="0"/>
        <w:emboss w:val="0"/>
        <w:imprint w:val="0"/>
        <w:vanish w:val="0"/>
        <w:color w:val="C45911" w:themeColor="accent2" w:themeShade="BF"/>
        <w:vertAlign w:val="baseline"/>
      </w:rPr>
    </w:lvl>
  </w:abstractNum>
  <w:abstractNum w:abstractNumId="10" w15:restartNumberingAfterBreak="0">
    <w:nsid w:val="09622318"/>
    <w:multiLevelType w:val="hybridMultilevel"/>
    <w:tmpl w:val="F7307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DE2B0D"/>
    <w:multiLevelType w:val="hybridMultilevel"/>
    <w:tmpl w:val="06DEB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A833D2"/>
    <w:multiLevelType w:val="hybridMultilevel"/>
    <w:tmpl w:val="8ACA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36926"/>
    <w:multiLevelType w:val="hybridMultilevel"/>
    <w:tmpl w:val="29B45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4C7C26"/>
    <w:multiLevelType w:val="hybridMultilevel"/>
    <w:tmpl w:val="B9BCD86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8F0A30"/>
    <w:multiLevelType w:val="hybridMultilevel"/>
    <w:tmpl w:val="21B80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057EE3"/>
    <w:multiLevelType w:val="hybridMultilevel"/>
    <w:tmpl w:val="466E3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BD6A37"/>
    <w:multiLevelType w:val="hybridMultilevel"/>
    <w:tmpl w:val="F8DC9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156FBA"/>
    <w:multiLevelType w:val="hybridMultilevel"/>
    <w:tmpl w:val="1D7C8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CD03CA"/>
    <w:multiLevelType w:val="hybridMultilevel"/>
    <w:tmpl w:val="3D52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D2BC0"/>
    <w:multiLevelType w:val="hybridMultilevel"/>
    <w:tmpl w:val="47FCE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47612"/>
    <w:multiLevelType w:val="hybridMultilevel"/>
    <w:tmpl w:val="A8926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9"/>
  </w:num>
  <w:num w:numId="17">
    <w:abstractNumId w:val="7"/>
  </w:num>
  <w:num w:numId="18">
    <w:abstractNumId w:val="6"/>
  </w:num>
  <w:num w:numId="19">
    <w:abstractNumId w:val="5"/>
  </w:num>
  <w:num w:numId="20">
    <w:abstractNumId w:val="4"/>
  </w:num>
  <w:num w:numId="21">
    <w:abstractNumId w:val="9"/>
  </w:num>
  <w:num w:numId="22">
    <w:abstractNumId w:val="7"/>
  </w:num>
  <w:num w:numId="23">
    <w:abstractNumId w:val="6"/>
  </w:num>
  <w:num w:numId="24">
    <w:abstractNumId w:val="5"/>
  </w:num>
  <w:num w:numId="25">
    <w:abstractNumId w:val="4"/>
  </w:num>
  <w:num w:numId="26">
    <w:abstractNumId w:val="9"/>
  </w:num>
  <w:num w:numId="27">
    <w:abstractNumId w:val="7"/>
  </w:num>
  <w:num w:numId="28">
    <w:abstractNumId w:val="6"/>
  </w:num>
  <w:num w:numId="29">
    <w:abstractNumId w:val="5"/>
  </w:num>
  <w:num w:numId="30">
    <w:abstractNumId w:val="4"/>
  </w:num>
  <w:num w:numId="31">
    <w:abstractNumId w:val="12"/>
  </w:num>
  <w:num w:numId="32">
    <w:abstractNumId w:val="19"/>
  </w:num>
  <w:num w:numId="33">
    <w:abstractNumId w:val="17"/>
  </w:num>
  <w:num w:numId="34">
    <w:abstractNumId w:val="18"/>
  </w:num>
  <w:num w:numId="35">
    <w:abstractNumId w:val="13"/>
  </w:num>
  <w:num w:numId="36">
    <w:abstractNumId w:val="21"/>
  </w:num>
  <w:num w:numId="37">
    <w:abstractNumId w:val="10"/>
  </w:num>
  <w:num w:numId="38">
    <w:abstractNumId w:val="16"/>
  </w:num>
  <w:num w:numId="39">
    <w:abstractNumId w:val="20"/>
  </w:num>
  <w:num w:numId="40">
    <w:abstractNumId w:val="14"/>
  </w:num>
  <w:num w:numId="41">
    <w:abstractNumId w:val="9"/>
  </w:num>
  <w:num w:numId="42">
    <w:abstractNumId w:val="9"/>
  </w:num>
  <w:num w:numId="43">
    <w:abstractNumId w:val="15"/>
  </w:num>
  <w:num w:numId="44">
    <w:abstractNumId w:val="9"/>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is">
    <w15:presenceInfo w15:providerId="None" w15:userId="An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removeDateAndTime/>
  <w:hideGrammaticalErrors/>
  <w:proofState w:spelling="clean"/>
  <w:attachedTemplate r:id="rId1"/>
  <w:styleLockQFSet/>
  <w:defaultTabStop w:val="720"/>
  <w:evenAndOddHeaders/>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6009"/>
    <w:rsid w:val="00000EA9"/>
    <w:rsid w:val="00003FC2"/>
    <w:rsid w:val="00014F92"/>
    <w:rsid w:val="00026E85"/>
    <w:rsid w:val="00030541"/>
    <w:rsid w:val="00031DFC"/>
    <w:rsid w:val="000439E0"/>
    <w:rsid w:val="0004499B"/>
    <w:rsid w:val="00050415"/>
    <w:rsid w:val="000666D9"/>
    <w:rsid w:val="00066923"/>
    <w:rsid w:val="000672F7"/>
    <w:rsid w:val="00067EC8"/>
    <w:rsid w:val="0007087F"/>
    <w:rsid w:val="000719B8"/>
    <w:rsid w:val="0007486C"/>
    <w:rsid w:val="00076B12"/>
    <w:rsid w:val="00076DA9"/>
    <w:rsid w:val="000777A9"/>
    <w:rsid w:val="000803F2"/>
    <w:rsid w:val="000875D5"/>
    <w:rsid w:val="00091C65"/>
    <w:rsid w:val="00094660"/>
    <w:rsid w:val="0009477D"/>
    <w:rsid w:val="0009634F"/>
    <w:rsid w:val="0009750B"/>
    <w:rsid w:val="000A0B07"/>
    <w:rsid w:val="000A1BAD"/>
    <w:rsid w:val="000A30A5"/>
    <w:rsid w:val="000A5AEC"/>
    <w:rsid w:val="000B4634"/>
    <w:rsid w:val="000C0C4C"/>
    <w:rsid w:val="000C2606"/>
    <w:rsid w:val="000D2DB6"/>
    <w:rsid w:val="000D457A"/>
    <w:rsid w:val="000E2F62"/>
    <w:rsid w:val="001055A6"/>
    <w:rsid w:val="00117558"/>
    <w:rsid w:val="00120A04"/>
    <w:rsid w:val="0012494B"/>
    <w:rsid w:val="001252C9"/>
    <w:rsid w:val="00145814"/>
    <w:rsid w:val="00150A00"/>
    <w:rsid w:val="00152C59"/>
    <w:rsid w:val="00153A74"/>
    <w:rsid w:val="0016116B"/>
    <w:rsid w:val="00165654"/>
    <w:rsid w:val="00165C25"/>
    <w:rsid w:val="00170CFB"/>
    <w:rsid w:val="001858BB"/>
    <w:rsid w:val="00193BBF"/>
    <w:rsid w:val="0019440C"/>
    <w:rsid w:val="0019469C"/>
    <w:rsid w:val="001946C0"/>
    <w:rsid w:val="001950CA"/>
    <w:rsid w:val="001A48E4"/>
    <w:rsid w:val="001A5AD2"/>
    <w:rsid w:val="001A62C6"/>
    <w:rsid w:val="001C17D3"/>
    <w:rsid w:val="001C567B"/>
    <w:rsid w:val="001D1D66"/>
    <w:rsid w:val="001E17E5"/>
    <w:rsid w:val="001E2D83"/>
    <w:rsid w:val="001E5766"/>
    <w:rsid w:val="001F189D"/>
    <w:rsid w:val="001F3479"/>
    <w:rsid w:val="001F4B58"/>
    <w:rsid w:val="001F4CF4"/>
    <w:rsid w:val="001F66BD"/>
    <w:rsid w:val="0020170F"/>
    <w:rsid w:val="002019B8"/>
    <w:rsid w:val="00212A33"/>
    <w:rsid w:val="00214801"/>
    <w:rsid w:val="002176BF"/>
    <w:rsid w:val="00223095"/>
    <w:rsid w:val="00225C02"/>
    <w:rsid w:val="00227A89"/>
    <w:rsid w:val="00227F3F"/>
    <w:rsid w:val="00236702"/>
    <w:rsid w:val="00242226"/>
    <w:rsid w:val="002437E5"/>
    <w:rsid w:val="00251444"/>
    <w:rsid w:val="00257749"/>
    <w:rsid w:val="002578DA"/>
    <w:rsid w:val="0026294B"/>
    <w:rsid w:val="002651B4"/>
    <w:rsid w:val="002657F2"/>
    <w:rsid w:val="002758B0"/>
    <w:rsid w:val="002767A6"/>
    <w:rsid w:val="00280BC6"/>
    <w:rsid w:val="00283C68"/>
    <w:rsid w:val="002844A6"/>
    <w:rsid w:val="00286D8A"/>
    <w:rsid w:val="00290C9B"/>
    <w:rsid w:val="00292D76"/>
    <w:rsid w:val="002A09DE"/>
    <w:rsid w:val="002A1C79"/>
    <w:rsid w:val="002A4634"/>
    <w:rsid w:val="002A5F74"/>
    <w:rsid w:val="002A6A99"/>
    <w:rsid w:val="002A778C"/>
    <w:rsid w:val="002B0506"/>
    <w:rsid w:val="002B127A"/>
    <w:rsid w:val="002B1A79"/>
    <w:rsid w:val="002B3678"/>
    <w:rsid w:val="002B47B9"/>
    <w:rsid w:val="002C0040"/>
    <w:rsid w:val="002C21B9"/>
    <w:rsid w:val="002C5146"/>
    <w:rsid w:val="002D0FB9"/>
    <w:rsid w:val="002D24DB"/>
    <w:rsid w:val="002D42D8"/>
    <w:rsid w:val="002D6876"/>
    <w:rsid w:val="002D6D42"/>
    <w:rsid w:val="002D6FB2"/>
    <w:rsid w:val="002E0814"/>
    <w:rsid w:val="002E5EA7"/>
    <w:rsid w:val="002E788C"/>
    <w:rsid w:val="002F3DD3"/>
    <w:rsid w:val="002F3FCD"/>
    <w:rsid w:val="002F6A8F"/>
    <w:rsid w:val="002F74DD"/>
    <w:rsid w:val="0030107F"/>
    <w:rsid w:val="00311666"/>
    <w:rsid w:val="00340B03"/>
    <w:rsid w:val="00344A9A"/>
    <w:rsid w:val="003471C7"/>
    <w:rsid w:val="003476C6"/>
    <w:rsid w:val="0035419E"/>
    <w:rsid w:val="00356D82"/>
    <w:rsid w:val="0036778D"/>
    <w:rsid w:val="003677E5"/>
    <w:rsid w:val="00370A62"/>
    <w:rsid w:val="00371E89"/>
    <w:rsid w:val="00387A8D"/>
    <w:rsid w:val="00391829"/>
    <w:rsid w:val="003931DA"/>
    <w:rsid w:val="003A5DED"/>
    <w:rsid w:val="003B34FB"/>
    <w:rsid w:val="003B53E9"/>
    <w:rsid w:val="003C3414"/>
    <w:rsid w:val="003C776B"/>
    <w:rsid w:val="003D1AF9"/>
    <w:rsid w:val="003D711C"/>
    <w:rsid w:val="003E2D00"/>
    <w:rsid w:val="003E71FC"/>
    <w:rsid w:val="003F4664"/>
    <w:rsid w:val="003F4763"/>
    <w:rsid w:val="003F68E6"/>
    <w:rsid w:val="003F6D56"/>
    <w:rsid w:val="003F7989"/>
    <w:rsid w:val="004030D9"/>
    <w:rsid w:val="00404230"/>
    <w:rsid w:val="00411C0E"/>
    <w:rsid w:val="00416F5A"/>
    <w:rsid w:val="004206C6"/>
    <w:rsid w:val="0042220C"/>
    <w:rsid w:val="00424243"/>
    <w:rsid w:val="00424556"/>
    <w:rsid w:val="00424AD0"/>
    <w:rsid w:val="00425367"/>
    <w:rsid w:val="00427B5B"/>
    <w:rsid w:val="00433F87"/>
    <w:rsid w:val="004367F0"/>
    <w:rsid w:val="00437329"/>
    <w:rsid w:val="00441F5E"/>
    <w:rsid w:val="00442E0E"/>
    <w:rsid w:val="004502A5"/>
    <w:rsid w:val="0045338F"/>
    <w:rsid w:val="00453793"/>
    <w:rsid w:val="0045386F"/>
    <w:rsid w:val="00460385"/>
    <w:rsid w:val="00463F22"/>
    <w:rsid w:val="00465D34"/>
    <w:rsid w:val="00480E0E"/>
    <w:rsid w:val="00482780"/>
    <w:rsid w:val="00486C9B"/>
    <w:rsid w:val="0049057A"/>
    <w:rsid w:val="004939E4"/>
    <w:rsid w:val="0049723A"/>
    <w:rsid w:val="004A4FDF"/>
    <w:rsid w:val="004A71C9"/>
    <w:rsid w:val="004B2726"/>
    <w:rsid w:val="004B5327"/>
    <w:rsid w:val="004B668E"/>
    <w:rsid w:val="004B7D62"/>
    <w:rsid w:val="004C04B8"/>
    <w:rsid w:val="004C0518"/>
    <w:rsid w:val="004C5554"/>
    <w:rsid w:val="004D0CE6"/>
    <w:rsid w:val="004E10BB"/>
    <w:rsid w:val="004F02DB"/>
    <w:rsid w:val="004F1DF8"/>
    <w:rsid w:val="004F651D"/>
    <w:rsid w:val="005024AE"/>
    <w:rsid w:val="00503F65"/>
    <w:rsid w:val="0050548E"/>
    <w:rsid w:val="0050765B"/>
    <w:rsid w:val="00511179"/>
    <w:rsid w:val="00512134"/>
    <w:rsid w:val="005121A0"/>
    <w:rsid w:val="00516063"/>
    <w:rsid w:val="00520F6F"/>
    <w:rsid w:val="005224E9"/>
    <w:rsid w:val="00527F92"/>
    <w:rsid w:val="005317A4"/>
    <w:rsid w:val="00534955"/>
    <w:rsid w:val="00536BE4"/>
    <w:rsid w:val="00540BFB"/>
    <w:rsid w:val="00541E05"/>
    <w:rsid w:val="0054402A"/>
    <w:rsid w:val="00553C26"/>
    <w:rsid w:val="00555BFF"/>
    <w:rsid w:val="0055609D"/>
    <w:rsid w:val="00565CC8"/>
    <w:rsid w:val="005759EA"/>
    <w:rsid w:val="00575A0B"/>
    <w:rsid w:val="0058093F"/>
    <w:rsid w:val="00582E10"/>
    <w:rsid w:val="00584E08"/>
    <w:rsid w:val="0059098E"/>
    <w:rsid w:val="005919CB"/>
    <w:rsid w:val="00591E86"/>
    <w:rsid w:val="00594BBF"/>
    <w:rsid w:val="00597793"/>
    <w:rsid w:val="005A3F8F"/>
    <w:rsid w:val="005A7859"/>
    <w:rsid w:val="005B6D19"/>
    <w:rsid w:val="005B7D84"/>
    <w:rsid w:val="005C2AB3"/>
    <w:rsid w:val="005C3ED9"/>
    <w:rsid w:val="005D3B56"/>
    <w:rsid w:val="005E2235"/>
    <w:rsid w:val="005E27A4"/>
    <w:rsid w:val="005E4218"/>
    <w:rsid w:val="005F4F91"/>
    <w:rsid w:val="005F5080"/>
    <w:rsid w:val="005F5BC6"/>
    <w:rsid w:val="005F5D12"/>
    <w:rsid w:val="005F63CE"/>
    <w:rsid w:val="005F7FA9"/>
    <w:rsid w:val="00600639"/>
    <w:rsid w:val="006039A4"/>
    <w:rsid w:val="006051C7"/>
    <w:rsid w:val="006052B6"/>
    <w:rsid w:val="00610AAC"/>
    <w:rsid w:val="006147DA"/>
    <w:rsid w:val="00614A1A"/>
    <w:rsid w:val="00615566"/>
    <w:rsid w:val="00615DC2"/>
    <w:rsid w:val="00617184"/>
    <w:rsid w:val="00623331"/>
    <w:rsid w:val="00624080"/>
    <w:rsid w:val="00626ED4"/>
    <w:rsid w:val="00633C43"/>
    <w:rsid w:val="00633C47"/>
    <w:rsid w:val="00635542"/>
    <w:rsid w:val="0064359D"/>
    <w:rsid w:val="006435E3"/>
    <w:rsid w:val="0064705D"/>
    <w:rsid w:val="006475C3"/>
    <w:rsid w:val="00647678"/>
    <w:rsid w:val="006477F8"/>
    <w:rsid w:val="0065201A"/>
    <w:rsid w:val="00652D5D"/>
    <w:rsid w:val="00654092"/>
    <w:rsid w:val="00657C40"/>
    <w:rsid w:val="006615A2"/>
    <w:rsid w:val="00661EEA"/>
    <w:rsid w:val="00664E93"/>
    <w:rsid w:val="00664F8E"/>
    <w:rsid w:val="0066583C"/>
    <w:rsid w:val="0067098D"/>
    <w:rsid w:val="00671AFF"/>
    <w:rsid w:val="00676AE9"/>
    <w:rsid w:val="00680E9A"/>
    <w:rsid w:val="006824A9"/>
    <w:rsid w:val="00685694"/>
    <w:rsid w:val="006934D8"/>
    <w:rsid w:val="006975E4"/>
    <w:rsid w:val="006A417C"/>
    <w:rsid w:val="006A7F7D"/>
    <w:rsid w:val="006B3571"/>
    <w:rsid w:val="006B3D71"/>
    <w:rsid w:val="006B5844"/>
    <w:rsid w:val="006C1062"/>
    <w:rsid w:val="006C1EE5"/>
    <w:rsid w:val="006C37C3"/>
    <w:rsid w:val="006C5C95"/>
    <w:rsid w:val="006C5D65"/>
    <w:rsid w:val="006D06CA"/>
    <w:rsid w:val="006D0E31"/>
    <w:rsid w:val="006D16AA"/>
    <w:rsid w:val="006D6D81"/>
    <w:rsid w:val="006E6C2C"/>
    <w:rsid w:val="006F3D0B"/>
    <w:rsid w:val="006F43FD"/>
    <w:rsid w:val="006F4BC0"/>
    <w:rsid w:val="007011BB"/>
    <w:rsid w:val="007012E7"/>
    <w:rsid w:val="007056F9"/>
    <w:rsid w:val="00707064"/>
    <w:rsid w:val="007073EF"/>
    <w:rsid w:val="0071048D"/>
    <w:rsid w:val="00716F84"/>
    <w:rsid w:val="007170F3"/>
    <w:rsid w:val="00720310"/>
    <w:rsid w:val="007213C4"/>
    <w:rsid w:val="00730C6B"/>
    <w:rsid w:val="00731FC3"/>
    <w:rsid w:val="00734C9A"/>
    <w:rsid w:val="0073518F"/>
    <w:rsid w:val="00736811"/>
    <w:rsid w:val="00737934"/>
    <w:rsid w:val="00737B10"/>
    <w:rsid w:val="0074524B"/>
    <w:rsid w:val="0074608A"/>
    <w:rsid w:val="007555E9"/>
    <w:rsid w:val="00761BD4"/>
    <w:rsid w:val="00765CD3"/>
    <w:rsid w:val="00766CC8"/>
    <w:rsid w:val="00770401"/>
    <w:rsid w:val="007725F5"/>
    <w:rsid w:val="007830A2"/>
    <w:rsid w:val="00785AD8"/>
    <w:rsid w:val="007869AE"/>
    <w:rsid w:val="00787CF8"/>
    <w:rsid w:val="00787E7B"/>
    <w:rsid w:val="00791ADB"/>
    <w:rsid w:val="00792D7A"/>
    <w:rsid w:val="00797597"/>
    <w:rsid w:val="007A0B18"/>
    <w:rsid w:val="007A0B8C"/>
    <w:rsid w:val="007A13BD"/>
    <w:rsid w:val="007A59AB"/>
    <w:rsid w:val="007A7602"/>
    <w:rsid w:val="007B3B03"/>
    <w:rsid w:val="007B60DC"/>
    <w:rsid w:val="007B66B3"/>
    <w:rsid w:val="007C20B9"/>
    <w:rsid w:val="007C286D"/>
    <w:rsid w:val="007D1142"/>
    <w:rsid w:val="007D6BA2"/>
    <w:rsid w:val="007D7236"/>
    <w:rsid w:val="007D76D0"/>
    <w:rsid w:val="007E00ED"/>
    <w:rsid w:val="007E30A9"/>
    <w:rsid w:val="007E3284"/>
    <w:rsid w:val="007E59C0"/>
    <w:rsid w:val="007F2086"/>
    <w:rsid w:val="007F3C75"/>
    <w:rsid w:val="007F44C0"/>
    <w:rsid w:val="007F4E3D"/>
    <w:rsid w:val="007F64FB"/>
    <w:rsid w:val="007F6663"/>
    <w:rsid w:val="00811314"/>
    <w:rsid w:val="00813ACF"/>
    <w:rsid w:val="00814961"/>
    <w:rsid w:val="0081544E"/>
    <w:rsid w:val="00815F9B"/>
    <w:rsid w:val="008179C3"/>
    <w:rsid w:val="00826420"/>
    <w:rsid w:val="00827339"/>
    <w:rsid w:val="00831CA6"/>
    <w:rsid w:val="008322B8"/>
    <w:rsid w:val="00833A06"/>
    <w:rsid w:val="00835C9E"/>
    <w:rsid w:val="00841E13"/>
    <w:rsid w:val="00850940"/>
    <w:rsid w:val="0085145B"/>
    <w:rsid w:val="008634B9"/>
    <w:rsid w:val="00865641"/>
    <w:rsid w:val="008762D2"/>
    <w:rsid w:val="00894D04"/>
    <w:rsid w:val="008A1D0B"/>
    <w:rsid w:val="008A28AF"/>
    <w:rsid w:val="008A6DD9"/>
    <w:rsid w:val="008B095D"/>
    <w:rsid w:val="008B1558"/>
    <w:rsid w:val="008C0FBA"/>
    <w:rsid w:val="008C1842"/>
    <w:rsid w:val="008C5482"/>
    <w:rsid w:val="008C562C"/>
    <w:rsid w:val="008D3323"/>
    <w:rsid w:val="008E35FD"/>
    <w:rsid w:val="00901718"/>
    <w:rsid w:val="009025CC"/>
    <w:rsid w:val="00903D30"/>
    <w:rsid w:val="009040B2"/>
    <w:rsid w:val="009043D6"/>
    <w:rsid w:val="00904700"/>
    <w:rsid w:val="00905178"/>
    <w:rsid w:val="00912D5A"/>
    <w:rsid w:val="0091454F"/>
    <w:rsid w:val="00923844"/>
    <w:rsid w:val="009273EE"/>
    <w:rsid w:val="00927881"/>
    <w:rsid w:val="009309E6"/>
    <w:rsid w:val="00935A1C"/>
    <w:rsid w:val="009368C9"/>
    <w:rsid w:val="00942D1C"/>
    <w:rsid w:val="0094767B"/>
    <w:rsid w:val="0095173E"/>
    <w:rsid w:val="00953174"/>
    <w:rsid w:val="00953BCD"/>
    <w:rsid w:val="009559F9"/>
    <w:rsid w:val="00957346"/>
    <w:rsid w:val="0095765F"/>
    <w:rsid w:val="009646B0"/>
    <w:rsid w:val="009657EF"/>
    <w:rsid w:val="00973798"/>
    <w:rsid w:val="00974916"/>
    <w:rsid w:val="0098446C"/>
    <w:rsid w:val="0098575A"/>
    <w:rsid w:val="00985787"/>
    <w:rsid w:val="00987040"/>
    <w:rsid w:val="009A146B"/>
    <w:rsid w:val="009A31F3"/>
    <w:rsid w:val="009A6F12"/>
    <w:rsid w:val="009A7083"/>
    <w:rsid w:val="009B0777"/>
    <w:rsid w:val="009B0FD6"/>
    <w:rsid w:val="009B15D6"/>
    <w:rsid w:val="009B584A"/>
    <w:rsid w:val="009B7B69"/>
    <w:rsid w:val="009C063F"/>
    <w:rsid w:val="009C0DB8"/>
    <w:rsid w:val="009C7E52"/>
    <w:rsid w:val="009D3B12"/>
    <w:rsid w:val="009D4097"/>
    <w:rsid w:val="009D46D8"/>
    <w:rsid w:val="009E4F94"/>
    <w:rsid w:val="009E6498"/>
    <w:rsid w:val="009F0B4E"/>
    <w:rsid w:val="009F1748"/>
    <w:rsid w:val="009F4F94"/>
    <w:rsid w:val="009F58FB"/>
    <w:rsid w:val="009F5C4E"/>
    <w:rsid w:val="00A0436D"/>
    <w:rsid w:val="00A05043"/>
    <w:rsid w:val="00A050EB"/>
    <w:rsid w:val="00A10206"/>
    <w:rsid w:val="00A149CF"/>
    <w:rsid w:val="00A16056"/>
    <w:rsid w:val="00A16339"/>
    <w:rsid w:val="00A20A31"/>
    <w:rsid w:val="00A21723"/>
    <w:rsid w:val="00A22448"/>
    <w:rsid w:val="00A22E5F"/>
    <w:rsid w:val="00A50721"/>
    <w:rsid w:val="00A509E2"/>
    <w:rsid w:val="00A5197B"/>
    <w:rsid w:val="00A52873"/>
    <w:rsid w:val="00A663FA"/>
    <w:rsid w:val="00A702CB"/>
    <w:rsid w:val="00A75226"/>
    <w:rsid w:val="00A76009"/>
    <w:rsid w:val="00A805ED"/>
    <w:rsid w:val="00A839C5"/>
    <w:rsid w:val="00A84A4F"/>
    <w:rsid w:val="00A8501E"/>
    <w:rsid w:val="00A857A4"/>
    <w:rsid w:val="00A931D3"/>
    <w:rsid w:val="00A95445"/>
    <w:rsid w:val="00AA0B07"/>
    <w:rsid w:val="00AA1C2F"/>
    <w:rsid w:val="00AA486D"/>
    <w:rsid w:val="00AB37B8"/>
    <w:rsid w:val="00AB38E0"/>
    <w:rsid w:val="00AB40C1"/>
    <w:rsid w:val="00AC4280"/>
    <w:rsid w:val="00AC60C0"/>
    <w:rsid w:val="00AC6E55"/>
    <w:rsid w:val="00AE3E9E"/>
    <w:rsid w:val="00AE68A9"/>
    <w:rsid w:val="00AF0980"/>
    <w:rsid w:val="00AF0FED"/>
    <w:rsid w:val="00B01DFE"/>
    <w:rsid w:val="00B05EED"/>
    <w:rsid w:val="00B11A44"/>
    <w:rsid w:val="00B11D56"/>
    <w:rsid w:val="00B12BAE"/>
    <w:rsid w:val="00B14BFD"/>
    <w:rsid w:val="00B17949"/>
    <w:rsid w:val="00B2252D"/>
    <w:rsid w:val="00B265B1"/>
    <w:rsid w:val="00B30924"/>
    <w:rsid w:val="00B344B6"/>
    <w:rsid w:val="00B37EC9"/>
    <w:rsid w:val="00B40FB2"/>
    <w:rsid w:val="00B435C6"/>
    <w:rsid w:val="00B45411"/>
    <w:rsid w:val="00B45ED7"/>
    <w:rsid w:val="00B4704B"/>
    <w:rsid w:val="00B4781E"/>
    <w:rsid w:val="00B715D4"/>
    <w:rsid w:val="00B7556C"/>
    <w:rsid w:val="00B81646"/>
    <w:rsid w:val="00B81E5E"/>
    <w:rsid w:val="00B84A15"/>
    <w:rsid w:val="00B930D3"/>
    <w:rsid w:val="00B9799B"/>
    <w:rsid w:val="00BA4E59"/>
    <w:rsid w:val="00BA72A9"/>
    <w:rsid w:val="00BB0AE3"/>
    <w:rsid w:val="00BB3A7A"/>
    <w:rsid w:val="00BB5D98"/>
    <w:rsid w:val="00BB653E"/>
    <w:rsid w:val="00BB6FBD"/>
    <w:rsid w:val="00BC15CC"/>
    <w:rsid w:val="00BC21BA"/>
    <w:rsid w:val="00BC6763"/>
    <w:rsid w:val="00BC6E76"/>
    <w:rsid w:val="00BC6F1F"/>
    <w:rsid w:val="00BD6365"/>
    <w:rsid w:val="00BD66C6"/>
    <w:rsid w:val="00BD67C5"/>
    <w:rsid w:val="00BD7AEB"/>
    <w:rsid w:val="00BE1FE3"/>
    <w:rsid w:val="00BE2D6F"/>
    <w:rsid w:val="00BE39FD"/>
    <w:rsid w:val="00BE3DA5"/>
    <w:rsid w:val="00BE4DD4"/>
    <w:rsid w:val="00BE5E51"/>
    <w:rsid w:val="00BF36B2"/>
    <w:rsid w:val="00BF7134"/>
    <w:rsid w:val="00C00787"/>
    <w:rsid w:val="00C0207A"/>
    <w:rsid w:val="00C0506B"/>
    <w:rsid w:val="00C07286"/>
    <w:rsid w:val="00C1154A"/>
    <w:rsid w:val="00C12A70"/>
    <w:rsid w:val="00C12D82"/>
    <w:rsid w:val="00C27E44"/>
    <w:rsid w:val="00C27E9B"/>
    <w:rsid w:val="00C367C2"/>
    <w:rsid w:val="00C36DB1"/>
    <w:rsid w:val="00C37F95"/>
    <w:rsid w:val="00C43207"/>
    <w:rsid w:val="00C47EA9"/>
    <w:rsid w:val="00C505E4"/>
    <w:rsid w:val="00C540A2"/>
    <w:rsid w:val="00C55889"/>
    <w:rsid w:val="00C60208"/>
    <w:rsid w:val="00C64B68"/>
    <w:rsid w:val="00C64EE8"/>
    <w:rsid w:val="00C6561C"/>
    <w:rsid w:val="00C65D0D"/>
    <w:rsid w:val="00C65FB6"/>
    <w:rsid w:val="00C66DFE"/>
    <w:rsid w:val="00C67682"/>
    <w:rsid w:val="00C7271B"/>
    <w:rsid w:val="00C752EF"/>
    <w:rsid w:val="00C77CA2"/>
    <w:rsid w:val="00C80A30"/>
    <w:rsid w:val="00C81D74"/>
    <w:rsid w:val="00C82113"/>
    <w:rsid w:val="00C92399"/>
    <w:rsid w:val="00C95041"/>
    <w:rsid w:val="00C97819"/>
    <w:rsid w:val="00CA36F9"/>
    <w:rsid w:val="00CA47A4"/>
    <w:rsid w:val="00CB0B15"/>
    <w:rsid w:val="00CB2162"/>
    <w:rsid w:val="00CB653A"/>
    <w:rsid w:val="00CC0C9E"/>
    <w:rsid w:val="00CC3163"/>
    <w:rsid w:val="00CC35FB"/>
    <w:rsid w:val="00CC56A7"/>
    <w:rsid w:val="00CD22B5"/>
    <w:rsid w:val="00CD31AB"/>
    <w:rsid w:val="00CD369B"/>
    <w:rsid w:val="00CD7104"/>
    <w:rsid w:val="00CD76C4"/>
    <w:rsid w:val="00CE173E"/>
    <w:rsid w:val="00CE17BF"/>
    <w:rsid w:val="00CE570F"/>
    <w:rsid w:val="00CF0874"/>
    <w:rsid w:val="00CF2E7F"/>
    <w:rsid w:val="00D02DBC"/>
    <w:rsid w:val="00D05771"/>
    <w:rsid w:val="00D057D6"/>
    <w:rsid w:val="00D1110C"/>
    <w:rsid w:val="00D11FC0"/>
    <w:rsid w:val="00D141DE"/>
    <w:rsid w:val="00D14E0F"/>
    <w:rsid w:val="00D15CFA"/>
    <w:rsid w:val="00D15EA5"/>
    <w:rsid w:val="00D16191"/>
    <w:rsid w:val="00D233E8"/>
    <w:rsid w:val="00D268D2"/>
    <w:rsid w:val="00D302FF"/>
    <w:rsid w:val="00D3493A"/>
    <w:rsid w:val="00D4245A"/>
    <w:rsid w:val="00D43D42"/>
    <w:rsid w:val="00D504BF"/>
    <w:rsid w:val="00D84654"/>
    <w:rsid w:val="00D93C48"/>
    <w:rsid w:val="00D9408D"/>
    <w:rsid w:val="00D97F9E"/>
    <w:rsid w:val="00DA0C78"/>
    <w:rsid w:val="00DA2B42"/>
    <w:rsid w:val="00DA52E7"/>
    <w:rsid w:val="00DB0569"/>
    <w:rsid w:val="00DB13FC"/>
    <w:rsid w:val="00DB2019"/>
    <w:rsid w:val="00DB3D9F"/>
    <w:rsid w:val="00DB6051"/>
    <w:rsid w:val="00DB7C21"/>
    <w:rsid w:val="00DC3573"/>
    <w:rsid w:val="00DD1BF4"/>
    <w:rsid w:val="00DD2A26"/>
    <w:rsid w:val="00DD5454"/>
    <w:rsid w:val="00DD5CEA"/>
    <w:rsid w:val="00DD760F"/>
    <w:rsid w:val="00DE19F0"/>
    <w:rsid w:val="00DE3771"/>
    <w:rsid w:val="00DF0584"/>
    <w:rsid w:val="00DF24E2"/>
    <w:rsid w:val="00DF346C"/>
    <w:rsid w:val="00E0198B"/>
    <w:rsid w:val="00E01C4D"/>
    <w:rsid w:val="00E05426"/>
    <w:rsid w:val="00E11352"/>
    <w:rsid w:val="00E129CD"/>
    <w:rsid w:val="00E21784"/>
    <w:rsid w:val="00E23E2E"/>
    <w:rsid w:val="00E31103"/>
    <w:rsid w:val="00E37573"/>
    <w:rsid w:val="00E43C5B"/>
    <w:rsid w:val="00E440B2"/>
    <w:rsid w:val="00E50851"/>
    <w:rsid w:val="00E6487B"/>
    <w:rsid w:val="00E71D70"/>
    <w:rsid w:val="00E73622"/>
    <w:rsid w:val="00E7410B"/>
    <w:rsid w:val="00E75694"/>
    <w:rsid w:val="00E830DC"/>
    <w:rsid w:val="00E84658"/>
    <w:rsid w:val="00E85D7E"/>
    <w:rsid w:val="00E9298C"/>
    <w:rsid w:val="00E9545D"/>
    <w:rsid w:val="00EA2F55"/>
    <w:rsid w:val="00EA6B0F"/>
    <w:rsid w:val="00EA75C9"/>
    <w:rsid w:val="00EA7BA4"/>
    <w:rsid w:val="00EB2753"/>
    <w:rsid w:val="00EB52C0"/>
    <w:rsid w:val="00EB6F35"/>
    <w:rsid w:val="00EC0127"/>
    <w:rsid w:val="00EC1914"/>
    <w:rsid w:val="00EC4ECE"/>
    <w:rsid w:val="00ED17BA"/>
    <w:rsid w:val="00ED1920"/>
    <w:rsid w:val="00ED55A3"/>
    <w:rsid w:val="00ED6BCA"/>
    <w:rsid w:val="00ED6E4B"/>
    <w:rsid w:val="00ED77B3"/>
    <w:rsid w:val="00EE5EF2"/>
    <w:rsid w:val="00EE6137"/>
    <w:rsid w:val="00EF2099"/>
    <w:rsid w:val="00F01394"/>
    <w:rsid w:val="00F02430"/>
    <w:rsid w:val="00F058BF"/>
    <w:rsid w:val="00F17D08"/>
    <w:rsid w:val="00F209B3"/>
    <w:rsid w:val="00F209C6"/>
    <w:rsid w:val="00F2297A"/>
    <w:rsid w:val="00F239E1"/>
    <w:rsid w:val="00F36AAD"/>
    <w:rsid w:val="00F52802"/>
    <w:rsid w:val="00F52889"/>
    <w:rsid w:val="00F55BB3"/>
    <w:rsid w:val="00F5723F"/>
    <w:rsid w:val="00F606B4"/>
    <w:rsid w:val="00F66B5C"/>
    <w:rsid w:val="00F66FD6"/>
    <w:rsid w:val="00F74249"/>
    <w:rsid w:val="00F95F9A"/>
    <w:rsid w:val="00FA3DF7"/>
    <w:rsid w:val="00FA4017"/>
    <w:rsid w:val="00FB3D20"/>
    <w:rsid w:val="00FB5E81"/>
    <w:rsid w:val="00FC0519"/>
    <w:rsid w:val="00FC1719"/>
    <w:rsid w:val="00FC1C55"/>
    <w:rsid w:val="00FC5048"/>
    <w:rsid w:val="00FC6B95"/>
    <w:rsid w:val="00FD0216"/>
    <w:rsid w:val="00FD1F13"/>
    <w:rsid w:val="00FD5C81"/>
    <w:rsid w:val="00FE6B2F"/>
    <w:rsid w:val="00FF52DD"/>
  </w:rsids>
  <m:mathPr>
    <m:mathFont m:val="Cambria Math"/>
    <m:brkBin m:val="before"/>
    <m:brkBinSub m:val="--"/>
    <m:smallFrac m:val="0"/>
    <m:dispDef/>
    <m:lMargin m:val="0"/>
    <m:rMargin m:val="0"/>
    <m:defJc m:val="centerGroup"/>
    <m:wrapIndent m:val="1440"/>
    <m:intLim m:val="undOvr"/>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FE2E5"/>
  <w15:docId w15:val="{254C7D49-78CD-2C45-A47A-398A4C96F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9CD"/>
    <w:rPr>
      <w:rFonts w:cs="Times New Roman"/>
      <w:color w:val="000000" w:themeColor="text1"/>
      <w:sz w:val="20"/>
      <w:szCs w:val="20"/>
      <w:lang w:eastAsia="ja-JP"/>
    </w:rPr>
  </w:style>
  <w:style w:type="paragraph" w:styleId="Heading1">
    <w:name w:val="heading 1"/>
    <w:basedOn w:val="Normal"/>
    <w:next w:val="Normal"/>
    <w:link w:val="Heading1Char"/>
    <w:uiPriority w:val="9"/>
    <w:semiHidden/>
    <w:unhideWhenUsed/>
    <w:pPr>
      <w:pBdr>
        <w:top w:val="single" w:sz="6" w:space="1" w:color="ED7D31" w:themeColor="accent2"/>
        <w:left w:val="single" w:sz="6" w:space="1" w:color="ED7D31" w:themeColor="accent2"/>
        <w:bottom w:val="single" w:sz="6" w:space="1" w:color="ED7D31" w:themeColor="accent2"/>
        <w:right w:val="single" w:sz="6" w:space="1" w:color="ED7D31" w:themeColor="accent2"/>
      </w:pBdr>
      <w:shd w:val="clear" w:color="auto" w:fill="ED7D31" w:themeFill="accent2"/>
      <w:spacing w:before="300" w:after="40"/>
      <w:outlineLvl w:val="0"/>
    </w:pPr>
    <w:rPr>
      <w:rFonts w:asciiTheme="majorHAnsi" w:hAnsiTheme="majorHAnsi"/>
      <w:color w:val="FFFFFF" w:themeColor="background1"/>
      <w:spacing w:val="5"/>
      <w:szCs w:val="32"/>
    </w:rPr>
  </w:style>
  <w:style w:type="paragraph" w:styleId="Heading2">
    <w:name w:val="heading 2"/>
    <w:basedOn w:val="Normal"/>
    <w:next w:val="Normal"/>
    <w:link w:val="Heading2Char"/>
    <w:uiPriority w:val="9"/>
    <w:semiHidden/>
    <w:unhideWhenUsed/>
    <w:qFormat/>
    <w:pPr>
      <w:pBdr>
        <w:top w:val="single" w:sz="6" w:space="1" w:color="ED7D31" w:themeColor="accent2"/>
        <w:left w:val="single" w:sz="48" w:space="1" w:color="ED7D31" w:themeColor="accent2"/>
        <w:bottom w:val="single" w:sz="6" w:space="1" w:color="ED7D31" w:themeColor="accent2"/>
        <w:right w:val="single" w:sz="6" w:space="1" w:color="ED7D31" w:themeColor="accent2"/>
      </w:pBdr>
      <w:spacing w:before="240" w:after="80"/>
      <w:ind w:left="144"/>
      <w:outlineLvl w:val="1"/>
    </w:pPr>
    <w:rPr>
      <w:rFonts w:asciiTheme="majorHAnsi" w:hAnsiTheme="majorHAnsi"/>
      <w:color w:val="C45911" w:themeColor="accent2" w:themeShade="BF"/>
      <w:spacing w:val="5"/>
      <w:szCs w:val="28"/>
    </w:rPr>
  </w:style>
  <w:style w:type="paragraph" w:styleId="Heading3">
    <w:name w:val="heading 3"/>
    <w:basedOn w:val="Normal"/>
    <w:next w:val="Normal"/>
    <w:link w:val="Heading3Char"/>
    <w:uiPriority w:val="9"/>
    <w:semiHidden/>
    <w:unhideWhenUsed/>
    <w:qFormat/>
    <w:pPr>
      <w:pBdr>
        <w:top w:val="single" w:sz="6" w:space="1" w:color="A6A6A6" w:themeColor="background1" w:themeShade="A6"/>
        <w:left w:val="single" w:sz="48" w:space="1" w:color="A6A6A6" w:themeColor="background1" w:themeShade="A6"/>
        <w:bottom w:val="single" w:sz="6" w:space="1" w:color="A6A6A6" w:themeColor="background1" w:themeShade="A6"/>
        <w:right w:val="single" w:sz="6" w:space="1" w:color="A6A6A6" w:themeColor="background1" w:themeShade="A6"/>
      </w:pBdr>
      <w:spacing w:before="200" w:after="80"/>
      <w:ind w:left="144"/>
      <w:outlineLvl w:val="2"/>
    </w:pPr>
    <w:rPr>
      <w:rFonts w:asciiTheme="majorHAnsi" w:hAnsiTheme="majorHAnsi"/>
      <w:color w:val="595959" w:themeColor="text1" w:themeTint="A6"/>
      <w:spacing w:val="5"/>
      <w:szCs w:val="24"/>
    </w:rPr>
  </w:style>
  <w:style w:type="paragraph" w:styleId="Heading4">
    <w:name w:val="heading 4"/>
    <w:basedOn w:val="Normal"/>
    <w:next w:val="Normal"/>
    <w:link w:val="Heading4Char"/>
    <w:uiPriority w:val="9"/>
    <w:semiHidden/>
    <w:unhideWhenUsed/>
    <w:qFormat/>
    <w:pPr>
      <w:pBdr>
        <w:bottom w:val="single" w:sz="6" w:space="1" w:color="A6A6A6" w:themeColor="background1" w:themeShade="A6"/>
      </w:pBdr>
      <w:spacing w:before="200" w:after="80"/>
      <w:outlineLvl w:val="3"/>
    </w:pPr>
    <w:rPr>
      <w:rFonts w:asciiTheme="majorHAnsi" w:hAnsiTheme="majorHAnsi"/>
      <w:color w:val="595959" w:themeColor="text1" w:themeTint="A6"/>
      <w:szCs w:val="22"/>
    </w:rPr>
  </w:style>
  <w:style w:type="paragraph" w:styleId="Heading5">
    <w:name w:val="heading 5"/>
    <w:basedOn w:val="Normal"/>
    <w:next w:val="Normal"/>
    <w:link w:val="Heading5Char"/>
    <w:uiPriority w:val="9"/>
    <w:semiHidden/>
    <w:unhideWhenUsed/>
    <w:qFormat/>
    <w:pPr>
      <w:pBdr>
        <w:bottom w:val="dashed" w:sz="4" w:space="1" w:color="A6A6A6" w:themeColor="background1" w:themeShade="A6"/>
      </w:pBdr>
      <w:spacing w:before="200" w:after="80"/>
      <w:outlineLvl w:val="4"/>
    </w:pPr>
    <w:rPr>
      <w:rFonts w:asciiTheme="majorHAnsi" w:hAnsiTheme="majorHAnsi"/>
      <w:color w:val="404040" w:themeColor="text1" w:themeTint="BF"/>
      <w:szCs w:val="26"/>
    </w:rPr>
  </w:style>
  <w:style w:type="paragraph" w:styleId="Heading6">
    <w:name w:val="heading 6"/>
    <w:basedOn w:val="Normal"/>
    <w:next w:val="Normal"/>
    <w:link w:val="Heading6Char"/>
    <w:uiPriority w:val="9"/>
    <w:semiHidden/>
    <w:unhideWhenUsed/>
    <w:qFormat/>
    <w:pPr>
      <w:spacing w:before="200" w:after="80"/>
      <w:outlineLvl w:val="5"/>
    </w:pPr>
    <w:rPr>
      <w:rFonts w:asciiTheme="majorHAnsi" w:hAnsiTheme="majorHAnsi"/>
      <w:b/>
      <w:color w:val="7F7F7F" w:themeColor="background1" w:themeShade="7F"/>
      <w:sz w:val="18"/>
    </w:rPr>
  </w:style>
  <w:style w:type="paragraph" w:styleId="Heading7">
    <w:name w:val="heading 7"/>
    <w:basedOn w:val="Normal"/>
    <w:next w:val="Normal"/>
    <w:link w:val="Heading7Char"/>
    <w:uiPriority w:val="9"/>
    <w:semiHidden/>
    <w:unhideWhenUsed/>
    <w:qFormat/>
    <w:pPr>
      <w:spacing w:before="200" w:after="80"/>
      <w:outlineLvl w:val="6"/>
    </w:pPr>
    <w:rPr>
      <w:rFonts w:asciiTheme="majorHAnsi" w:hAnsiTheme="majorHAnsi"/>
      <w:b/>
      <w:i/>
      <w:color w:val="808080" w:themeColor="background1" w:themeShade="80"/>
      <w:sz w:val="18"/>
    </w:rPr>
  </w:style>
  <w:style w:type="paragraph" w:styleId="Heading8">
    <w:name w:val="heading 8"/>
    <w:basedOn w:val="Normal"/>
    <w:next w:val="Normal"/>
    <w:link w:val="Heading8Char"/>
    <w:uiPriority w:val="9"/>
    <w:semiHidden/>
    <w:unhideWhenUsed/>
    <w:qFormat/>
    <w:pPr>
      <w:spacing w:before="200" w:after="80"/>
      <w:outlineLvl w:val="7"/>
    </w:pPr>
    <w:rPr>
      <w:rFonts w:asciiTheme="majorHAnsi" w:hAnsiTheme="majorHAnsi"/>
      <w:color w:val="ED7D31" w:themeColor="accent2"/>
      <w:sz w:val="18"/>
    </w:rPr>
  </w:style>
  <w:style w:type="paragraph" w:styleId="Heading9">
    <w:name w:val="heading 9"/>
    <w:basedOn w:val="Normal"/>
    <w:next w:val="Normal"/>
    <w:link w:val="Heading9Char"/>
    <w:uiPriority w:val="9"/>
    <w:semiHidden/>
    <w:unhideWhenUsed/>
    <w:qFormat/>
    <w:pPr>
      <w:spacing w:before="200" w:after="80"/>
      <w:outlineLvl w:val="8"/>
    </w:pPr>
    <w:rPr>
      <w:rFonts w:asciiTheme="majorHAnsi" w:hAnsiTheme="majorHAnsi"/>
      <w:i/>
      <w:color w:val="ED7D31" w:themeColor="accent2"/>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basedOn w:val="Normal"/>
    <w:link w:val="NoSpacingChar"/>
    <w:uiPriority w:val="99"/>
    <w:qFormat/>
    <w:pPr>
      <w:spacing w:after="0" w:line="240" w:lineRule="auto"/>
    </w:pPr>
  </w:style>
  <w:style w:type="paragraph" w:styleId="Header">
    <w:name w:val="header"/>
    <w:basedOn w:val="Normal"/>
    <w:link w:val="HeaderChar"/>
    <w:uiPriority w:val="99"/>
    <w:unhideWhenUsed/>
    <w:pPr>
      <w:tabs>
        <w:tab w:val="center" w:pos="4320"/>
        <w:tab w:val="right" w:pos="8640"/>
      </w:tabs>
    </w:pPr>
  </w:style>
  <w:style w:type="character" w:customStyle="1" w:styleId="HeaderChar">
    <w:name w:val="Header Char"/>
    <w:basedOn w:val="DefaultParagraphFont"/>
    <w:link w:val="Header"/>
    <w:uiPriority w:val="99"/>
    <w:rPr>
      <w:rFonts w:cs="Times New Roman"/>
      <w:color w:val="000000" w:themeColor="text1"/>
      <w:sz w:val="20"/>
      <w:szCs w:val="20"/>
      <w:lang w:eastAsia="ja-JP"/>
    </w:rPr>
  </w:style>
  <w:style w:type="paragraph" w:styleId="Footer">
    <w:name w:val="footer"/>
    <w:basedOn w:val="Normal"/>
    <w:link w:val="FooterChar"/>
    <w:uiPriority w:val="99"/>
    <w:unhideWhenUsed/>
    <w:pPr>
      <w:tabs>
        <w:tab w:val="center" w:pos="4320"/>
        <w:tab w:val="right" w:pos="8640"/>
      </w:tabs>
    </w:pPr>
  </w:style>
  <w:style w:type="character" w:customStyle="1" w:styleId="FooterChar">
    <w:name w:val="Footer Char"/>
    <w:basedOn w:val="DefaultParagraphFont"/>
    <w:link w:val="Footer"/>
    <w:uiPriority w:val="99"/>
    <w:rPr>
      <w:rFonts w:cs="Times New Roman"/>
      <w:color w:val="000000" w:themeColor="text1"/>
      <w:sz w:val="20"/>
      <w:szCs w:val="20"/>
      <w:lang w:eastAsia="ja-JP"/>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color w:val="000000" w:themeColor="text1"/>
      <w:sz w:val="16"/>
      <w:szCs w:val="16"/>
      <w:lang w:eastAsia="ja-JP"/>
    </w:rPr>
  </w:style>
  <w:style w:type="paragraph" w:styleId="ListBullet">
    <w:name w:val="List Bullet"/>
    <w:basedOn w:val="Normal"/>
    <w:uiPriority w:val="36"/>
    <w:unhideWhenUsed/>
    <w:qFormat/>
    <w:pPr>
      <w:numPr>
        <w:numId w:val="26"/>
      </w:numPr>
      <w:spacing w:after="120"/>
      <w:contextualSpacing/>
    </w:pPr>
  </w:style>
  <w:style w:type="paragraph" w:customStyle="1" w:styleId="Section">
    <w:name w:val="Section"/>
    <w:basedOn w:val="Normal"/>
    <w:next w:val="Normal"/>
    <w:link w:val="SectionChar"/>
    <w:uiPriority w:val="1"/>
    <w:qFormat/>
    <w:pPr>
      <w:spacing w:after="120" w:line="240" w:lineRule="auto"/>
      <w:contextualSpacing/>
    </w:pPr>
    <w:rPr>
      <w:rFonts w:asciiTheme="majorHAnsi" w:hAnsiTheme="majorHAnsi"/>
      <w:b/>
      <w:color w:val="ED7D31" w:themeColor="accent2"/>
      <w:sz w:val="24"/>
    </w:rPr>
  </w:style>
  <w:style w:type="paragraph" w:customStyle="1" w:styleId="Subsection">
    <w:name w:val="Subsection"/>
    <w:basedOn w:val="Normal"/>
    <w:link w:val="SubsectionChar"/>
    <w:uiPriority w:val="3"/>
    <w:qFormat/>
    <w:pPr>
      <w:spacing w:before="40" w:after="80" w:line="240" w:lineRule="auto"/>
    </w:pPr>
    <w:rPr>
      <w:rFonts w:asciiTheme="majorHAnsi" w:hAnsiTheme="majorHAnsi"/>
      <w:b/>
      <w:color w:val="4472C4" w:themeColor="accent1"/>
      <w:sz w:val="18"/>
    </w:rPr>
  </w:style>
  <w:style w:type="paragraph" w:styleId="Quote">
    <w:name w:val="Quote"/>
    <w:basedOn w:val="Normal"/>
    <w:link w:val="QuoteChar"/>
    <w:uiPriority w:val="29"/>
    <w:qFormat/>
    <w:rPr>
      <w:i/>
      <w:color w:val="7F7F7F" w:themeColor="background1" w:themeShade="7F"/>
    </w:rPr>
  </w:style>
  <w:style w:type="character" w:customStyle="1" w:styleId="QuoteChar">
    <w:name w:val="Quote Char"/>
    <w:basedOn w:val="DefaultParagraphFont"/>
    <w:link w:val="Quote"/>
    <w:uiPriority w:val="29"/>
    <w:rPr>
      <w:rFonts w:cs="Times New Roman"/>
      <w:i/>
      <w:color w:val="7F7F7F" w:themeColor="background1" w:themeShade="7F"/>
      <w:sz w:val="20"/>
      <w:szCs w:val="20"/>
      <w:lang w:eastAsia="ja-JP"/>
    </w:rPr>
  </w:style>
  <w:style w:type="character" w:customStyle="1" w:styleId="Heading2Char">
    <w:name w:val="Heading 2 Char"/>
    <w:basedOn w:val="DefaultParagraphFont"/>
    <w:link w:val="Heading2"/>
    <w:uiPriority w:val="9"/>
    <w:semiHidden/>
    <w:rPr>
      <w:rFonts w:asciiTheme="majorHAnsi" w:hAnsiTheme="majorHAnsi" w:cs="Times New Roman"/>
      <w:color w:val="C45911" w:themeColor="accent2" w:themeShade="BF"/>
      <w:spacing w:val="5"/>
      <w:sz w:val="20"/>
      <w:szCs w:val="28"/>
      <w:lang w:eastAsia="ja-JP"/>
    </w:rPr>
  </w:style>
  <w:style w:type="paragraph" w:customStyle="1" w:styleId="PersonalName">
    <w:name w:val="Personal Name"/>
    <w:basedOn w:val="NoSpacing"/>
    <w:link w:val="PersonalNameChar"/>
    <w:uiPriority w:val="1"/>
    <w:qFormat/>
    <w:pPr>
      <w:jc w:val="right"/>
    </w:pPr>
    <w:rPr>
      <w:rFonts w:asciiTheme="majorHAnsi" w:hAnsiTheme="majorHAnsi"/>
      <w:noProof/>
      <w:color w:val="2F5496" w:themeColor="accent1" w:themeShade="BF"/>
      <w:sz w:val="40"/>
      <w:szCs w:val="40"/>
    </w:rPr>
  </w:style>
  <w:style w:type="paragraph" w:styleId="ListBullet2">
    <w:name w:val="List Bullet 2"/>
    <w:basedOn w:val="Normal"/>
    <w:uiPriority w:val="36"/>
    <w:semiHidden/>
    <w:unhideWhenUsed/>
    <w:qFormat/>
    <w:pPr>
      <w:numPr>
        <w:numId w:val="27"/>
      </w:numPr>
      <w:spacing w:after="120"/>
      <w:contextualSpacing/>
    </w:pPr>
  </w:style>
  <w:style w:type="character" w:styleId="Hyperlink">
    <w:name w:val="Hyperlink"/>
    <w:basedOn w:val="DefaultParagraphFont"/>
    <w:uiPriority w:val="99"/>
    <w:unhideWhenUsed/>
    <w:rPr>
      <w:color w:val="0563C1" w:themeColor="hyperlink"/>
      <w:u w:val="single"/>
    </w:rPr>
  </w:style>
  <w:style w:type="character" w:styleId="BookTitle">
    <w:name w:val="Book Title"/>
    <w:basedOn w:val="DefaultParagraphFont"/>
    <w:uiPriority w:val="33"/>
    <w:qFormat/>
    <w:rPr>
      <w:rFonts w:asciiTheme="majorHAnsi" w:hAnsiTheme="majorHAnsi" w:cs="Times New Roman"/>
      <w:i/>
      <w:color w:val="70AD47" w:themeColor="accent6"/>
      <w:sz w:val="20"/>
      <w:szCs w:val="20"/>
    </w:rPr>
  </w:style>
  <w:style w:type="paragraph" w:styleId="Caption">
    <w:name w:val="caption"/>
    <w:basedOn w:val="Normal"/>
    <w:next w:val="Normal"/>
    <w:uiPriority w:val="35"/>
    <w:unhideWhenUsed/>
    <w:pPr>
      <w:spacing w:after="0" w:line="240" w:lineRule="auto"/>
    </w:pPr>
    <w:rPr>
      <w:rFonts w:asciiTheme="majorHAnsi" w:hAnsiTheme="majorHAnsi"/>
      <w:bCs/>
      <w:color w:val="ED7D31" w:themeColor="accent2"/>
      <w:sz w:val="16"/>
      <w:szCs w:val="18"/>
    </w:rPr>
  </w:style>
  <w:style w:type="character" w:styleId="Emphasis">
    <w:name w:val="Emphasis"/>
    <w:uiPriority w:val="20"/>
    <w:qFormat/>
    <w:rPr>
      <w:b/>
      <w:i/>
      <w:spacing w:val="0"/>
    </w:rPr>
  </w:style>
  <w:style w:type="character" w:customStyle="1" w:styleId="NoSpacingChar">
    <w:name w:val="No Spacing Char"/>
    <w:basedOn w:val="DefaultParagraphFont"/>
    <w:link w:val="NoSpacing"/>
    <w:uiPriority w:val="99"/>
    <w:rPr>
      <w:rFonts w:cs="Times New Roman"/>
      <w:color w:val="000000" w:themeColor="text1"/>
      <w:sz w:val="20"/>
      <w:szCs w:val="20"/>
      <w:lang w:eastAsia="ja-JP"/>
    </w:rPr>
  </w:style>
  <w:style w:type="character" w:customStyle="1" w:styleId="Heading1Char">
    <w:name w:val="Heading 1 Char"/>
    <w:basedOn w:val="DefaultParagraphFont"/>
    <w:link w:val="Heading1"/>
    <w:uiPriority w:val="9"/>
    <w:semiHidden/>
    <w:rPr>
      <w:rFonts w:asciiTheme="majorHAnsi" w:hAnsiTheme="majorHAnsi" w:cs="Times New Roman"/>
      <w:color w:val="FFFFFF" w:themeColor="background1"/>
      <w:spacing w:val="5"/>
      <w:sz w:val="20"/>
      <w:szCs w:val="32"/>
      <w:shd w:val="clear" w:color="auto" w:fill="ED7D31" w:themeFill="accent2"/>
      <w:lang w:eastAsia="ja-JP"/>
    </w:rPr>
  </w:style>
  <w:style w:type="character" w:customStyle="1" w:styleId="Heading3Char">
    <w:name w:val="Heading 3 Char"/>
    <w:basedOn w:val="DefaultParagraphFont"/>
    <w:link w:val="Heading3"/>
    <w:uiPriority w:val="9"/>
    <w:semiHidden/>
    <w:rPr>
      <w:rFonts w:asciiTheme="majorHAnsi" w:hAnsiTheme="majorHAnsi" w:cs="Times New Roman"/>
      <w:color w:val="595959" w:themeColor="text1" w:themeTint="A6"/>
      <w:spacing w:val="5"/>
      <w:sz w:val="20"/>
      <w:szCs w:val="24"/>
      <w:lang w:eastAsia="ja-JP"/>
    </w:rPr>
  </w:style>
  <w:style w:type="character" w:customStyle="1" w:styleId="Heading4Char">
    <w:name w:val="Heading 4 Char"/>
    <w:basedOn w:val="DefaultParagraphFont"/>
    <w:link w:val="Heading4"/>
    <w:uiPriority w:val="9"/>
    <w:semiHidden/>
    <w:rPr>
      <w:rFonts w:asciiTheme="majorHAnsi" w:hAnsiTheme="majorHAnsi" w:cs="Times New Roman"/>
      <w:color w:val="595959" w:themeColor="text1" w:themeTint="A6"/>
      <w:sz w:val="20"/>
      <w:lang w:eastAsia="ja-JP"/>
    </w:rPr>
  </w:style>
  <w:style w:type="character" w:customStyle="1" w:styleId="Heading5Char">
    <w:name w:val="Heading 5 Char"/>
    <w:basedOn w:val="DefaultParagraphFont"/>
    <w:link w:val="Heading5"/>
    <w:uiPriority w:val="9"/>
    <w:semiHidden/>
    <w:rPr>
      <w:rFonts w:asciiTheme="majorHAnsi" w:hAnsiTheme="majorHAnsi" w:cs="Times New Roman"/>
      <w:color w:val="404040" w:themeColor="text1" w:themeTint="BF"/>
      <w:sz w:val="20"/>
      <w:szCs w:val="26"/>
      <w:lang w:eastAsia="ja-JP"/>
    </w:rPr>
  </w:style>
  <w:style w:type="character" w:customStyle="1" w:styleId="Heading6Char">
    <w:name w:val="Heading 6 Char"/>
    <w:basedOn w:val="DefaultParagraphFont"/>
    <w:link w:val="Heading6"/>
    <w:uiPriority w:val="9"/>
    <w:semiHidden/>
    <w:rPr>
      <w:rFonts w:asciiTheme="majorHAnsi" w:hAnsiTheme="majorHAnsi" w:cs="Times New Roman"/>
      <w:b/>
      <w:color w:val="7F7F7F" w:themeColor="background1" w:themeShade="7F"/>
      <w:sz w:val="18"/>
      <w:szCs w:val="20"/>
      <w:lang w:eastAsia="ja-JP"/>
    </w:rPr>
  </w:style>
  <w:style w:type="character" w:customStyle="1" w:styleId="Heading7Char">
    <w:name w:val="Heading 7 Char"/>
    <w:basedOn w:val="DefaultParagraphFont"/>
    <w:link w:val="Heading7"/>
    <w:uiPriority w:val="9"/>
    <w:semiHidden/>
    <w:rPr>
      <w:rFonts w:asciiTheme="majorHAnsi" w:hAnsiTheme="majorHAnsi" w:cs="Times New Roman"/>
      <w:b/>
      <w:i/>
      <w:color w:val="808080" w:themeColor="background1" w:themeShade="80"/>
      <w:sz w:val="18"/>
      <w:szCs w:val="20"/>
      <w:lang w:eastAsia="ja-JP"/>
    </w:rPr>
  </w:style>
  <w:style w:type="character" w:customStyle="1" w:styleId="Heading8Char">
    <w:name w:val="Heading 8 Char"/>
    <w:basedOn w:val="DefaultParagraphFont"/>
    <w:link w:val="Heading8"/>
    <w:uiPriority w:val="9"/>
    <w:semiHidden/>
    <w:rPr>
      <w:rFonts w:asciiTheme="majorHAnsi" w:hAnsiTheme="majorHAnsi" w:cs="Times New Roman"/>
      <w:color w:val="ED7D31" w:themeColor="accent2"/>
      <w:sz w:val="18"/>
      <w:szCs w:val="20"/>
      <w:lang w:eastAsia="ja-JP"/>
    </w:rPr>
  </w:style>
  <w:style w:type="character" w:customStyle="1" w:styleId="Heading9Char">
    <w:name w:val="Heading 9 Char"/>
    <w:basedOn w:val="DefaultParagraphFont"/>
    <w:link w:val="Heading9"/>
    <w:uiPriority w:val="9"/>
    <w:semiHidden/>
    <w:rPr>
      <w:rFonts w:asciiTheme="majorHAnsi" w:hAnsiTheme="majorHAnsi" w:cs="Times New Roman"/>
      <w:i/>
      <w:color w:val="ED7D31" w:themeColor="accent2"/>
      <w:sz w:val="18"/>
      <w:szCs w:val="20"/>
      <w:lang w:eastAsia="ja-JP"/>
    </w:rPr>
  </w:style>
  <w:style w:type="character" w:styleId="IntenseEmphasis">
    <w:name w:val="Intense Emphasis"/>
    <w:basedOn w:val="DefaultParagraphFont"/>
    <w:uiPriority w:val="21"/>
    <w:qFormat/>
    <w:rPr>
      <w:rFonts w:cs="Times New Roman"/>
      <w:b/>
      <w:i/>
      <w:color w:val="7B7B7B" w:themeColor="accent3" w:themeShade="BF"/>
      <w:sz w:val="20"/>
      <w:szCs w:val="20"/>
    </w:rPr>
  </w:style>
  <w:style w:type="paragraph" w:styleId="IntenseQuote">
    <w:name w:val="Intense Quote"/>
    <w:basedOn w:val="Normal"/>
    <w:link w:val="IntenseQuoteChar"/>
    <w:uiPriority w:val="30"/>
    <w:qFormat/>
    <w:pPr>
      <w:pBdr>
        <w:top w:val="single" w:sz="6" w:space="10" w:color="C45911" w:themeColor="accent2" w:themeShade="BF"/>
        <w:left w:val="single" w:sz="6" w:space="10" w:color="C45911" w:themeColor="accent2" w:themeShade="BF"/>
        <w:bottom w:val="single" w:sz="6" w:space="10" w:color="C45911" w:themeColor="accent2" w:themeShade="BF"/>
        <w:right w:val="single" w:sz="6" w:space="10" w:color="C45911" w:themeColor="accent2" w:themeShade="BF"/>
      </w:pBdr>
      <w:shd w:val="clear" w:color="auto" w:fill="ED7D31" w:themeFill="accent2"/>
      <w:ind w:left="720" w:right="720"/>
      <w:jc w:val="center"/>
    </w:pPr>
    <w:rPr>
      <w:rFonts w:asciiTheme="majorHAnsi" w:hAnsiTheme="majorHAnsi"/>
      <w:i/>
      <w:color w:val="FFFFFF" w:themeColor="background1"/>
    </w:rPr>
  </w:style>
  <w:style w:type="character" w:customStyle="1" w:styleId="IntenseQuoteChar">
    <w:name w:val="Intense Quote Char"/>
    <w:basedOn w:val="DefaultParagraphFont"/>
    <w:link w:val="IntenseQuote"/>
    <w:uiPriority w:val="30"/>
    <w:rPr>
      <w:rFonts w:asciiTheme="majorHAnsi" w:hAnsiTheme="majorHAnsi" w:cs="Times New Roman"/>
      <w:i/>
      <w:color w:val="FFFFFF" w:themeColor="background1"/>
      <w:sz w:val="20"/>
      <w:szCs w:val="20"/>
      <w:shd w:val="clear" w:color="auto" w:fill="ED7D31" w:themeFill="accent2"/>
      <w:lang w:eastAsia="ja-JP"/>
    </w:rPr>
  </w:style>
  <w:style w:type="character" w:styleId="IntenseReference">
    <w:name w:val="Intense Reference"/>
    <w:basedOn w:val="DefaultParagraphFont"/>
    <w:uiPriority w:val="32"/>
    <w:qFormat/>
    <w:rPr>
      <w:rFonts w:cs="Times New Roman"/>
      <w:b/>
      <w:color w:val="2F5496" w:themeColor="accent1" w:themeShade="BF"/>
      <w:sz w:val="20"/>
      <w:szCs w:val="20"/>
      <w:u w:val="single"/>
    </w:rPr>
  </w:style>
  <w:style w:type="paragraph" w:styleId="ListBullet3">
    <w:name w:val="List Bullet 3"/>
    <w:basedOn w:val="Normal"/>
    <w:uiPriority w:val="36"/>
    <w:semiHidden/>
    <w:unhideWhenUsed/>
    <w:qFormat/>
    <w:pPr>
      <w:numPr>
        <w:numId w:val="28"/>
      </w:numPr>
      <w:spacing w:after="120"/>
      <w:contextualSpacing/>
    </w:pPr>
  </w:style>
  <w:style w:type="paragraph" w:styleId="ListBullet4">
    <w:name w:val="List Bullet 4"/>
    <w:basedOn w:val="Normal"/>
    <w:uiPriority w:val="36"/>
    <w:semiHidden/>
    <w:unhideWhenUsed/>
    <w:qFormat/>
    <w:pPr>
      <w:numPr>
        <w:numId w:val="29"/>
      </w:numPr>
      <w:spacing w:after="120"/>
      <w:contextualSpacing/>
    </w:pPr>
  </w:style>
  <w:style w:type="paragraph" w:styleId="ListBullet5">
    <w:name w:val="List Bullet 5"/>
    <w:basedOn w:val="Normal"/>
    <w:uiPriority w:val="36"/>
    <w:semiHidden/>
    <w:unhideWhenUsed/>
    <w:qFormat/>
    <w:pPr>
      <w:numPr>
        <w:numId w:val="30"/>
      </w:numPr>
      <w:spacing w:after="120"/>
      <w:contextualSpacing/>
    </w:pPr>
  </w:style>
  <w:style w:type="character" w:styleId="Strong">
    <w:name w:val="Strong"/>
    <w:uiPriority w:val="22"/>
    <w:qFormat/>
    <w:rPr>
      <w:rFonts w:asciiTheme="minorHAnsi" w:hAnsiTheme="minorHAnsi"/>
      <w:b/>
      <w:color w:val="ED7D31" w:themeColor="accent2"/>
    </w:rPr>
  </w:style>
  <w:style w:type="character" w:styleId="SubtleEmphasis">
    <w:name w:val="Subtle Emphasis"/>
    <w:basedOn w:val="DefaultParagraphFont"/>
    <w:uiPriority w:val="19"/>
    <w:qFormat/>
    <w:rPr>
      <w:rFonts w:cs="Times New Roman"/>
      <w:i/>
      <w:color w:val="737373" w:themeColor="text1" w:themeTint="8C"/>
      <w:kern w:val="16"/>
      <w:sz w:val="20"/>
      <w:szCs w:val="24"/>
    </w:rPr>
  </w:style>
  <w:style w:type="character" w:styleId="SubtleReference">
    <w:name w:val="Subtle Reference"/>
    <w:basedOn w:val="DefaultParagraphFont"/>
    <w:uiPriority w:val="31"/>
    <w:qFormat/>
    <w:rPr>
      <w:rFonts w:cs="Times New Roman"/>
      <w:color w:val="737373" w:themeColor="text1" w:themeTint="8C"/>
      <w:sz w:val="20"/>
      <w:szCs w:val="20"/>
      <w:u w:val="single"/>
    </w:rPr>
  </w:style>
  <w:style w:type="paragraph" w:styleId="TOC1">
    <w:name w:val="toc 1"/>
    <w:basedOn w:val="Normal"/>
    <w:next w:val="Normal"/>
    <w:autoRedefine/>
    <w:uiPriority w:val="99"/>
    <w:semiHidden/>
    <w:unhideWhenUsed/>
    <w:qFormat/>
    <w:pPr>
      <w:tabs>
        <w:tab w:val="right" w:leader="dot" w:pos="8630"/>
      </w:tabs>
      <w:spacing w:after="40" w:line="240" w:lineRule="auto"/>
    </w:pPr>
    <w:rPr>
      <w:smallCaps/>
      <w:noProof/>
      <w:color w:val="ED7D31" w:themeColor="accent2"/>
    </w:rPr>
  </w:style>
  <w:style w:type="paragraph" w:styleId="TOC2">
    <w:name w:val="toc 2"/>
    <w:basedOn w:val="Normal"/>
    <w:next w:val="Normal"/>
    <w:autoRedefine/>
    <w:uiPriority w:val="99"/>
    <w:semiHidden/>
    <w:unhideWhenUsed/>
    <w:qFormat/>
    <w:pPr>
      <w:tabs>
        <w:tab w:val="right" w:leader="dot" w:pos="8630"/>
      </w:tabs>
      <w:spacing w:after="40" w:line="240" w:lineRule="auto"/>
      <w:ind w:left="216"/>
    </w:pPr>
    <w:rPr>
      <w:smallCaps/>
      <w:noProof/>
    </w:rPr>
  </w:style>
  <w:style w:type="paragraph" w:styleId="TOC3">
    <w:name w:val="toc 3"/>
    <w:basedOn w:val="Normal"/>
    <w:next w:val="Normal"/>
    <w:autoRedefine/>
    <w:uiPriority w:val="99"/>
    <w:semiHidden/>
    <w:unhideWhenUsed/>
    <w:qFormat/>
    <w:pPr>
      <w:tabs>
        <w:tab w:val="right" w:leader="dot" w:pos="8630"/>
      </w:tabs>
      <w:spacing w:after="40" w:line="240" w:lineRule="auto"/>
      <w:ind w:left="446"/>
    </w:pPr>
    <w:rPr>
      <w:smallCaps/>
      <w:noProof/>
    </w:rPr>
  </w:style>
  <w:style w:type="paragraph" w:styleId="TOC4">
    <w:name w:val="toc 4"/>
    <w:basedOn w:val="Normal"/>
    <w:next w:val="Normal"/>
    <w:autoRedefine/>
    <w:uiPriority w:val="99"/>
    <w:semiHidden/>
    <w:unhideWhenUsed/>
    <w:qFormat/>
    <w:pPr>
      <w:tabs>
        <w:tab w:val="right" w:leader="dot" w:pos="8630"/>
      </w:tabs>
      <w:spacing w:after="40" w:line="240" w:lineRule="auto"/>
      <w:ind w:left="662"/>
    </w:pPr>
    <w:rPr>
      <w:smallCaps/>
      <w:noProof/>
    </w:rPr>
  </w:style>
  <w:style w:type="paragraph" w:styleId="TOC5">
    <w:name w:val="toc 5"/>
    <w:basedOn w:val="Normal"/>
    <w:next w:val="Normal"/>
    <w:autoRedefine/>
    <w:uiPriority w:val="99"/>
    <w:semiHidden/>
    <w:unhideWhenUsed/>
    <w:qFormat/>
    <w:pPr>
      <w:tabs>
        <w:tab w:val="right" w:leader="dot" w:pos="8630"/>
      </w:tabs>
      <w:spacing w:after="40" w:line="240" w:lineRule="auto"/>
      <w:ind w:left="878"/>
    </w:pPr>
    <w:rPr>
      <w:smallCaps/>
      <w:noProof/>
    </w:rPr>
  </w:style>
  <w:style w:type="paragraph" w:styleId="TOC6">
    <w:name w:val="toc 6"/>
    <w:basedOn w:val="Normal"/>
    <w:next w:val="Normal"/>
    <w:autoRedefine/>
    <w:uiPriority w:val="99"/>
    <w:semiHidden/>
    <w:unhideWhenUsed/>
    <w:qFormat/>
    <w:pPr>
      <w:tabs>
        <w:tab w:val="right" w:leader="dot" w:pos="8630"/>
      </w:tabs>
      <w:spacing w:after="40" w:line="240" w:lineRule="auto"/>
      <w:ind w:left="1094"/>
    </w:pPr>
    <w:rPr>
      <w:smallCaps/>
      <w:noProof/>
    </w:rPr>
  </w:style>
  <w:style w:type="paragraph" w:styleId="TOC7">
    <w:name w:val="toc 7"/>
    <w:basedOn w:val="Normal"/>
    <w:next w:val="Normal"/>
    <w:autoRedefine/>
    <w:uiPriority w:val="99"/>
    <w:semiHidden/>
    <w:unhideWhenUsed/>
    <w:qFormat/>
    <w:pPr>
      <w:tabs>
        <w:tab w:val="right" w:leader="dot" w:pos="8630"/>
      </w:tabs>
      <w:spacing w:after="40" w:line="240" w:lineRule="auto"/>
      <w:ind w:left="1325"/>
    </w:pPr>
    <w:rPr>
      <w:smallCaps/>
      <w:noProof/>
    </w:rPr>
  </w:style>
  <w:style w:type="paragraph" w:styleId="TOC8">
    <w:name w:val="toc 8"/>
    <w:basedOn w:val="Normal"/>
    <w:next w:val="Normal"/>
    <w:autoRedefine/>
    <w:uiPriority w:val="99"/>
    <w:semiHidden/>
    <w:unhideWhenUsed/>
    <w:qFormat/>
    <w:pPr>
      <w:tabs>
        <w:tab w:val="right" w:leader="dot" w:pos="8630"/>
      </w:tabs>
      <w:spacing w:after="40" w:line="240" w:lineRule="auto"/>
      <w:ind w:left="1540"/>
    </w:pPr>
    <w:rPr>
      <w:smallCaps/>
      <w:noProof/>
    </w:rPr>
  </w:style>
  <w:style w:type="paragraph" w:styleId="TOC9">
    <w:name w:val="toc 9"/>
    <w:basedOn w:val="Normal"/>
    <w:next w:val="Normal"/>
    <w:autoRedefine/>
    <w:uiPriority w:val="99"/>
    <w:semiHidden/>
    <w:unhideWhenUsed/>
    <w:qFormat/>
    <w:pPr>
      <w:tabs>
        <w:tab w:val="right" w:leader="dot" w:pos="8630"/>
      </w:tabs>
      <w:spacing w:after="40" w:line="240" w:lineRule="auto"/>
      <w:ind w:left="1760"/>
    </w:pPr>
    <w:rPr>
      <w:smallCaps/>
      <w:noProof/>
    </w:rPr>
  </w:style>
  <w:style w:type="paragraph" w:customStyle="1" w:styleId="SendersAddress">
    <w:name w:val="Sender's Address"/>
    <w:basedOn w:val="NoSpacing"/>
    <w:link w:val="SendersAddressChar"/>
    <w:uiPriority w:val="1"/>
    <w:semiHidden/>
    <w:unhideWhenUsed/>
    <w:qFormat/>
    <w:pPr>
      <w:spacing w:before="200" w:line="276" w:lineRule="auto"/>
      <w:contextualSpacing/>
      <w:jc w:val="right"/>
    </w:pPr>
    <w:rPr>
      <w:rFonts w:asciiTheme="majorHAnsi" w:hAnsiTheme="majorHAnsi"/>
      <w:color w:val="ED7D31" w:themeColor="accent2"/>
      <w:sz w:val="18"/>
      <w:szCs w:val="18"/>
    </w:rPr>
  </w:style>
  <w:style w:type="paragraph" w:styleId="Subtitle">
    <w:name w:val="Subtitle"/>
    <w:basedOn w:val="Normal"/>
    <w:link w:val="SubtitleChar"/>
    <w:uiPriority w:val="11"/>
    <w:semiHidden/>
    <w:unhideWhenUsed/>
    <w:qFormat/>
    <w:pPr>
      <w:spacing w:after="720" w:line="240" w:lineRule="auto"/>
    </w:pPr>
    <w:rPr>
      <w:rFonts w:asciiTheme="majorHAnsi" w:hAnsiTheme="majorHAnsi" w:cstheme="minorHAnsi"/>
      <w:color w:val="ED7D31" w:themeColor="accent2"/>
      <w:sz w:val="24"/>
      <w:szCs w:val="24"/>
    </w:rPr>
  </w:style>
  <w:style w:type="character" w:customStyle="1" w:styleId="SubtitleChar">
    <w:name w:val="Subtitle Char"/>
    <w:basedOn w:val="DefaultParagraphFont"/>
    <w:link w:val="Subtitle"/>
    <w:uiPriority w:val="11"/>
    <w:semiHidden/>
    <w:rPr>
      <w:rFonts w:asciiTheme="majorHAnsi" w:hAnsiTheme="majorHAnsi"/>
      <w:color w:val="ED7D31" w:themeColor="accent2"/>
      <w:sz w:val="24"/>
      <w:szCs w:val="24"/>
      <w:lang w:eastAsia="ja-JP"/>
    </w:rPr>
  </w:style>
  <w:style w:type="paragraph" w:styleId="Title">
    <w:name w:val="Title"/>
    <w:basedOn w:val="Normal"/>
    <w:link w:val="TitleChar"/>
    <w:uiPriority w:val="10"/>
    <w:semiHidden/>
    <w:unhideWhenUsed/>
    <w:qFormat/>
    <w:pPr>
      <w:spacing w:line="240" w:lineRule="auto"/>
    </w:pPr>
    <w:rPr>
      <w:rFonts w:asciiTheme="majorHAnsi" w:hAnsiTheme="majorHAnsi"/>
      <w:color w:val="ED7D31" w:themeColor="accent2"/>
      <w:sz w:val="52"/>
      <w:szCs w:val="48"/>
    </w:rPr>
  </w:style>
  <w:style w:type="character" w:customStyle="1" w:styleId="TitleChar">
    <w:name w:val="Title Char"/>
    <w:basedOn w:val="DefaultParagraphFont"/>
    <w:link w:val="Title"/>
    <w:uiPriority w:val="10"/>
    <w:semiHidden/>
    <w:rPr>
      <w:rFonts w:asciiTheme="majorHAnsi" w:hAnsiTheme="majorHAnsi" w:cs="Times New Roman"/>
      <w:color w:val="ED7D31" w:themeColor="accent2"/>
      <w:sz w:val="52"/>
      <w:szCs w:val="48"/>
      <w:lang w:eastAsia="ja-JP"/>
    </w:rPr>
  </w:style>
  <w:style w:type="character" w:customStyle="1" w:styleId="PersonalNameChar">
    <w:name w:val="Personal Name Char"/>
    <w:basedOn w:val="NoSpacingChar"/>
    <w:link w:val="PersonalName"/>
    <w:uiPriority w:val="1"/>
    <w:rPr>
      <w:rFonts w:asciiTheme="majorHAnsi" w:hAnsiTheme="majorHAnsi" w:cs="Times New Roman"/>
      <w:noProof/>
      <w:color w:val="2F5496" w:themeColor="accent1" w:themeShade="BF"/>
      <w:sz w:val="40"/>
      <w:szCs w:val="40"/>
      <w:lang w:eastAsia="ja-JP"/>
    </w:rPr>
  </w:style>
  <w:style w:type="character" w:customStyle="1" w:styleId="SectionChar">
    <w:name w:val="Section Char"/>
    <w:basedOn w:val="DefaultParagraphFont"/>
    <w:link w:val="Section"/>
    <w:uiPriority w:val="1"/>
    <w:rPr>
      <w:rFonts w:asciiTheme="majorHAnsi" w:hAnsiTheme="majorHAnsi" w:cs="Times New Roman"/>
      <w:b/>
      <w:color w:val="ED7D31" w:themeColor="accent2"/>
      <w:sz w:val="24"/>
      <w:szCs w:val="20"/>
      <w:lang w:eastAsia="ja-JP"/>
    </w:rPr>
  </w:style>
  <w:style w:type="character" w:customStyle="1" w:styleId="SubsectionChar">
    <w:name w:val="Subsection Char"/>
    <w:basedOn w:val="DefaultParagraphFont"/>
    <w:link w:val="Subsection"/>
    <w:uiPriority w:val="3"/>
    <w:rPr>
      <w:rFonts w:asciiTheme="majorHAnsi" w:hAnsiTheme="majorHAnsi" w:cs="Times New Roman"/>
      <w:b/>
      <w:color w:val="4472C4" w:themeColor="accent1"/>
      <w:sz w:val="18"/>
      <w:szCs w:val="20"/>
      <w:lang w:eastAsia="ja-JP"/>
    </w:rPr>
  </w:style>
  <w:style w:type="character" w:customStyle="1" w:styleId="SendersAddressChar">
    <w:name w:val="Sender's Address Char"/>
    <w:basedOn w:val="NoSpacingChar"/>
    <w:link w:val="SendersAddress"/>
    <w:uiPriority w:val="1"/>
    <w:rPr>
      <w:rFonts w:asciiTheme="majorHAnsi" w:hAnsiTheme="majorHAnsi" w:cs="Times New Roman"/>
      <w:color w:val="ED7D31" w:themeColor="accent2"/>
      <w:sz w:val="18"/>
      <w:szCs w:val="18"/>
      <w:lang w:eastAsia="ja-JP"/>
    </w:rPr>
  </w:style>
  <w:style w:type="character" w:styleId="PlaceholderText">
    <w:name w:val="Placeholder Text"/>
    <w:basedOn w:val="DefaultParagraphFont"/>
    <w:uiPriority w:val="99"/>
    <w:unhideWhenUsed/>
    <w:rPr>
      <w:color w:val="808080"/>
    </w:rPr>
  </w:style>
  <w:style w:type="paragraph" w:customStyle="1" w:styleId="SubsectionDate">
    <w:name w:val="Subsection Date"/>
    <w:basedOn w:val="Section"/>
    <w:link w:val="SubsectionDateChar"/>
    <w:uiPriority w:val="4"/>
    <w:qFormat/>
    <w:rPr>
      <w:color w:val="4472C4" w:themeColor="accent1"/>
      <w:sz w:val="18"/>
    </w:rPr>
  </w:style>
  <w:style w:type="paragraph" w:customStyle="1" w:styleId="SubsectionText">
    <w:name w:val="Subsection Text"/>
    <w:basedOn w:val="Normal"/>
    <w:uiPriority w:val="5"/>
    <w:qFormat/>
    <w:pPr>
      <w:spacing w:after="320"/>
      <w:contextualSpacing/>
    </w:pPr>
  </w:style>
  <w:style w:type="character" w:customStyle="1" w:styleId="SubsectionDateChar">
    <w:name w:val="Subsection Date Char"/>
    <w:basedOn w:val="SubsectionChar"/>
    <w:link w:val="SubsectionDate"/>
    <w:uiPriority w:val="4"/>
    <w:rPr>
      <w:rFonts w:asciiTheme="majorHAnsi" w:hAnsiTheme="majorHAnsi" w:cs="Times New Roman"/>
      <w:b/>
      <w:color w:val="4472C4" w:themeColor="accent1"/>
      <w:sz w:val="18"/>
      <w:szCs w:val="20"/>
      <w:lang w:eastAsia="ja-JP"/>
    </w:rPr>
  </w:style>
  <w:style w:type="paragraph" w:customStyle="1" w:styleId="FooterFirstPage">
    <w:name w:val="Footer First Page"/>
    <w:basedOn w:val="Footer"/>
    <w:uiPriority w:val="34"/>
    <w:pPr>
      <w:pBdr>
        <w:top w:val="dashed" w:sz="4" w:space="18" w:color="7F7F7F"/>
      </w:pBdr>
      <w:jc w:val="right"/>
    </w:pPr>
    <w:rPr>
      <w:color w:val="7F7F7F" w:themeColor="text1" w:themeTint="80"/>
      <w:szCs w:val="18"/>
    </w:rPr>
  </w:style>
  <w:style w:type="paragraph" w:customStyle="1" w:styleId="HeaderFirstPage">
    <w:name w:val="Header First Page"/>
    <w:basedOn w:val="Header"/>
    <w:qFormat/>
    <w:pPr>
      <w:pBdr>
        <w:bottom w:val="dashed" w:sz="4" w:space="18" w:color="7F7F7F"/>
      </w:pBdr>
      <w:spacing w:line="396" w:lineRule="auto"/>
    </w:pPr>
    <w:rPr>
      <w:color w:val="7F7F7F" w:themeColor="text1" w:themeTint="80"/>
    </w:rPr>
  </w:style>
  <w:style w:type="paragraph" w:customStyle="1" w:styleId="AddressText">
    <w:name w:val="Address Text"/>
    <w:basedOn w:val="NoSpacing"/>
    <w:uiPriority w:val="2"/>
    <w:qFormat/>
    <w:pPr>
      <w:spacing w:before="200" w:line="276" w:lineRule="auto"/>
      <w:contextualSpacing/>
      <w:jc w:val="right"/>
    </w:pPr>
    <w:rPr>
      <w:rFonts w:asciiTheme="majorHAnsi" w:hAnsiTheme="majorHAnsi"/>
      <w:color w:val="ED7D31" w:themeColor="accent2"/>
      <w:sz w:val="18"/>
      <w:lang w:bidi="he-IL"/>
    </w:rPr>
  </w:style>
  <w:style w:type="paragraph" w:customStyle="1" w:styleId="HeaderLeft">
    <w:name w:val="Header Left"/>
    <w:basedOn w:val="Header"/>
    <w:uiPriority w:val="35"/>
    <w:semiHidden/>
    <w:unhideWhenUsed/>
    <w:qFormat/>
    <w:pPr>
      <w:pBdr>
        <w:bottom w:val="dashed" w:sz="4" w:space="18" w:color="7F7F7F" w:themeColor="text1" w:themeTint="80"/>
      </w:pBdr>
      <w:spacing w:line="396" w:lineRule="auto"/>
      <w:contextualSpacing/>
    </w:pPr>
    <w:rPr>
      <w:color w:val="7F7F7F" w:themeColor="text1" w:themeTint="80"/>
    </w:rPr>
  </w:style>
  <w:style w:type="paragraph" w:customStyle="1" w:styleId="FooterLeft">
    <w:name w:val="Footer Left"/>
    <w:basedOn w:val="Normal"/>
    <w:next w:val="Subsection"/>
    <w:uiPriority w:val="35"/>
    <w:semiHidden/>
    <w:unhideWhenUsed/>
    <w:qFormat/>
    <w:pPr>
      <w:pBdr>
        <w:top w:val="dashed" w:sz="4" w:space="18" w:color="7F7F7F" w:themeColor="text1" w:themeTint="80"/>
      </w:pBdr>
      <w:tabs>
        <w:tab w:val="center" w:pos="4320"/>
        <w:tab w:val="right" w:pos="8640"/>
      </w:tabs>
    </w:pPr>
    <w:rPr>
      <w:color w:val="7F7F7F" w:themeColor="text1" w:themeTint="80"/>
      <w:szCs w:val="18"/>
    </w:rPr>
  </w:style>
  <w:style w:type="paragraph" w:customStyle="1" w:styleId="HeaderRight">
    <w:name w:val="Header Right"/>
    <w:basedOn w:val="Header"/>
    <w:uiPriority w:val="35"/>
    <w:semiHidden/>
    <w:unhideWhenUsed/>
    <w:qFormat/>
    <w:pPr>
      <w:pBdr>
        <w:bottom w:val="dashed" w:sz="4" w:space="18" w:color="7F7F7F"/>
      </w:pBdr>
      <w:spacing w:line="396" w:lineRule="auto"/>
      <w:contextualSpacing/>
      <w:jc w:val="right"/>
    </w:pPr>
    <w:rPr>
      <w:color w:val="7F7F7F" w:themeColor="text1" w:themeTint="80"/>
    </w:rPr>
  </w:style>
  <w:style w:type="paragraph" w:customStyle="1" w:styleId="FooterRight">
    <w:name w:val="Footer Right"/>
    <w:basedOn w:val="Footer"/>
    <w:uiPriority w:val="35"/>
    <w:semiHidden/>
    <w:unhideWhenUsed/>
    <w:qFormat/>
    <w:pPr>
      <w:pBdr>
        <w:top w:val="dashed" w:sz="4" w:space="18" w:color="7F7F7F"/>
      </w:pBdr>
      <w:jc w:val="right"/>
    </w:pPr>
    <w:rPr>
      <w:color w:val="7F7F7F" w:themeColor="text1" w:themeTint="80"/>
      <w:szCs w:val="18"/>
      <w:lang w:eastAsia="en-US"/>
    </w:rPr>
  </w:style>
  <w:style w:type="paragraph" w:styleId="ListParagraph">
    <w:name w:val="List Paragraph"/>
    <w:basedOn w:val="Normal"/>
    <w:uiPriority w:val="34"/>
    <w:qFormat/>
    <w:rsid w:val="00953BCD"/>
    <w:pPr>
      <w:ind w:left="720"/>
      <w:contextualSpacing/>
    </w:pPr>
  </w:style>
  <w:style w:type="character" w:customStyle="1" w:styleId="UnresolvedMention1">
    <w:name w:val="Unresolved Mention1"/>
    <w:basedOn w:val="DefaultParagraphFont"/>
    <w:uiPriority w:val="99"/>
    <w:semiHidden/>
    <w:unhideWhenUsed/>
    <w:rsid w:val="005F5BC6"/>
    <w:rPr>
      <w:color w:val="808080"/>
      <w:shd w:val="clear" w:color="auto" w:fill="E6E6E6"/>
    </w:rPr>
  </w:style>
  <w:style w:type="character" w:styleId="CommentReference">
    <w:name w:val="annotation reference"/>
    <w:basedOn w:val="DefaultParagraphFont"/>
    <w:uiPriority w:val="99"/>
    <w:semiHidden/>
    <w:unhideWhenUsed/>
    <w:rsid w:val="00A16339"/>
    <w:rPr>
      <w:sz w:val="16"/>
      <w:szCs w:val="16"/>
    </w:rPr>
  </w:style>
  <w:style w:type="paragraph" w:styleId="CommentText">
    <w:name w:val="annotation text"/>
    <w:basedOn w:val="Normal"/>
    <w:link w:val="CommentTextChar"/>
    <w:uiPriority w:val="99"/>
    <w:semiHidden/>
    <w:unhideWhenUsed/>
    <w:rsid w:val="00A16339"/>
    <w:pPr>
      <w:spacing w:line="240" w:lineRule="auto"/>
    </w:pPr>
  </w:style>
  <w:style w:type="character" w:customStyle="1" w:styleId="CommentTextChar">
    <w:name w:val="Comment Text Char"/>
    <w:basedOn w:val="DefaultParagraphFont"/>
    <w:link w:val="CommentText"/>
    <w:uiPriority w:val="99"/>
    <w:semiHidden/>
    <w:rsid w:val="00A16339"/>
    <w:rPr>
      <w:rFonts w:cs="Times New Roman"/>
      <w:color w:val="000000" w:themeColor="text1"/>
      <w:sz w:val="20"/>
      <w:szCs w:val="20"/>
      <w:lang w:eastAsia="ja-JP"/>
    </w:rPr>
  </w:style>
  <w:style w:type="paragraph" w:styleId="CommentSubject">
    <w:name w:val="annotation subject"/>
    <w:basedOn w:val="CommentText"/>
    <w:next w:val="CommentText"/>
    <w:link w:val="CommentSubjectChar"/>
    <w:uiPriority w:val="99"/>
    <w:semiHidden/>
    <w:unhideWhenUsed/>
    <w:rsid w:val="00A16339"/>
    <w:rPr>
      <w:b/>
      <w:bCs/>
    </w:rPr>
  </w:style>
  <w:style w:type="character" w:customStyle="1" w:styleId="CommentSubjectChar">
    <w:name w:val="Comment Subject Char"/>
    <w:basedOn w:val="CommentTextChar"/>
    <w:link w:val="CommentSubject"/>
    <w:uiPriority w:val="99"/>
    <w:semiHidden/>
    <w:rsid w:val="00A16339"/>
    <w:rPr>
      <w:rFonts w:cs="Times New Roman"/>
      <w:b/>
      <w:bCs/>
      <w:color w:val="000000" w:themeColor="text1"/>
      <w:sz w:val="20"/>
      <w:szCs w:val="20"/>
      <w:lang w:eastAsia="ja-JP"/>
    </w:rPr>
  </w:style>
  <w:style w:type="character" w:styleId="UnresolvedMention">
    <w:name w:val="Unresolved Mention"/>
    <w:basedOn w:val="DefaultParagraphFont"/>
    <w:uiPriority w:val="99"/>
    <w:semiHidden/>
    <w:unhideWhenUsed/>
    <w:rsid w:val="00D11F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14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 /><Relationship Id="rId13" Type="http://schemas.openxmlformats.org/officeDocument/2006/relationships/header" Target="header1.xml" /><Relationship Id="rId18" Type="http://schemas.openxmlformats.org/officeDocument/2006/relationships/glossaryDocument" Target="glossary/document.xml" /><Relationship Id="rId3" Type="http://schemas.openxmlformats.org/officeDocument/2006/relationships/numbering" Target="numbering.xml" /><Relationship Id="rId7" Type="http://schemas.openxmlformats.org/officeDocument/2006/relationships/footnotes" Target="footnotes.xml" /><Relationship Id="rId12" Type="http://schemas.microsoft.com/office/2016/09/relationships/commentsIds" Target="commentsIds.xml" /><Relationship Id="rId17" Type="http://schemas.microsoft.com/office/2011/relationships/people" Target="people.xml" /><Relationship Id="rId2" Type="http://schemas.openxmlformats.org/officeDocument/2006/relationships/customXml" Target="../customXml/item2.xml" /><Relationship Id="rId16" Type="http://schemas.openxmlformats.org/officeDocument/2006/relationships/fontTable" Target="fontTable.xml" /><Relationship Id="rId1" Type="http://schemas.openxmlformats.org/officeDocument/2006/relationships/customXml" Target="../customXml/item1.xml" /><Relationship Id="rId6" Type="http://schemas.openxmlformats.org/officeDocument/2006/relationships/webSettings" Target="webSettings.xml" /><Relationship Id="rId11" Type="http://schemas.microsoft.com/office/2011/relationships/commentsExtended" Target="commentsExtended.xml" /><Relationship Id="rId5" Type="http://schemas.openxmlformats.org/officeDocument/2006/relationships/settings" Target="settings.xml" /><Relationship Id="rId15" Type="http://schemas.openxmlformats.org/officeDocument/2006/relationships/footer" Target="footer2.xml" /><Relationship Id="rId10" Type="http://schemas.openxmlformats.org/officeDocument/2006/relationships/comments" Target="comments.xml" /><Relationship Id="rId19" Type="http://schemas.openxmlformats.org/officeDocument/2006/relationships/theme" Target="theme/theme1.xml" /><Relationship Id="rId4" Type="http://schemas.openxmlformats.org/officeDocument/2006/relationships/styles" Target="styles.xml" /><Relationship Id="rId9" Type="http://schemas.openxmlformats.org/officeDocument/2006/relationships/hyperlink" Target="http://www.Volunteers.Ae" TargetMode="External" /><Relationship Id="rId14" Type="http://schemas.openxmlformats.org/officeDocument/2006/relationships/footer" Target="footer1.xml"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OriginResume.Dotx" TargetMode="External"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729E927B0C445B29D420EA446DBCD76"/>
        <w:category>
          <w:name w:val="General"/>
          <w:gallery w:val="placeholder"/>
        </w:category>
        <w:types>
          <w:type w:val="bbPlcHdr"/>
        </w:types>
        <w:behaviors>
          <w:behavior w:val="content"/>
        </w:behaviors>
        <w:guid w:val="{651828BF-1809-40EC-A882-83DE002FE943}"/>
      </w:docPartPr>
      <w:docPartBody>
        <w:p w:rsidR="00AB06C5" w:rsidRDefault="00D2131A">
          <w:pPr>
            <w:pStyle w:val="E729E927B0C445B29D420EA446DBCD76"/>
          </w:pPr>
          <w:r>
            <w:rPr>
              <w:rStyle w:val="PlaceholderText"/>
            </w:rPr>
            <w:t>Choose a building block.</w:t>
          </w:r>
        </w:p>
      </w:docPartBody>
    </w:docPart>
    <w:docPart>
      <w:docPartPr>
        <w:name w:val="7028BDB3E1334344AF402D92580D26A6"/>
        <w:category>
          <w:name w:val="General"/>
          <w:gallery w:val="placeholder"/>
        </w:category>
        <w:types>
          <w:type w:val="bbPlcHdr"/>
        </w:types>
        <w:behaviors>
          <w:behavior w:val="content"/>
        </w:behaviors>
        <w:guid w:val="{3578F608-1F7D-44EF-A7BC-E7AFAD307415}"/>
      </w:docPartPr>
      <w:docPartBody>
        <w:p w:rsidR="00AB06C5" w:rsidRDefault="00D2131A">
          <w:pPr>
            <w:pStyle w:val="7028BDB3E1334344AF402D92580D26A6"/>
          </w:pPr>
          <w:r>
            <w:t>[Type your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4A3E"/>
    <w:rsid w:val="0000019B"/>
    <w:rsid w:val="00020469"/>
    <w:rsid w:val="000208B6"/>
    <w:rsid w:val="000375B8"/>
    <w:rsid w:val="00067EDE"/>
    <w:rsid w:val="00100718"/>
    <w:rsid w:val="00111780"/>
    <w:rsid w:val="001200FC"/>
    <w:rsid w:val="00130E61"/>
    <w:rsid w:val="001D16E6"/>
    <w:rsid w:val="002458FF"/>
    <w:rsid w:val="0028727A"/>
    <w:rsid w:val="00297226"/>
    <w:rsid w:val="003B64ED"/>
    <w:rsid w:val="003B75AC"/>
    <w:rsid w:val="004D7A6E"/>
    <w:rsid w:val="005509A7"/>
    <w:rsid w:val="005538EC"/>
    <w:rsid w:val="0058046F"/>
    <w:rsid w:val="00594829"/>
    <w:rsid w:val="005A319F"/>
    <w:rsid w:val="005E29D1"/>
    <w:rsid w:val="005F13A7"/>
    <w:rsid w:val="005F5C50"/>
    <w:rsid w:val="005F7CC9"/>
    <w:rsid w:val="006661BA"/>
    <w:rsid w:val="0077313E"/>
    <w:rsid w:val="00780EA7"/>
    <w:rsid w:val="00805763"/>
    <w:rsid w:val="00861EF6"/>
    <w:rsid w:val="00865F9B"/>
    <w:rsid w:val="00890297"/>
    <w:rsid w:val="008A3BA6"/>
    <w:rsid w:val="008D30CB"/>
    <w:rsid w:val="008F6DAF"/>
    <w:rsid w:val="009506AA"/>
    <w:rsid w:val="00954A3E"/>
    <w:rsid w:val="00962987"/>
    <w:rsid w:val="009670B5"/>
    <w:rsid w:val="00984C57"/>
    <w:rsid w:val="00985CF3"/>
    <w:rsid w:val="009957BB"/>
    <w:rsid w:val="009A3237"/>
    <w:rsid w:val="00A828E9"/>
    <w:rsid w:val="00A97ABD"/>
    <w:rsid w:val="00AB06C5"/>
    <w:rsid w:val="00AB5B7A"/>
    <w:rsid w:val="00B82223"/>
    <w:rsid w:val="00C026D8"/>
    <w:rsid w:val="00C306E3"/>
    <w:rsid w:val="00C72856"/>
    <w:rsid w:val="00CB3A1B"/>
    <w:rsid w:val="00CE5A38"/>
    <w:rsid w:val="00D150AF"/>
    <w:rsid w:val="00D2131A"/>
    <w:rsid w:val="00E2728D"/>
    <w:rsid w:val="00E70988"/>
    <w:rsid w:val="00E832E2"/>
    <w:rsid w:val="00EB5435"/>
    <w:rsid w:val="00EF1E9C"/>
    <w:rsid w:val="00F7711B"/>
    <w:rsid w:val="00F82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Pr>
      <w:color w:val="808080"/>
    </w:rPr>
  </w:style>
  <w:style w:type="paragraph" w:customStyle="1" w:styleId="E729E927B0C445B29D420EA446DBCD76">
    <w:name w:val="E729E927B0C445B29D420EA446DBCD76"/>
  </w:style>
  <w:style w:type="paragraph" w:customStyle="1" w:styleId="7028BDB3E1334344AF402D92580D26A6">
    <w:name w:val="7028BDB3E1334344AF402D92580D26A6"/>
  </w:style>
  <w:style w:type="paragraph" w:customStyle="1" w:styleId="56BE0CBC4E3D4578AA9C2F01CC2BCCB5">
    <w:name w:val="56BE0CBC4E3D4578AA9C2F01CC2BCCB5"/>
  </w:style>
  <w:style w:type="paragraph" w:customStyle="1" w:styleId="D080336E1CAD4EE0AF4ED211DCBD215F">
    <w:name w:val="D080336E1CAD4EE0AF4ED211DCBD215F"/>
  </w:style>
  <w:style w:type="paragraph" w:customStyle="1" w:styleId="BEFB5A6B866E4031A47CCE60CC1DB932">
    <w:name w:val="BEFB5A6B866E4031A47CCE60CC1DB932"/>
  </w:style>
  <w:style w:type="paragraph" w:customStyle="1" w:styleId="D248D3D3D9F54EF4AC84A212B992E616">
    <w:name w:val="D248D3D3D9F54EF4AC84A212B992E616"/>
  </w:style>
  <w:style w:type="paragraph" w:customStyle="1" w:styleId="00B3096AD1064F70B1885FB668037963">
    <w:name w:val="00B3096AD1064F70B1885FB668037963"/>
  </w:style>
  <w:style w:type="paragraph" w:customStyle="1" w:styleId="7E07370E93E44A2B9EC29FD59D670CF6">
    <w:name w:val="7E07370E93E44A2B9EC29FD59D670CF6"/>
  </w:style>
  <w:style w:type="paragraph" w:customStyle="1" w:styleId="SubsectionDate">
    <w:name w:val="Subsection Date"/>
    <w:basedOn w:val="Normal"/>
    <w:link w:val="SubsectionDateChar"/>
    <w:uiPriority w:val="4"/>
    <w:qFormat/>
    <w:pPr>
      <w:spacing w:after="120" w:line="240" w:lineRule="auto"/>
      <w:contextualSpacing/>
    </w:pPr>
    <w:rPr>
      <w:rFonts w:asciiTheme="majorHAnsi" w:eastAsiaTheme="minorHAnsi" w:hAnsiTheme="majorHAnsi" w:cs="Times New Roman"/>
      <w:color w:val="4472C4" w:themeColor="accent1"/>
      <w:sz w:val="18"/>
      <w:szCs w:val="20"/>
      <w:lang w:eastAsia="ja-JP"/>
    </w:rPr>
  </w:style>
  <w:style w:type="character" w:customStyle="1" w:styleId="SubsectionDateChar">
    <w:name w:val="Subsection Date Char"/>
    <w:basedOn w:val="DefaultParagraphFont"/>
    <w:link w:val="SubsectionDate"/>
    <w:uiPriority w:val="4"/>
    <w:rPr>
      <w:rFonts w:asciiTheme="majorHAnsi" w:eastAsiaTheme="minorHAnsi" w:hAnsiTheme="majorHAnsi" w:cs="Times New Roman"/>
      <w:color w:val="4472C4" w:themeColor="accent1"/>
      <w:sz w:val="18"/>
      <w:szCs w:val="20"/>
      <w:lang w:eastAsia="ja-JP"/>
    </w:rPr>
  </w:style>
  <w:style w:type="paragraph" w:customStyle="1" w:styleId="E1A636AD47AE41E9BBCFB3CE7A0205B4">
    <w:name w:val="E1A636AD47AE41E9BBCFB3CE7A0205B4"/>
  </w:style>
  <w:style w:type="paragraph" w:customStyle="1" w:styleId="365E72AC5F1544189C326DAAB9F0ACAC">
    <w:name w:val="365E72AC5F1544189C326DAAB9F0ACAC"/>
  </w:style>
  <w:style w:type="paragraph" w:customStyle="1" w:styleId="51B6CF083E8E472B8AA5FEDF1CDCF305">
    <w:name w:val="51B6CF083E8E472B8AA5FEDF1CDCF305"/>
  </w:style>
  <w:style w:type="paragraph" w:customStyle="1" w:styleId="B034D3F658CC41DD9A803202C0639550">
    <w:name w:val="B034D3F658CC41DD9A803202C0639550"/>
  </w:style>
  <w:style w:type="paragraph" w:customStyle="1" w:styleId="1B87E4A5B7EC4ADEB54037B4CF480422">
    <w:name w:val="1B87E4A5B7EC4ADEB54037B4CF480422"/>
  </w:style>
  <w:style w:type="paragraph" w:customStyle="1" w:styleId="7A7BA969CB014A72AACBD4B98C259DA3">
    <w:name w:val="7A7BA969CB014A72AACBD4B98C259DA3"/>
  </w:style>
  <w:style w:type="paragraph" w:customStyle="1" w:styleId="C2C9B748A03943C9B62E3527293FD257">
    <w:name w:val="C2C9B748A03943C9B62E3527293FD257"/>
  </w:style>
  <w:style w:type="paragraph" w:customStyle="1" w:styleId="61680094ADEF4CF58DC52A88020970B2">
    <w:name w:val="61680094ADEF4CF58DC52A88020970B2"/>
  </w:style>
  <w:style w:type="paragraph" w:customStyle="1" w:styleId="641A93034EF34BCF9E01EB83DC10730C">
    <w:name w:val="641A93034EF34BCF9E01EB83DC10730C"/>
  </w:style>
  <w:style w:type="paragraph" w:customStyle="1" w:styleId="7FF87060859C47B9998303B60D453BFA">
    <w:name w:val="7FF87060859C47B9998303B60D453BFA"/>
    <w:rsid w:val="00954A3E"/>
  </w:style>
  <w:style w:type="paragraph" w:customStyle="1" w:styleId="613A7C18F3DC46B48A0C28BD490D5AA8">
    <w:name w:val="613A7C18F3DC46B48A0C28BD490D5AA8"/>
    <w:rsid w:val="00954A3E"/>
  </w:style>
  <w:style w:type="paragraph" w:customStyle="1" w:styleId="60B83169E93241C9BDE6D1C55CBF7C80">
    <w:name w:val="60B83169E93241C9BDE6D1C55CBF7C80"/>
    <w:rsid w:val="005538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 /></Relationships>
</file>

<file path=customXml/item1.xml><?xml version="1.0" encoding="utf-8"?>
<outs:outSpaceData xmlns:outs="http://schemas.microsoft.com/office/2009/outspace/metadata">
  <outs:relatedDates/>
  <outs:relatedDocuments/>
  <outs:relatedPeople/>
  <propertyMetadataList xmlns="http://schemas.microsoft.com/office/2009/outspace/metadata"/>
  <outs:corruptMetadataWasLost>true</outs:corruptMetadataWasLost>
</outs: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EA257-878D-48ED-B352-94E89FDD322F}">
  <ds:schemaRefs>
    <ds:schemaRef ds:uri="http://schemas.microsoft.com/office/2009/outspace/metadata"/>
    <ds:schemaRef ds:uri="http://www.w3.org/2000/xmlns/"/>
  </ds:schemaRefs>
</ds:datastoreItem>
</file>

<file path=customXml/itemProps2.xml><?xml version="1.0" encoding="utf-8"?>
<ds:datastoreItem xmlns:ds="http://schemas.openxmlformats.org/officeDocument/2006/customXml" ds:itemID="{EC6490E0-AFD0-9D4B-8C8D-1338A8AC733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OriginResume.Dotx</Template>
  <TotalTime>1</TotalTime>
  <Pages>21</Pages>
  <Words>5523</Words>
  <Characters>31483</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Yousoof Zain Mohamed Naufel</dc:creator>
  <cp:lastModifiedBy>yousoof zain</cp:lastModifiedBy>
  <cp:revision>2</cp:revision>
  <dcterms:created xsi:type="dcterms:W3CDTF">2020-01-05T23:24:00Z</dcterms:created>
  <dcterms:modified xsi:type="dcterms:W3CDTF">2020-01-05T23:24:00Z</dcterms:modified>
</cp:coreProperties>
</file>